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FCDA2" w14:textId="14BC1773" w:rsidR="008A1042" w:rsidRDefault="008A1042" w:rsidP="00934280">
      <w:pPr>
        <w:pStyle w:val="CRCoverPage"/>
        <w:tabs>
          <w:tab w:val="right" w:pos="9639"/>
        </w:tabs>
        <w:spacing w:after="0"/>
        <w:rPr>
          <w:b/>
          <w:noProof/>
          <w:sz w:val="24"/>
        </w:rPr>
      </w:pPr>
      <w:r>
        <w:rPr>
          <w:b/>
          <w:noProof/>
          <w:sz w:val="24"/>
        </w:rPr>
        <w:t>When</w:t>
      </w:r>
    </w:p>
    <w:p w14:paraId="758AA9FC" w14:textId="0ACAEA6B" w:rsidR="00934280" w:rsidRDefault="00934280" w:rsidP="00934280">
      <w:pPr>
        <w:pStyle w:val="CRCoverPage"/>
        <w:tabs>
          <w:tab w:val="right" w:pos="9639"/>
        </w:tabs>
        <w:spacing w:after="0"/>
        <w:rPr>
          <w:b/>
          <w:i/>
          <w:noProof/>
          <w:sz w:val="28"/>
        </w:rPr>
      </w:pPr>
      <w:r>
        <w:rPr>
          <w:b/>
          <w:noProof/>
          <w:sz w:val="24"/>
        </w:rPr>
        <w:t>3GPP TSG-</w:t>
      </w:r>
      <w:r w:rsidR="00931C16">
        <w:fldChar w:fldCharType="begin"/>
      </w:r>
      <w:r w:rsidR="00931C16">
        <w:instrText xml:space="preserve"> DOCPROPERTY  TSG/WGRef  \* MERGEFORMAT </w:instrText>
      </w:r>
      <w:r w:rsidR="00931C16">
        <w:fldChar w:fldCharType="separate"/>
      </w:r>
      <w:r>
        <w:rPr>
          <w:b/>
          <w:noProof/>
          <w:sz w:val="24"/>
        </w:rPr>
        <w:t>SA5</w:t>
      </w:r>
      <w:r w:rsidR="00931C16">
        <w:rPr>
          <w:b/>
          <w:noProof/>
          <w:sz w:val="24"/>
        </w:rPr>
        <w:fldChar w:fldCharType="end"/>
      </w:r>
      <w:r>
        <w:rPr>
          <w:b/>
          <w:noProof/>
          <w:sz w:val="24"/>
        </w:rPr>
        <w:t xml:space="preserve"> Meeting #</w:t>
      </w:r>
      <w:r w:rsidR="00931C16">
        <w:fldChar w:fldCharType="begin"/>
      </w:r>
      <w:r w:rsidR="00931C16">
        <w:instrText xml:space="preserve"> DOCPROPERTY  MtgSeq  \* MERGEFORMAT </w:instrText>
      </w:r>
      <w:r w:rsidR="00931C16">
        <w:fldChar w:fldCharType="separate"/>
      </w:r>
      <w:r w:rsidRPr="00EB09B7">
        <w:rPr>
          <w:b/>
          <w:noProof/>
          <w:sz w:val="24"/>
        </w:rPr>
        <w:t>150</w:t>
      </w:r>
      <w:r w:rsidR="00931C16">
        <w:rPr>
          <w:b/>
          <w:noProof/>
          <w:sz w:val="24"/>
        </w:rPr>
        <w:fldChar w:fldCharType="end"/>
      </w:r>
      <w:r w:rsidR="00931C16">
        <w:fldChar w:fldCharType="begin"/>
      </w:r>
      <w:r w:rsidR="00931C16">
        <w:instrText xml:space="preserve"> DOCPROPERTY  MtgTitle  \* MERGEFORMAT </w:instrText>
      </w:r>
      <w:r w:rsidR="00931C16">
        <w:fldChar w:fldCharType="separate"/>
      </w:r>
      <w:r w:rsidR="00931C16">
        <w:fldChar w:fldCharType="end"/>
      </w:r>
      <w:r>
        <w:rPr>
          <w:b/>
          <w:i/>
          <w:noProof/>
          <w:sz w:val="28"/>
        </w:rPr>
        <w:tab/>
      </w:r>
      <w:r w:rsidR="00931C16">
        <w:fldChar w:fldCharType="begin"/>
      </w:r>
      <w:r w:rsidR="00931C16">
        <w:instrText xml:space="preserve"> DOCPROPERTY  Tdoc#  \* MERGEFORMAT </w:instrText>
      </w:r>
      <w:r w:rsidR="00931C16">
        <w:fldChar w:fldCharType="separate"/>
      </w:r>
      <w:r w:rsidRPr="00E13F3D">
        <w:rPr>
          <w:b/>
          <w:i/>
          <w:noProof/>
          <w:sz w:val="28"/>
        </w:rPr>
        <w:t>S5-235427</w:t>
      </w:r>
      <w:r w:rsidR="00931C16">
        <w:rPr>
          <w:b/>
          <w:i/>
          <w:noProof/>
          <w:sz w:val="28"/>
        </w:rPr>
        <w:fldChar w:fldCharType="end"/>
      </w:r>
    </w:p>
    <w:p w14:paraId="63A8138B" w14:textId="77777777" w:rsidR="00934280" w:rsidRDefault="00931C16" w:rsidP="00934280">
      <w:pPr>
        <w:pStyle w:val="CRCoverPage"/>
        <w:outlineLvl w:val="0"/>
        <w:rPr>
          <w:b/>
          <w:noProof/>
          <w:sz w:val="24"/>
        </w:rPr>
      </w:pPr>
      <w:r>
        <w:fldChar w:fldCharType="begin"/>
      </w:r>
      <w:r>
        <w:instrText xml:space="preserve"> DOCPROPERTY  Location  \* MERGEFORMAT </w:instrText>
      </w:r>
      <w:r>
        <w:fldChar w:fldCharType="separate"/>
      </w:r>
      <w:r w:rsidR="00934280" w:rsidRPr="00BA51D9">
        <w:rPr>
          <w:b/>
          <w:noProof/>
          <w:sz w:val="24"/>
        </w:rPr>
        <w:t>Goteborg</w:t>
      </w:r>
      <w:r>
        <w:rPr>
          <w:b/>
          <w:noProof/>
          <w:sz w:val="24"/>
        </w:rPr>
        <w:fldChar w:fldCharType="end"/>
      </w:r>
      <w:r w:rsidR="00934280">
        <w:rPr>
          <w:b/>
          <w:noProof/>
          <w:sz w:val="24"/>
        </w:rPr>
        <w:t xml:space="preserve">, </w:t>
      </w:r>
      <w:r>
        <w:fldChar w:fldCharType="begin"/>
      </w:r>
      <w:r>
        <w:instrText xml:space="preserve"> DOCPROPERTY  Country  \* MERGEFORMAT </w:instrText>
      </w:r>
      <w:r>
        <w:fldChar w:fldCharType="separate"/>
      </w:r>
      <w:r w:rsidR="00934280" w:rsidRPr="00BA51D9">
        <w:rPr>
          <w:b/>
          <w:noProof/>
          <w:sz w:val="24"/>
        </w:rPr>
        <w:t>Sweden</w:t>
      </w:r>
      <w:r>
        <w:rPr>
          <w:b/>
          <w:noProof/>
          <w:sz w:val="24"/>
        </w:rPr>
        <w:fldChar w:fldCharType="end"/>
      </w:r>
      <w:r w:rsidR="00934280">
        <w:rPr>
          <w:b/>
          <w:noProof/>
          <w:sz w:val="24"/>
        </w:rPr>
        <w:t xml:space="preserve">, </w:t>
      </w:r>
      <w:r>
        <w:fldChar w:fldCharType="begin"/>
      </w:r>
      <w:r>
        <w:instrText xml:space="preserve"> DOCPROPERTY  StartDate  \* MERGEFORMAT </w:instrText>
      </w:r>
      <w:r>
        <w:fldChar w:fldCharType="separate"/>
      </w:r>
      <w:r w:rsidR="00934280" w:rsidRPr="00BA51D9">
        <w:rPr>
          <w:b/>
          <w:noProof/>
          <w:sz w:val="24"/>
        </w:rPr>
        <w:t>21st Aug 2023</w:t>
      </w:r>
      <w:r>
        <w:rPr>
          <w:b/>
          <w:noProof/>
          <w:sz w:val="24"/>
        </w:rPr>
        <w:fldChar w:fldCharType="end"/>
      </w:r>
      <w:r w:rsidR="00934280">
        <w:rPr>
          <w:b/>
          <w:noProof/>
          <w:sz w:val="24"/>
        </w:rPr>
        <w:t xml:space="preserve"> - </w:t>
      </w:r>
      <w:r>
        <w:fldChar w:fldCharType="begin"/>
      </w:r>
      <w:r>
        <w:instrText xml:space="preserve"> DOCPROPERTY  EndDate  \* MERGEFORMAT </w:instrText>
      </w:r>
      <w:r>
        <w:fldChar w:fldCharType="separate"/>
      </w:r>
      <w:r w:rsidR="00934280"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280" w14:paraId="7A5B3C90" w14:textId="77777777" w:rsidTr="002A2F5B">
        <w:tc>
          <w:tcPr>
            <w:tcW w:w="9641" w:type="dxa"/>
            <w:gridSpan w:val="9"/>
            <w:tcBorders>
              <w:top w:val="single" w:sz="4" w:space="0" w:color="auto"/>
              <w:left w:val="single" w:sz="4" w:space="0" w:color="auto"/>
              <w:right w:val="single" w:sz="4" w:space="0" w:color="auto"/>
            </w:tcBorders>
          </w:tcPr>
          <w:p w14:paraId="4202A405" w14:textId="77777777" w:rsidR="00934280" w:rsidRDefault="00934280" w:rsidP="002A2F5B">
            <w:pPr>
              <w:pStyle w:val="CRCoverPage"/>
              <w:spacing w:after="0"/>
              <w:jc w:val="right"/>
              <w:rPr>
                <w:i/>
                <w:noProof/>
              </w:rPr>
            </w:pPr>
            <w:r>
              <w:rPr>
                <w:i/>
                <w:noProof/>
                <w:sz w:val="14"/>
              </w:rPr>
              <w:t>CR-Form-v12.2</w:t>
            </w:r>
          </w:p>
        </w:tc>
      </w:tr>
      <w:tr w:rsidR="00934280" w14:paraId="4934BE19" w14:textId="77777777" w:rsidTr="002A2F5B">
        <w:tc>
          <w:tcPr>
            <w:tcW w:w="9641" w:type="dxa"/>
            <w:gridSpan w:val="9"/>
            <w:tcBorders>
              <w:left w:val="single" w:sz="4" w:space="0" w:color="auto"/>
              <w:right w:val="single" w:sz="4" w:space="0" w:color="auto"/>
            </w:tcBorders>
          </w:tcPr>
          <w:p w14:paraId="192F5DF8" w14:textId="77777777" w:rsidR="00934280" w:rsidRDefault="00934280" w:rsidP="002A2F5B">
            <w:pPr>
              <w:pStyle w:val="CRCoverPage"/>
              <w:spacing w:after="0"/>
              <w:jc w:val="center"/>
              <w:rPr>
                <w:noProof/>
              </w:rPr>
            </w:pPr>
            <w:r>
              <w:rPr>
                <w:b/>
                <w:noProof/>
                <w:sz w:val="32"/>
              </w:rPr>
              <w:t>CHANGE REQUEST</w:t>
            </w:r>
          </w:p>
        </w:tc>
      </w:tr>
      <w:tr w:rsidR="00934280" w14:paraId="1271012E" w14:textId="77777777" w:rsidTr="002A2F5B">
        <w:tc>
          <w:tcPr>
            <w:tcW w:w="9641" w:type="dxa"/>
            <w:gridSpan w:val="9"/>
            <w:tcBorders>
              <w:left w:val="single" w:sz="4" w:space="0" w:color="auto"/>
              <w:right w:val="single" w:sz="4" w:space="0" w:color="auto"/>
            </w:tcBorders>
          </w:tcPr>
          <w:p w14:paraId="076D981B" w14:textId="77777777" w:rsidR="00934280" w:rsidRDefault="00934280" w:rsidP="002A2F5B">
            <w:pPr>
              <w:pStyle w:val="CRCoverPage"/>
              <w:spacing w:after="0"/>
              <w:rPr>
                <w:noProof/>
                <w:sz w:val="8"/>
                <w:szCs w:val="8"/>
              </w:rPr>
            </w:pPr>
          </w:p>
        </w:tc>
      </w:tr>
      <w:tr w:rsidR="00934280" w14:paraId="6DC69653" w14:textId="77777777" w:rsidTr="002A2F5B">
        <w:tc>
          <w:tcPr>
            <w:tcW w:w="142" w:type="dxa"/>
            <w:tcBorders>
              <w:left w:val="single" w:sz="4" w:space="0" w:color="auto"/>
            </w:tcBorders>
          </w:tcPr>
          <w:p w14:paraId="1446EC20" w14:textId="77777777" w:rsidR="00934280" w:rsidRDefault="00934280" w:rsidP="002A2F5B">
            <w:pPr>
              <w:pStyle w:val="CRCoverPage"/>
              <w:spacing w:after="0"/>
              <w:jc w:val="right"/>
              <w:rPr>
                <w:noProof/>
              </w:rPr>
            </w:pPr>
          </w:p>
        </w:tc>
        <w:tc>
          <w:tcPr>
            <w:tcW w:w="1559" w:type="dxa"/>
            <w:shd w:val="pct30" w:color="FFFF00" w:fill="auto"/>
          </w:tcPr>
          <w:p w14:paraId="7FDD33C1" w14:textId="77777777" w:rsidR="00934280" w:rsidRPr="00410371" w:rsidRDefault="00931C16" w:rsidP="002A2F5B">
            <w:pPr>
              <w:pStyle w:val="CRCoverPage"/>
              <w:spacing w:after="0"/>
              <w:jc w:val="right"/>
              <w:rPr>
                <w:b/>
                <w:noProof/>
                <w:sz w:val="28"/>
              </w:rPr>
            </w:pPr>
            <w:r>
              <w:fldChar w:fldCharType="begin"/>
            </w:r>
            <w:r>
              <w:instrText xml:space="preserve"> DOCPROPERTY  Spec#  \* MERGEFORMAT </w:instrText>
            </w:r>
            <w:r>
              <w:fldChar w:fldCharType="separate"/>
            </w:r>
            <w:r w:rsidR="00934280" w:rsidRPr="00410371">
              <w:rPr>
                <w:b/>
                <w:noProof/>
                <w:sz w:val="28"/>
              </w:rPr>
              <w:t>28.623</w:t>
            </w:r>
            <w:r>
              <w:rPr>
                <w:b/>
                <w:noProof/>
                <w:sz w:val="28"/>
              </w:rPr>
              <w:fldChar w:fldCharType="end"/>
            </w:r>
          </w:p>
        </w:tc>
        <w:tc>
          <w:tcPr>
            <w:tcW w:w="709" w:type="dxa"/>
          </w:tcPr>
          <w:p w14:paraId="641772CA" w14:textId="77777777" w:rsidR="00934280" w:rsidRDefault="00934280" w:rsidP="002A2F5B">
            <w:pPr>
              <w:pStyle w:val="CRCoverPage"/>
              <w:spacing w:after="0"/>
              <w:jc w:val="center"/>
              <w:rPr>
                <w:noProof/>
              </w:rPr>
            </w:pPr>
            <w:r>
              <w:rPr>
                <w:b/>
                <w:noProof/>
                <w:sz w:val="28"/>
              </w:rPr>
              <w:t>CR</w:t>
            </w:r>
          </w:p>
        </w:tc>
        <w:tc>
          <w:tcPr>
            <w:tcW w:w="1276" w:type="dxa"/>
            <w:shd w:val="pct30" w:color="FFFF00" w:fill="auto"/>
          </w:tcPr>
          <w:p w14:paraId="729B9D00" w14:textId="77777777" w:rsidR="00934280" w:rsidRPr="00410371" w:rsidRDefault="00931C16" w:rsidP="002A2F5B">
            <w:pPr>
              <w:pStyle w:val="CRCoverPage"/>
              <w:spacing w:after="0"/>
              <w:rPr>
                <w:noProof/>
              </w:rPr>
            </w:pPr>
            <w:r>
              <w:fldChar w:fldCharType="begin"/>
            </w:r>
            <w:r>
              <w:instrText xml:space="preserve"> DOCPROPERTY  Cr#  \* MERGEFORMAT </w:instrText>
            </w:r>
            <w:r>
              <w:fldChar w:fldCharType="separate"/>
            </w:r>
            <w:r w:rsidR="00934280" w:rsidRPr="00410371">
              <w:rPr>
                <w:b/>
                <w:noProof/>
                <w:sz w:val="28"/>
              </w:rPr>
              <w:t>0261</w:t>
            </w:r>
            <w:r>
              <w:rPr>
                <w:b/>
                <w:noProof/>
                <w:sz w:val="28"/>
              </w:rPr>
              <w:fldChar w:fldCharType="end"/>
            </w:r>
          </w:p>
        </w:tc>
        <w:tc>
          <w:tcPr>
            <w:tcW w:w="709" w:type="dxa"/>
          </w:tcPr>
          <w:p w14:paraId="56E2FF3C" w14:textId="77777777" w:rsidR="00934280" w:rsidRDefault="00934280" w:rsidP="002A2F5B">
            <w:pPr>
              <w:pStyle w:val="CRCoverPage"/>
              <w:tabs>
                <w:tab w:val="right" w:pos="625"/>
              </w:tabs>
              <w:spacing w:after="0"/>
              <w:jc w:val="center"/>
              <w:rPr>
                <w:noProof/>
              </w:rPr>
            </w:pPr>
            <w:r>
              <w:rPr>
                <w:b/>
                <w:bCs/>
                <w:noProof/>
                <w:sz w:val="28"/>
              </w:rPr>
              <w:t>rev</w:t>
            </w:r>
          </w:p>
        </w:tc>
        <w:tc>
          <w:tcPr>
            <w:tcW w:w="992" w:type="dxa"/>
            <w:shd w:val="pct30" w:color="FFFF00" w:fill="auto"/>
          </w:tcPr>
          <w:p w14:paraId="5D6692E9" w14:textId="77777777" w:rsidR="00934280" w:rsidRPr="00410371" w:rsidRDefault="00931C16" w:rsidP="002A2F5B">
            <w:pPr>
              <w:pStyle w:val="CRCoverPage"/>
              <w:spacing w:after="0"/>
              <w:jc w:val="center"/>
              <w:rPr>
                <w:b/>
                <w:noProof/>
              </w:rPr>
            </w:pPr>
            <w:r>
              <w:fldChar w:fldCharType="begin"/>
            </w:r>
            <w:r>
              <w:instrText xml:space="preserve"> DOCPROPERTY  Revision  \* MERGEFORMAT </w:instrText>
            </w:r>
            <w:r>
              <w:fldChar w:fldCharType="separate"/>
            </w:r>
            <w:r w:rsidR="00934280" w:rsidRPr="00410371">
              <w:rPr>
                <w:b/>
                <w:noProof/>
                <w:sz w:val="28"/>
              </w:rPr>
              <w:t>-</w:t>
            </w:r>
            <w:r>
              <w:rPr>
                <w:b/>
                <w:noProof/>
                <w:sz w:val="28"/>
              </w:rPr>
              <w:fldChar w:fldCharType="end"/>
            </w:r>
          </w:p>
        </w:tc>
        <w:tc>
          <w:tcPr>
            <w:tcW w:w="2410" w:type="dxa"/>
          </w:tcPr>
          <w:p w14:paraId="431EE6FC" w14:textId="77777777" w:rsidR="00934280" w:rsidRDefault="00934280" w:rsidP="002A2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0326F" w14:textId="77777777" w:rsidR="00934280" w:rsidRPr="00410371" w:rsidRDefault="00931C16" w:rsidP="002A2F5B">
            <w:pPr>
              <w:pStyle w:val="CRCoverPage"/>
              <w:spacing w:after="0"/>
              <w:jc w:val="center"/>
              <w:rPr>
                <w:noProof/>
                <w:sz w:val="28"/>
              </w:rPr>
            </w:pPr>
            <w:r>
              <w:fldChar w:fldCharType="begin"/>
            </w:r>
            <w:r>
              <w:instrText xml:space="preserve"> DOCPROPERTY  Version  \* MERGEFORMAT </w:instrText>
            </w:r>
            <w:r>
              <w:fldChar w:fldCharType="separate"/>
            </w:r>
            <w:r w:rsidR="00934280" w:rsidRPr="00410371">
              <w:rPr>
                <w:b/>
                <w:noProof/>
                <w:sz w:val="28"/>
              </w:rPr>
              <w:t>18.3.1</w:t>
            </w:r>
            <w:r>
              <w:rPr>
                <w:b/>
                <w:noProof/>
                <w:sz w:val="28"/>
              </w:rPr>
              <w:fldChar w:fldCharType="end"/>
            </w:r>
          </w:p>
        </w:tc>
        <w:tc>
          <w:tcPr>
            <w:tcW w:w="143" w:type="dxa"/>
            <w:tcBorders>
              <w:right w:val="single" w:sz="4" w:space="0" w:color="auto"/>
            </w:tcBorders>
          </w:tcPr>
          <w:p w14:paraId="1DEB7A7C" w14:textId="77777777" w:rsidR="00934280" w:rsidRDefault="00934280" w:rsidP="002A2F5B">
            <w:pPr>
              <w:pStyle w:val="CRCoverPage"/>
              <w:spacing w:after="0"/>
              <w:rPr>
                <w:noProof/>
              </w:rPr>
            </w:pPr>
          </w:p>
        </w:tc>
      </w:tr>
      <w:tr w:rsidR="00934280" w14:paraId="6F6BA45B" w14:textId="77777777" w:rsidTr="002A2F5B">
        <w:tc>
          <w:tcPr>
            <w:tcW w:w="9641" w:type="dxa"/>
            <w:gridSpan w:val="9"/>
            <w:tcBorders>
              <w:left w:val="single" w:sz="4" w:space="0" w:color="auto"/>
              <w:right w:val="single" w:sz="4" w:space="0" w:color="auto"/>
            </w:tcBorders>
          </w:tcPr>
          <w:p w14:paraId="7681DF97" w14:textId="77777777" w:rsidR="00934280" w:rsidRDefault="00934280" w:rsidP="002A2F5B">
            <w:pPr>
              <w:pStyle w:val="CRCoverPage"/>
              <w:spacing w:after="0"/>
              <w:rPr>
                <w:noProof/>
              </w:rPr>
            </w:pPr>
          </w:p>
        </w:tc>
      </w:tr>
      <w:tr w:rsidR="00934280" w14:paraId="34C4F729" w14:textId="77777777" w:rsidTr="002A2F5B">
        <w:tc>
          <w:tcPr>
            <w:tcW w:w="9641" w:type="dxa"/>
            <w:gridSpan w:val="9"/>
            <w:tcBorders>
              <w:top w:val="single" w:sz="4" w:space="0" w:color="auto"/>
            </w:tcBorders>
          </w:tcPr>
          <w:p w14:paraId="0F8D24AF" w14:textId="77777777" w:rsidR="00934280" w:rsidRPr="00F25D98" w:rsidRDefault="00934280" w:rsidP="002A2F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34280" w14:paraId="63AD5F83" w14:textId="77777777" w:rsidTr="002A2F5B">
        <w:tc>
          <w:tcPr>
            <w:tcW w:w="9641" w:type="dxa"/>
            <w:gridSpan w:val="9"/>
          </w:tcPr>
          <w:p w14:paraId="034AB278" w14:textId="77777777" w:rsidR="00934280" w:rsidRDefault="00934280" w:rsidP="002A2F5B">
            <w:pPr>
              <w:pStyle w:val="CRCoverPage"/>
              <w:spacing w:after="0"/>
              <w:rPr>
                <w:noProof/>
                <w:sz w:val="8"/>
                <w:szCs w:val="8"/>
              </w:rPr>
            </w:pPr>
          </w:p>
        </w:tc>
      </w:tr>
    </w:tbl>
    <w:p w14:paraId="0D360E18" w14:textId="77777777" w:rsidR="00934280" w:rsidRDefault="00934280" w:rsidP="00934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280" w14:paraId="76730700" w14:textId="77777777" w:rsidTr="002A2F5B">
        <w:tc>
          <w:tcPr>
            <w:tcW w:w="2835" w:type="dxa"/>
          </w:tcPr>
          <w:p w14:paraId="6DC76F9B" w14:textId="77777777" w:rsidR="00934280" w:rsidRDefault="00934280" w:rsidP="002A2F5B">
            <w:pPr>
              <w:pStyle w:val="CRCoverPage"/>
              <w:tabs>
                <w:tab w:val="right" w:pos="2751"/>
              </w:tabs>
              <w:spacing w:after="0"/>
              <w:rPr>
                <w:b/>
                <w:i/>
                <w:noProof/>
              </w:rPr>
            </w:pPr>
            <w:r>
              <w:rPr>
                <w:b/>
                <w:i/>
                <w:noProof/>
              </w:rPr>
              <w:t>Proposed change affects:</w:t>
            </w:r>
          </w:p>
        </w:tc>
        <w:tc>
          <w:tcPr>
            <w:tcW w:w="1418" w:type="dxa"/>
          </w:tcPr>
          <w:p w14:paraId="171172B0" w14:textId="77777777" w:rsidR="00934280" w:rsidRDefault="00934280" w:rsidP="002A2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99AA3" w14:textId="77777777" w:rsidR="00934280" w:rsidRDefault="00934280" w:rsidP="002A2F5B">
            <w:pPr>
              <w:pStyle w:val="CRCoverPage"/>
              <w:spacing w:after="0"/>
              <w:jc w:val="center"/>
              <w:rPr>
                <w:b/>
                <w:caps/>
                <w:noProof/>
              </w:rPr>
            </w:pPr>
          </w:p>
        </w:tc>
        <w:tc>
          <w:tcPr>
            <w:tcW w:w="709" w:type="dxa"/>
            <w:tcBorders>
              <w:left w:val="single" w:sz="4" w:space="0" w:color="auto"/>
            </w:tcBorders>
          </w:tcPr>
          <w:p w14:paraId="555E2ABE" w14:textId="77777777" w:rsidR="00934280" w:rsidRDefault="00934280" w:rsidP="002A2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A9876" w14:textId="77777777" w:rsidR="00934280" w:rsidRDefault="00934280" w:rsidP="002A2F5B">
            <w:pPr>
              <w:pStyle w:val="CRCoverPage"/>
              <w:spacing w:after="0"/>
              <w:jc w:val="center"/>
              <w:rPr>
                <w:b/>
                <w:caps/>
                <w:noProof/>
              </w:rPr>
            </w:pPr>
          </w:p>
        </w:tc>
        <w:tc>
          <w:tcPr>
            <w:tcW w:w="2126" w:type="dxa"/>
          </w:tcPr>
          <w:p w14:paraId="7DD7ADBF" w14:textId="77777777" w:rsidR="00934280" w:rsidRDefault="00934280" w:rsidP="002A2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17225" w14:textId="77777777" w:rsidR="00934280" w:rsidRDefault="00934280" w:rsidP="002A2F5B">
            <w:pPr>
              <w:pStyle w:val="CRCoverPage"/>
              <w:spacing w:after="0"/>
              <w:jc w:val="center"/>
              <w:rPr>
                <w:b/>
                <w:caps/>
                <w:noProof/>
              </w:rPr>
            </w:pPr>
            <w:r>
              <w:rPr>
                <w:b/>
                <w:caps/>
                <w:noProof/>
              </w:rPr>
              <w:t>X</w:t>
            </w:r>
          </w:p>
        </w:tc>
        <w:tc>
          <w:tcPr>
            <w:tcW w:w="1418" w:type="dxa"/>
            <w:tcBorders>
              <w:left w:val="nil"/>
            </w:tcBorders>
          </w:tcPr>
          <w:p w14:paraId="41F4D5B9" w14:textId="77777777" w:rsidR="00934280" w:rsidRDefault="00934280" w:rsidP="002A2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803B4" w14:textId="77777777" w:rsidR="00934280" w:rsidRDefault="00934280" w:rsidP="002A2F5B">
            <w:pPr>
              <w:pStyle w:val="CRCoverPage"/>
              <w:spacing w:after="0"/>
              <w:jc w:val="center"/>
              <w:rPr>
                <w:b/>
                <w:bCs/>
                <w:caps/>
                <w:noProof/>
              </w:rPr>
            </w:pPr>
            <w:r>
              <w:rPr>
                <w:b/>
                <w:bCs/>
                <w:caps/>
                <w:noProof/>
              </w:rPr>
              <w:t>X</w:t>
            </w:r>
          </w:p>
        </w:tc>
      </w:tr>
    </w:tbl>
    <w:p w14:paraId="35E07972" w14:textId="77777777" w:rsidR="00934280" w:rsidRDefault="00934280" w:rsidP="00934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280" w14:paraId="3288F45B" w14:textId="77777777" w:rsidTr="00DF17F8">
        <w:trPr>
          <w:trHeight w:val="139"/>
        </w:trPr>
        <w:tc>
          <w:tcPr>
            <w:tcW w:w="9640" w:type="dxa"/>
            <w:gridSpan w:val="11"/>
          </w:tcPr>
          <w:p w14:paraId="7F9FDA5C" w14:textId="77777777" w:rsidR="00934280" w:rsidRDefault="00934280" w:rsidP="002A2F5B">
            <w:pPr>
              <w:pStyle w:val="CRCoverPage"/>
              <w:spacing w:after="0"/>
              <w:rPr>
                <w:noProof/>
                <w:sz w:val="8"/>
                <w:szCs w:val="8"/>
              </w:rPr>
            </w:pPr>
          </w:p>
        </w:tc>
      </w:tr>
      <w:tr w:rsidR="00934280" w14:paraId="58F195D6" w14:textId="77777777" w:rsidTr="002A2F5B">
        <w:tc>
          <w:tcPr>
            <w:tcW w:w="1843" w:type="dxa"/>
            <w:tcBorders>
              <w:top w:val="single" w:sz="4" w:space="0" w:color="auto"/>
              <w:left w:val="single" w:sz="4" w:space="0" w:color="auto"/>
            </w:tcBorders>
          </w:tcPr>
          <w:p w14:paraId="4B13277E" w14:textId="77777777" w:rsidR="00934280" w:rsidRDefault="00934280" w:rsidP="002A2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DEDDD9" w14:textId="77777777" w:rsidR="00934280" w:rsidRDefault="00931C16" w:rsidP="002A2F5B">
            <w:pPr>
              <w:pStyle w:val="CRCoverPage"/>
              <w:spacing w:after="0"/>
              <w:ind w:left="100"/>
              <w:rPr>
                <w:noProof/>
              </w:rPr>
            </w:pPr>
            <w:r>
              <w:fldChar w:fldCharType="begin"/>
            </w:r>
            <w:r>
              <w:instrText xml:space="preserve"> DOCPROPERTY  CrTitle  \* MERGEFORMAT </w:instrText>
            </w:r>
            <w:r>
              <w:fldChar w:fldCharType="separate"/>
            </w:r>
            <w:r w:rsidR="00934280">
              <w:t>Rel-18 CR TS 28.623 Stage 3 Re-structuring Trace job (yang)</w:t>
            </w:r>
            <w:r>
              <w:fldChar w:fldCharType="end"/>
            </w:r>
          </w:p>
        </w:tc>
      </w:tr>
      <w:tr w:rsidR="00934280" w14:paraId="0FB551B4" w14:textId="77777777" w:rsidTr="002A2F5B">
        <w:tc>
          <w:tcPr>
            <w:tcW w:w="1843" w:type="dxa"/>
            <w:tcBorders>
              <w:left w:val="single" w:sz="4" w:space="0" w:color="auto"/>
            </w:tcBorders>
          </w:tcPr>
          <w:p w14:paraId="470E21F0" w14:textId="77777777" w:rsidR="00934280" w:rsidRDefault="00934280" w:rsidP="002A2F5B">
            <w:pPr>
              <w:pStyle w:val="CRCoverPage"/>
              <w:spacing w:after="0"/>
              <w:rPr>
                <w:b/>
                <w:i/>
                <w:noProof/>
                <w:sz w:val="8"/>
                <w:szCs w:val="8"/>
              </w:rPr>
            </w:pPr>
          </w:p>
        </w:tc>
        <w:tc>
          <w:tcPr>
            <w:tcW w:w="7797" w:type="dxa"/>
            <w:gridSpan w:val="10"/>
            <w:tcBorders>
              <w:right w:val="single" w:sz="4" w:space="0" w:color="auto"/>
            </w:tcBorders>
          </w:tcPr>
          <w:p w14:paraId="0438BCF2" w14:textId="77777777" w:rsidR="00934280" w:rsidRDefault="00934280" w:rsidP="002A2F5B">
            <w:pPr>
              <w:pStyle w:val="CRCoverPage"/>
              <w:spacing w:after="0"/>
              <w:rPr>
                <w:noProof/>
                <w:sz w:val="8"/>
                <w:szCs w:val="8"/>
              </w:rPr>
            </w:pPr>
          </w:p>
        </w:tc>
      </w:tr>
      <w:tr w:rsidR="00934280" w14:paraId="72B98347" w14:textId="77777777" w:rsidTr="002A2F5B">
        <w:tc>
          <w:tcPr>
            <w:tcW w:w="1843" w:type="dxa"/>
            <w:tcBorders>
              <w:left w:val="single" w:sz="4" w:space="0" w:color="auto"/>
            </w:tcBorders>
          </w:tcPr>
          <w:p w14:paraId="3A0C2C4D" w14:textId="77777777" w:rsidR="00934280" w:rsidRDefault="00934280" w:rsidP="002A2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C4B83" w14:textId="77777777" w:rsidR="00934280" w:rsidRDefault="00931C16" w:rsidP="002A2F5B">
            <w:pPr>
              <w:pStyle w:val="CRCoverPage"/>
              <w:spacing w:after="0"/>
              <w:ind w:left="100"/>
              <w:rPr>
                <w:noProof/>
              </w:rPr>
            </w:pPr>
            <w:r>
              <w:fldChar w:fldCharType="begin"/>
            </w:r>
            <w:r>
              <w:instrText xml:space="preserve"> DOCPROPERTY  SourceIfWg  \* MERGEFORMAT </w:instrText>
            </w:r>
            <w:r>
              <w:fldChar w:fldCharType="separate"/>
            </w:r>
            <w:r w:rsidR="00934280">
              <w:rPr>
                <w:noProof/>
              </w:rPr>
              <w:t>Ericsson Inc.</w:t>
            </w:r>
            <w:r>
              <w:rPr>
                <w:noProof/>
              </w:rPr>
              <w:fldChar w:fldCharType="end"/>
            </w:r>
          </w:p>
        </w:tc>
      </w:tr>
      <w:tr w:rsidR="00934280" w14:paraId="04C822B8" w14:textId="77777777" w:rsidTr="002A2F5B">
        <w:tc>
          <w:tcPr>
            <w:tcW w:w="1843" w:type="dxa"/>
            <w:tcBorders>
              <w:left w:val="single" w:sz="4" w:space="0" w:color="auto"/>
            </w:tcBorders>
          </w:tcPr>
          <w:p w14:paraId="51EE3ED1" w14:textId="77777777" w:rsidR="00934280" w:rsidRDefault="00934280" w:rsidP="002A2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CC180" w14:textId="77777777" w:rsidR="00934280" w:rsidRDefault="00934280" w:rsidP="002A2F5B">
            <w:pPr>
              <w:pStyle w:val="CRCoverPage"/>
              <w:spacing w:after="0"/>
              <w:ind w:left="100"/>
              <w:rPr>
                <w:noProof/>
              </w:rPr>
            </w:pPr>
            <w:r>
              <w:t>S5</w:t>
            </w:r>
            <w:r w:rsidR="00931C16">
              <w:fldChar w:fldCharType="begin"/>
            </w:r>
            <w:r w:rsidR="00931C16">
              <w:instrText xml:space="preserve"> DOCPROPERTY  SourceIfTsg  \* MERGEFORMAT </w:instrText>
            </w:r>
            <w:r w:rsidR="00931C16">
              <w:fldChar w:fldCharType="separate"/>
            </w:r>
            <w:r w:rsidR="00931C16">
              <w:fldChar w:fldCharType="end"/>
            </w:r>
          </w:p>
        </w:tc>
      </w:tr>
      <w:tr w:rsidR="00934280" w14:paraId="3287F734" w14:textId="77777777" w:rsidTr="002A2F5B">
        <w:tc>
          <w:tcPr>
            <w:tcW w:w="1843" w:type="dxa"/>
            <w:tcBorders>
              <w:left w:val="single" w:sz="4" w:space="0" w:color="auto"/>
            </w:tcBorders>
          </w:tcPr>
          <w:p w14:paraId="0CE8B0CF" w14:textId="77777777" w:rsidR="00934280" w:rsidRDefault="00934280" w:rsidP="002A2F5B">
            <w:pPr>
              <w:pStyle w:val="CRCoverPage"/>
              <w:spacing w:after="0"/>
              <w:rPr>
                <w:b/>
                <w:i/>
                <w:noProof/>
                <w:sz w:val="8"/>
                <w:szCs w:val="8"/>
              </w:rPr>
            </w:pPr>
          </w:p>
        </w:tc>
        <w:tc>
          <w:tcPr>
            <w:tcW w:w="7797" w:type="dxa"/>
            <w:gridSpan w:val="10"/>
            <w:tcBorders>
              <w:right w:val="single" w:sz="4" w:space="0" w:color="auto"/>
            </w:tcBorders>
          </w:tcPr>
          <w:p w14:paraId="55D39F02" w14:textId="77777777" w:rsidR="00934280" w:rsidRDefault="00934280" w:rsidP="002A2F5B">
            <w:pPr>
              <w:pStyle w:val="CRCoverPage"/>
              <w:spacing w:after="0"/>
              <w:rPr>
                <w:noProof/>
                <w:sz w:val="8"/>
                <w:szCs w:val="8"/>
              </w:rPr>
            </w:pPr>
          </w:p>
        </w:tc>
      </w:tr>
      <w:tr w:rsidR="00934280" w14:paraId="6DF44384" w14:textId="77777777" w:rsidTr="002A2F5B">
        <w:tc>
          <w:tcPr>
            <w:tcW w:w="1843" w:type="dxa"/>
            <w:tcBorders>
              <w:left w:val="single" w:sz="4" w:space="0" w:color="auto"/>
            </w:tcBorders>
          </w:tcPr>
          <w:p w14:paraId="252359D0" w14:textId="77777777" w:rsidR="00934280" w:rsidRDefault="00934280" w:rsidP="002A2F5B">
            <w:pPr>
              <w:pStyle w:val="CRCoverPage"/>
              <w:tabs>
                <w:tab w:val="right" w:pos="1759"/>
              </w:tabs>
              <w:spacing w:after="0"/>
              <w:rPr>
                <w:b/>
                <w:i/>
                <w:noProof/>
              </w:rPr>
            </w:pPr>
            <w:r>
              <w:rPr>
                <w:b/>
                <w:i/>
                <w:noProof/>
              </w:rPr>
              <w:t>Work item code:</w:t>
            </w:r>
          </w:p>
        </w:tc>
        <w:tc>
          <w:tcPr>
            <w:tcW w:w="3686" w:type="dxa"/>
            <w:gridSpan w:val="5"/>
            <w:shd w:val="pct30" w:color="FFFF00" w:fill="auto"/>
          </w:tcPr>
          <w:p w14:paraId="583944D2" w14:textId="77777777" w:rsidR="00934280" w:rsidRDefault="00931C16" w:rsidP="002A2F5B">
            <w:pPr>
              <w:pStyle w:val="CRCoverPage"/>
              <w:spacing w:after="0"/>
              <w:ind w:left="100"/>
              <w:rPr>
                <w:noProof/>
              </w:rPr>
            </w:pPr>
            <w:r>
              <w:fldChar w:fldCharType="begin"/>
            </w:r>
            <w:r>
              <w:instrText xml:space="preserve"> DOCPROPERTY  RelatedWis  \* MERGEFORMAT </w:instrText>
            </w:r>
            <w:r>
              <w:fldChar w:fldCharType="separate"/>
            </w:r>
            <w:r w:rsidR="00934280">
              <w:rPr>
                <w:noProof/>
              </w:rPr>
              <w:t>5GMDT_Ph2</w:t>
            </w:r>
            <w:r>
              <w:rPr>
                <w:noProof/>
              </w:rPr>
              <w:fldChar w:fldCharType="end"/>
            </w:r>
          </w:p>
        </w:tc>
        <w:tc>
          <w:tcPr>
            <w:tcW w:w="567" w:type="dxa"/>
            <w:tcBorders>
              <w:left w:val="nil"/>
            </w:tcBorders>
          </w:tcPr>
          <w:p w14:paraId="28121856" w14:textId="77777777" w:rsidR="00934280" w:rsidRDefault="00934280" w:rsidP="002A2F5B">
            <w:pPr>
              <w:pStyle w:val="CRCoverPage"/>
              <w:spacing w:after="0"/>
              <w:ind w:right="100"/>
              <w:rPr>
                <w:noProof/>
              </w:rPr>
            </w:pPr>
          </w:p>
        </w:tc>
        <w:tc>
          <w:tcPr>
            <w:tcW w:w="1417" w:type="dxa"/>
            <w:gridSpan w:val="3"/>
            <w:tcBorders>
              <w:left w:val="nil"/>
            </w:tcBorders>
          </w:tcPr>
          <w:p w14:paraId="593C723C" w14:textId="77777777" w:rsidR="00934280" w:rsidRDefault="00934280" w:rsidP="002A2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F73D36" w14:textId="77777777" w:rsidR="00934280" w:rsidRDefault="00931C16" w:rsidP="002A2F5B">
            <w:pPr>
              <w:pStyle w:val="CRCoverPage"/>
              <w:spacing w:after="0"/>
              <w:ind w:left="100"/>
              <w:rPr>
                <w:noProof/>
              </w:rPr>
            </w:pPr>
            <w:r>
              <w:fldChar w:fldCharType="begin"/>
            </w:r>
            <w:r>
              <w:instrText xml:space="preserve"> DOCPROPERTY  ResDate  \* MERGEFORMAT </w:instrText>
            </w:r>
            <w:r>
              <w:fldChar w:fldCharType="separate"/>
            </w:r>
            <w:r w:rsidR="00934280">
              <w:rPr>
                <w:noProof/>
              </w:rPr>
              <w:t>2023-08-10</w:t>
            </w:r>
            <w:r>
              <w:rPr>
                <w:noProof/>
              </w:rPr>
              <w:fldChar w:fldCharType="end"/>
            </w:r>
          </w:p>
        </w:tc>
      </w:tr>
      <w:tr w:rsidR="00934280" w14:paraId="5CF3D03D" w14:textId="77777777" w:rsidTr="002A2F5B">
        <w:tc>
          <w:tcPr>
            <w:tcW w:w="1843" w:type="dxa"/>
            <w:tcBorders>
              <w:left w:val="single" w:sz="4" w:space="0" w:color="auto"/>
            </w:tcBorders>
          </w:tcPr>
          <w:p w14:paraId="4ECF0561" w14:textId="77777777" w:rsidR="00934280" w:rsidRDefault="00934280" w:rsidP="002A2F5B">
            <w:pPr>
              <w:pStyle w:val="CRCoverPage"/>
              <w:spacing w:after="0"/>
              <w:rPr>
                <w:b/>
                <w:i/>
                <w:noProof/>
                <w:sz w:val="8"/>
                <w:szCs w:val="8"/>
              </w:rPr>
            </w:pPr>
          </w:p>
        </w:tc>
        <w:tc>
          <w:tcPr>
            <w:tcW w:w="1986" w:type="dxa"/>
            <w:gridSpan w:val="4"/>
          </w:tcPr>
          <w:p w14:paraId="770E3FC3" w14:textId="77777777" w:rsidR="00934280" w:rsidRDefault="00934280" w:rsidP="002A2F5B">
            <w:pPr>
              <w:pStyle w:val="CRCoverPage"/>
              <w:spacing w:after="0"/>
              <w:rPr>
                <w:noProof/>
                <w:sz w:val="8"/>
                <w:szCs w:val="8"/>
              </w:rPr>
            </w:pPr>
          </w:p>
        </w:tc>
        <w:tc>
          <w:tcPr>
            <w:tcW w:w="2267" w:type="dxa"/>
            <w:gridSpan w:val="2"/>
          </w:tcPr>
          <w:p w14:paraId="78B120C2" w14:textId="77777777" w:rsidR="00934280" w:rsidRDefault="00934280" w:rsidP="002A2F5B">
            <w:pPr>
              <w:pStyle w:val="CRCoverPage"/>
              <w:spacing w:after="0"/>
              <w:rPr>
                <w:noProof/>
                <w:sz w:val="8"/>
                <w:szCs w:val="8"/>
              </w:rPr>
            </w:pPr>
          </w:p>
        </w:tc>
        <w:tc>
          <w:tcPr>
            <w:tcW w:w="1417" w:type="dxa"/>
            <w:gridSpan w:val="3"/>
          </w:tcPr>
          <w:p w14:paraId="3E42BBAC" w14:textId="77777777" w:rsidR="00934280" w:rsidRDefault="00934280" w:rsidP="002A2F5B">
            <w:pPr>
              <w:pStyle w:val="CRCoverPage"/>
              <w:spacing w:after="0"/>
              <w:rPr>
                <w:noProof/>
                <w:sz w:val="8"/>
                <w:szCs w:val="8"/>
              </w:rPr>
            </w:pPr>
          </w:p>
        </w:tc>
        <w:tc>
          <w:tcPr>
            <w:tcW w:w="2127" w:type="dxa"/>
            <w:tcBorders>
              <w:right w:val="single" w:sz="4" w:space="0" w:color="auto"/>
            </w:tcBorders>
          </w:tcPr>
          <w:p w14:paraId="21267F71" w14:textId="77777777" w:rsidR="00934280" w:rsidRDefault="00934280" w:rsidP="002A2F5B">
            <w:pPr>
              <w:pStyle w:val="CRCoverPage"/>
              <w:spacing w:after="0"/>
              <w:rPr>
                <w:noProof/>
                <w:sz w:val="8"/>
                <w:szCs w:val="8"/>
              </w:rPr>
            </w:pPr>
          </w:p>
        </w:tc>
      </w:tr>
      <w:tr w:rsidR="00934280" w14:paraId="43D95884" w14:textId="77777777" w:rsidTr="002A2F5B">
        <w:trPr>
          <w:cantSplit/>
        </w:trPr>
        <w:tc>
          <w:tcPr>
            <w:tcW w:w="1843" w:type="dxa"/>
            <w:tcBorders>
              <w:left w:val="single" w:sz="4" w:space="0" w:color="auto"/>
            </w:tcBorders>
          </w:tcPr>
          <w:p w14:paraId="1088AB39" w14:textId="77777777" w:rsidR="00934280" w:rsidRDefault="00934280" w:rsidP="002A2F5B">
            <w:pPr>
              <w:pStyle w:val="CRCoverPage"/>
              <w:tabs>
                <w:tab w:val="right" w:pos="1759"/>
              </w:tabs>
              <w:spacing w:after="0"/>
              <w:rPr>
                <w:b/>
                <w:i/>
                <w:noProof/>
              </w:rPr>
            </w:pPr>
            <w:r>
              <w:rPr>
                <w:b/>
                <w:i/>
                <w:noProof/>
              </w:rPr>
              <w:t>Category:</w:t>
            </w:r>
          </w:p>
        </w:tc>
        <w:tc>
          <w:tcPr>
            <w:tcW w:w="851" w:type="dxa"/>
            <w:shd w:val="pct30" w:color="FFFF00" w:fill="auto"/>
          </w:tcPr>
          <w:p w14:paraId="661D753C" w14:textId="77777777" w:rsidR="00934280" w:rsidRDefault="00931C16" w:rsidP="002A2F5B">
            <w:pPr>
              <w:pStyle w:val="CRCoverPage"/>
              <w:spacing w:after="0"/>
              <w:ind w:left="100" w:right="-609"/>
              <w:rPr>
                <w:b/>
                <w:noProof/>
              </w:rPr>
            </w:pPr>
            <w:r>
              <w:fldChar w:fldCharType="begin"/>
            </w:r>
            <w:r>
              <w:instrText xml:space="preserve"> DOCPROPERTY  Cat  \* MERGEFORMAT </w:instrText>
            </w:r>
            <w:r>
              <w:fldChar w:fldCharType="separate"/>
            </w:r>
            <w:r w:rsidR="00934280">
              <w:rPr>
                <w:b/>
                <w:noProof/>
              </w:rPr>
              <w:t>B</w:t>
            </w:r>
            <w:r>
              <w:rPr>
                <w:b/>
                <w:noProof/>
              </w:rPr>
              <w:fldChar w:fldCharType="end"/>
            </w:r>
          </w:p>
        </w:tc>
        <w:tc>
          <w:tcPr>
            <w:tcW w:w="3402" w:type="dxa"/>
            <w:gridSpan w:val="5"/>
            <w:tcBorders>
              <w:left w:val="nil"/>
            </w:tcBorders>
          </w:tcPr>
          <w:p w14:paraId="13275C3C" w14:textId="77777777" w:rsidR="00934280" w:rsidRDefault="00934280" w:rsidP="002A2F5B">
            <w:pPr>
              <w:pStyle w:val="CRCoverPage"/>
              <w:spacing w:after="0"/>
              <w:rPr>
                <w:noProof/>
              </w:rPr>
            </w:pPr>
          </w:p>
        </w:tc>
        <w:tc>
          <w:tcPr>
            <w:tcW w:w="1417" w:type="dxa"/>
            <w:gridSpan w:val="3"/>
            <w:tcBorders>
              <w:left w:val="nil"/>
            </w:tcBorders>
          </w:tcPr>
          <w:p w14:paraId="680A30AD" w14:textId="77777777" w:rsidR="00934280" w:rsidRDefault="00934280" w:rsidP="002A2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A569B" w14:textId="77777777" w:rsidR="00934280" w:rsidRDefault="00931C16" w:rsidP="002A2F5B">
            <w:pPr>
              <w:pStyle w:val="CRCoverPage"/>
              <w:spacing w:after="0"/>
              <w:ind w:left="100"/>
              <w:rPr>
                <w:noProof/>
              </w:rPr>
            </w:pPr>
            <w:r>
              <w:fldChar w:fldCharType="begin"/>
            </w:r>
            <w:r>
              <w:instrText xml:space="preserve"> DOCPROPERTY  Release  \* MERGEFORMAT </w:instrText>
            </w:r>
            <w:r>
              <w:fldChar w:fldCharType="separate"/>
            </w:r>
            <w:r w:rsidR="00934280">
              <w:rPr>
                <w:noProof/>
              </w:rPr>
              <w:t>Rel-18</w:t>
            </w:r>
            <w:r>
              <w:rPr>
                <w:noProof/>
              </w:rPr>
              <w:fldChar w:fldCharType="end"/>
            </w:r>
          </w:p>
        </w:tc>
      </w:tr>
      <w:tr w:rsidR="00934280" w14:paraId="4BA9213B" w14:textId="77777777" w:rsidTr="002A2F5B">
        <w:tc>
          <w:tcPr>
            <w:tcW w:w="1843" w:type="dxa"/>
            <w:tcBorders>
              <w:left w:val="single" w:sz="4" w:space="0" w:color="auto"/>
              <w:bottom w:val="single" w:sz="4" w:space="0" w:color="auto"/>
            </w:tcBorders>
          </w:tcPr>
          <w:p w14:paraId="0425A27D" w14:textId="77777777" w:rsidR="00934280" w:rsidRDefault="00934280" w:rsidP="002A2F5B">
            <w:pPr>
              <w:pStyle w:val="CRCoverPage"/>
              <w:spacing w:after="0"/>
              <w:rPr>
                <w:b/>
                <w:i/>
                <w:noProof/>
              </w:rPr>
            </w:pPr>
          </w:p>
        </w:tc>
        <w:tc>
          <w:tcPr>
            <w:tcW w:w="4677" w:type="dxa"/>
            <w:gridSpan w:val="8"/>
            <w:tcBorders>
              <w:bottom w:val="single" w:sz="4" w:space="0" w:color="auto"/>
            </w:tcBorders>
          </w:tcPr>
          <w:p w14:paraId="32D7436B" w14:textId="77777777" w:rsidR="00934280" w:rsidRDefault="00934280" w:rsidP="002A2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22795" w14:textId="77777777" w:rsidR="00934280" w:rsidRDefault="00934280" w:rsidP="002A2F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F52C17" w14:textId="77777777" w:rsidR="00934280" w:rsidRPr="007C2097" w:rsidRDefault="00934280" w:rsidP="002A2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4280" w14:paraId="3715CB24" w14:textId="77777777" w:rsidTr="002A2F5B">
        <w:tc>
          <w:tcPr>
            <w:tcW w:w="1843" w:type="dxa"/>
          </w:tcPr>
          <w:p w14:paraId="326CBB16" w14:textId="77777777" w:rsidR="00934280" w:rsidRDefault="00934280" w:rsidP="002A2F5B">
            <w:pPr>
              <w:pStyle w:val="CRCoverPage"/>
              <w:spacing w:after="0"/>
              <w:rPr>
                <w:b/>
                <w:i/>
                <w:noProof/>
                <w:sz w:val="8"/>
                <w:szCs w:val="8"/>
              </w:rPr>
            </w:pPr>
          </w:p>
        </w:tc>
        <w:tc>
          <w:tcPr>
            <w:tcW w:w="7797" w:type="dxa"/>
            <w:gridSpan w:val="10"/>
          </w:tcPr>
          <w:p w14:paraId="10520EFD" w14:textId="77777777" w:rsidR="00934280" w:rsidRDefault="00934280" w:rsidP="002A2F5B">
            <w:pPr>
              <w:pStyle w:val="CRCoverPage"/>
              <w:spacing w:after="0"/>
              <w:rPr>
                <w:noProof/>
                <w:sz w:val="8"/>
                <w:szCs w:val="8"/>
              </w:rPr>
            </w:pPr>
          </w:p>
        </w:tc>
      </w:tr>
      <w:tr w:rsidR="00934280" w14:paraId="3E96E189" w14:textId="77777777" w:rsidTr="002A2F5B">
        <w:tc>
          <w:tcPr>
            <w:tcW w:w="2694" w:type="dxa"/>
            <w:gridSpan w:val="2"/>
            <w:tcBorders>
              <w:top w:val="single" w:sz="4" w:space="0" w:color="auto"/>
              <w:left w:val="single" w:sz="4" w:space="0" w:color="auto"/>
            </w:tcBorders>
          </w:tcPr>
          <w:p w14:paraId="5A1EE5A4" w14:textId="77777777" w:rsidR="00934280" w:rsidRDefault="00934280" w:rsidP="002A2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34280" w14:paraId="71D764CF" w14:textId="77777777" w:rsidTr="002A2F5B">
              <w:tc>
                <w:tcPr>
                  <w:tcW w:w="6946" w:type="dxa"/>
                  <w:tcBorders>
                    <w:top w:val="single" w:sz="4" w:space="0" w:color="auto"/>
                    <w:right w:val="single" w:sz="4" w:space="0" w:color="auto"/>
                  </w:tcBorders>
                  <w:shd w:val="pct30" w:color="FFFF00" w:fill="auto"/>
                </w:tcPr>
                <w:p w14:paraId="6E5C9BF1" w14:textId="77777777" w:rsidR="00934280" w:rsidRDefault="00934280" w:rsidP="002A2F5B">
                  <w:pPr>
                    <w:pStyle w:val="CRCoverPage"/>
                    <w:spacing w:after="0"/>
                    <w:ind w:left="100"/>
                    <w:rPr>
                      <w:noProof/>
                    </w:rPr>
                  </w:pPr>
                  <w:r>
                    <w:rPr>
                      <w:noProof/>
                      <w:lang w:eastAsia="zh-CN"/>
                    </w:rPr>
                    <w:t>This contribution proposes restructuring of Trace job. This key issue has been discussed in clause 5.3 of the TR 28.837 and the solution has been proposed. This CR implements the solution proposed in the mentioned clause in the TR 28.837.</w:t>
                  </w:r>
                </w:p>
              </w:tc>
            </w:tr>
            <w:tr w:rsidR="00934280" w14:paraId="031D74F3" w14:textId="77777777" w:rsidTr="002A2F5B">
              <w:tc>
                <w:tcPr>
                  <w:tcW w:w="6946" w:type="dxa"/>
                  <w:tcBorders>
                    <w:right w:val="single" w:sz="4" w:space="0" w:color="auto"/>
                  </w:tcBorders>
                </w:tcPr>
                <w:p w14:paraId="6F434791" w14:textId="77777777" w:rsidR="00934280" w:rsidRDefault="00934280" w:rsidP="002A2F5B">
                  <w:pPr>
                    <w:pStyle w:val="CRCoverPage"/>
                    <w:spacing w:after="0"/>
                    <w:rPr>
                      <w:noProof/>
                      <w:sz w:val="8"/>
                      <w:szCs w:val="8"/>
                    </w:rPr>
                  </w:pPr>
                </w:p>
              </w:tc>
            </w:tr>
            <w:tr w:rsidR="00934280" w14:paraId="01922C1F" w14:textId="77777777" w:rsidTr="002A2F5B">
              <w:tc>
                <w:tcPr>
                  <w:tcW w:w="6946" w:type="dxa"/>
                  <w:tcBorders>
                    <w:right w:val="single" w:sz="4" w:space="0" w:color="auto"/>
                  </w:tcBorders>
                  <w:shd w:val="pct30" w:color="FFFF00" w:fill="auto"/>
                </w:tcPr>
                <w:p w14:paraId="1C1C37B7" w14:textId="77777777" w:rsidR="00934280" w:rsidRDefault="00934280" w:rsidP="002A2F5B">
                  <w:pPr>
                    <w:pStyle w:val="CRCoverPage"/>
                    <w:spacing w:after="0"/>
                    <w:ind w:left="100"/>
                    <w:rPr>
                      <w:noProof/>
                    </w:rPr>
                  </w:pPr>
                  <w:r>
                    <w:rPr>
                      <w:noProof/>
                    </w:rPr>
                    <w:t>Structure TraceJob attributes in data type TraceConfig, MdtConfig and split MdtConfig into data types ImmediateMdtConfig and LoggedMdtConfig</w:t>
                  </w:r>
                </w:p>
              </w:tc>
            </w:tr>
            <w:tr w:rsidR="00934280" w14:paraId="7DACC97E" w14:textId="77777777" w:rsidTr="002A2F5B">
              <w:tc>
                <w:tcPr>
                  <w:tcW w:w="6946" w:type="dxa"/>
                  <w:tcBorders>
                    <w:right w:val="single" w:sz="4" w:space="0" w:color="auto"/>
                  </w:tcBorders>
                </w:tcPr>
                <w:p w14:paraId="5FB35410" w14:textId="77777777" w:rsidR="00934280" w:rsidRDefault="00934280" w:rsidP="002A2F5B">
                  <w:pPr>
                    <w:pStyle w:val="CRCoverPage"/>
                    <w:spacing w:after="0"/>
                    <w:rPr>
                      <w:noProof/>
                      <w:sz w:val="8"/>
                      <w:szCs w:val="8"/>
                    </w:rPr>
                  </w:pPr>
                </w:p>
              </w:tc>
            </w:tr>
            <w:tr w:rsidR="00934280" w14:paraId="66B185C1" w14:textId="77777777" w:rsidTr="002A2F5B">
              <w:tc>
                <w:tcPr>
                  <w:tcW w:w="6946" w:type="dxa"/>
                  <w:tcBorders>
                    <w:bottom w:val="single" w:sz="4" w:space="0" w:color="auto"/>
                    <w:right w:val="single" w:sz="4" w:space="0" w:color="auto"/>
                  </w:tcBorders>
                  <w:shd w:val="pct30" w:color="FFFF00" w:fill="auto"/>
                </w:tcPr>
                <w:p w14:paraId="68BAF0B7" w14:textId="77777777" w:rsidR="00934280" w:rsidRDefault="00934280" w:rsidP="002A2F5B">
                  <w:pPr>
                    <w:pStyle w:val="CRCoverPage"/>
                    <w:spacing w:after="0"/>
                    <w:ind w:left="100"/>
                    <w:rPr>
                      <w:noProof/>
                    </w:rPr>
                  </w:pPr>
                  <w:r>
                    <w:rPr>
                      <w:noProof/>
                    </w:rPr>
                    <w:t>Trace Job IOC is complex.</w:t>
                  </w:r>
                </w:p>
              </w:tc>
            </w:tr>
            <w:tr w:rsidR="00934280" w14:paraId="195C32BC" w14:textId="77777777" w:rsidTr="002A2F5B">
              <w:tc>
                <w:tcPr>
                  <w:tcW w:w="6946" w:type="dxa"/>
                </w:tcPr>
                <w:p w14:paraId="43651ED2" w14:textId="77777777" w:rsidR="00934280" w:rsidRDefault="00934280" w:rsidP="002A2F5B">
                  <w:pPr>
                    <w:pStyle w:val="CRCoverPage"/>
                    <w:spacing w:after="0"/>
                    <w:rPr>
                      <w:noProof/>
                      <w:sz w:val="8"/>
                      <w:szCs w:val="8"/>
                    </w:rPr>
                  </w:pPr>
                </w:p>
              </w:tc>
            </w:tr>
            <w:tr w:rsidR="00934280" w14:paraId="567E33A8" w14:textId="77777777" w:rsidTr="002A2F5B">
              <w:tc>
                <w:tcPr>
                  <w:tcW w:w="6946" w:type="dxa"/>
                  <w:tcBorders>
                    <w:top w:val="single" w:sz="4" w:space="0" w:color="auto"/>
                    <w:right w:val="single" w:sz="4" w:space="0" w:color="auto"/>
                  </w:tcBorders>
                  <w:shd w:val="pct30" w:color="FFFF00" w:fill="auto"/>
                </w:tcPr>
                <w:p w14:paraId="011324FA" w14:textId="77777777" w:rsidR="00934280" w:rsidRDefault="00934280" w:rsidP="002A2F5B">
                  <w:pPr>
                    <w:pStyle w:val="CRCoverPage"/>
                    <w:spacing w:after="0"/>
                    <w:ind w:left="100"/>
                    <w:rPr>
                      <w:noProof/>
                    </w:rPr>
                  </w:pPr>
                  <w:r>
                    <w:rPr>
                      <w:noProof/>
                    </w:rPr>
                    <w:t>4.3.30, 4.4.1, 4.3.X, 4.3.Y, 4.3.Z, 4.3.A</w:t>
                  </w:r>
                </w:p>
              </w:tc>
            </w:tr>
          </w:tbl>
          <w:p w14:paraId="42908DA6" w14:textId="77777777" w:rsidR="00934280" w:rsidRDefault="00934280" w:rsidP="002A2F5B">
            <w:pPr>
              <w:pStyle w:val="CRCoverPage"/>
              <w:spacing w:after="0"/>
              <w:ind w:left="100"/>
              <w:rPr>
                <w:noProof/>
              </w:rPr>
            </w:pPr>
          </w:p>
        </w:tc>
      </w:tr>
      <w:tr w:rsidR="00934280" w14:paraId="198643AD" w14:textId="77777777" w:rsidTr="002A2F5B">
        <w:tc>
          <w:tcPr>
            <w:tcW w:w="2694" w:type="dxa"/>
            <w:gridSpan w:val="2"/>
            <w:tcBorders>
              <w:left w:val="single" w:sz="4" w:space="0" w:color="auto"/>
            </w:tcBorders>
          </w:tcPr>
          <w:p w14:paraId="3D572281" w14:textId="77777777" w:rsidR="00934280" w:rsidRDefault="00934280" w:rsidP="002A2F5B">
            <w:pPr>
              <w:pStyle w:val="CRCoverPage"/>
              <w:spacing w:after="0"/>
              <w:rPr>
                <w:b/>
                <w:i/>
                <w:noProof/>
                <w:sz w:val="8"/>
                <w:szCs w:val="8"/>
              </w:rPr>
            </w:pPr>
          </w:p>
        </w:tc>
        <w:tc>
          <w:tcPr>
            <w:tcW w:w="6946" w:type="dxa"/>
            <w:gridSpan w:val="9"/>
            <w:tcBorders>
              <w:right w:val="single" w:sz="4" w:space="0" w:color="auto"/>
            </w:tcBorders>
          </w:tcPr>
          <w:p w14:paraId="52D3919E" w14:textId="77777777" w:rsidR="00934280" w:rsidRDefault="00934280" w:rsidP="002A2F5B">
            <w:pPr>
              <w:pStyle w:val="CRCoverPage"/>
              <w:spacing w:after="0"/>
              <w:rPr>
                <w:noProof/>
                <w:sz w:val="8"/>
                <w:szCs w:val="8"/>
              </w:rPr>
            </w:pPr>
          </w:p>
        </w:tc>
      </w:tr>
      <w:tr w:rsidR="00934280" w14:paraId="404B7290" w14:textId="77777777" w:rsidTr="002A2F5B">
        <w:tc>
          <w:tcPr>
            <w:tcW w:w="2694" w:type="dxa"/>
            <w:gridSpan w:val="2"/>
            <w:tcBorders>
              <w:left w:val="single" w:sz="4" w:space="0" w:color="auto"/>
            </w:tcBorders>
          </w:tcPr>
          <w:p w14:paraId="4EDEFF31" w14:textId="77777777" w:rsidR="00934280" w:rsidRDefault="00934280" w:rsidP="002A2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0CF3E" w14:textId="77777777" w:rsidR="00934280" w:rsidRDefault="00934280" w:rsidP="002A2F5B">
            <w:pPr>
              <w:pStyle w:val="CRCoverPage"/>
              <w:spacing w:after="0"/>
              <w:ind w:left="100"/>
              <w:rPr>
                <w:noProof/>
              </w:rPr>
            </w:pPr>
            <w:r>
              <w:rPr>
                <w:noProof/>
              </w:rPr>
              <w:t>Structure TraceJob attributes in data type TraceConfig, MdtConfig and split MdtConfig into data types ImmediateMdtConfig and LoggedMdtConfig</w:t>
            </w:r>
          </w:p>
        </w:tc>
      </w:tr>
      <w:tr w:rsidR="00934280" w14:paraId="7EC35204" w14:textId="77777777" w:rsidTr="002A2F5B">
        <w:tc>
          <w:tcPr>
            <w:tcW w:w="2694" w:type="dxa"/>
            <w:gridSpan w:val="2"/>
            <w:tcBorders>
              <w:left w:val="single" w:sz="4" w:space="0" w:color="auto"/>
            </w:tcBorders>
          </w:tcPr>
          <w:p w14:paraId="2976CD83" w14:textId="77777777" w:rsidR="00934280" w:rsidRDefault="00934280" w:rsidP="002A2F5B">
            <w:pPr>
              <w:pStyle w:val="CRCoverPage"/>
              <w:spacing w:after="0"/>
              <w:rPr>
                <w:b/>
                <w:i/>
                <w:noProof/>
                <w:sz w:val="8"/>
                <w:szCs w:val="8"/>
              </w:rPr>
            </w:pPr>
          </w:p>
        </w:tc>
        <w:tc>
          <w:tcPr>
            <w:tcW w:w="6946" w:type="dxa"/>
            <w:gridSpan w:val="9"/>
            <w:tcBorders>
              <w:right w:val="single" w:sz="4" w:space="0" w:color="auto"/>
            </w:tcBorders>
          </w:tcPr>
          <w:p w14:paraId="4DB6F434" w14:textId="77777777" w:rsidR="00934280" w:rsidRDefault="00934280" w:rsidP="002A2F5B">
            <w:pPr>
              <w:pStyle w:val="CRCoverPage"/>
              <w:spacing w:after="0"/>
              <w:rPr>
                <w:noProof/>
                <w:sz w:val="8"/>
                <w:szCs w:val="8"/>
              </w:rPr>
            </w:pPr>
          </w:p>
        </w:tc>
      </w:tr>
      <w:tr w:rsidR="00934280" w14:paraId="2FED5823" w14:textId="77777777" w:rsidTr="002A2F5B">
        <w:tc>
          <w:tcPr>
            <w:tcW w:w="2694" w:type="dxa"/>
            <w:gridSpan w:val="2"/>
            <w:tcBorders>
              <w:left w:val="single" w:sz="4" w:space="0" w:color="auto"/>
              <w:bottom w:val="single" w:sz="4" w:space="0" w:color="auto"/>
            </w:tcBorders>
          </w:tcPr>
          <w:p w14:paraId="262E6F92" w14:textId="77777777" w:rsidR="00934280" w:rsidRDefault="00934280" w:rsidP="002A2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B014A" w14:textId="77777777" w:rsidR="00934280" w:rsidRDefault="00934280" w:rsidP="002A2F5B">
            <w:pPr>
              <w:pStyle w:val="CRCoverPage"/>
              <w:spacing w:after="0"/>
              <w:ind w:left="100"/>
              <w:rPr>
                <w:noProof/>
              </w:rPr>
            </w:pPr>
            <w:r>
              <w:rPr>
                <w:noProof/>
              </w:rPr>
              <w:t>Trace Job IOC is complex.</w:t>
            </w:r>
          </w:p>
        </w:tc>
      </w:tr>
      <w:tr w:rsidR="00934280" w14:paraId="3072D466" w14:textId="77777777" w:rsidTr="002A2F5B">
        <w:tc>
          <w:tcPr>
            <w:tcW w:w="2694" w:type="dxa"/>
            <w:gridSpan w:val="2"/>
          </w:tcPr>
          <w:p w14:paraId="3F5B11E7" w14:textId="77777777" w:rsidR="00934280" w:rsidRDefault="00934280" w:rsidP="002A2F5B">
            <w:pPr>
              <w:pStyle w:val="CRCoverPage"/>
              <w:spacing w:after="0"/>
              <w:rPr>
                <w:b/>
                <w:i/>
                <w:noProof/>
                <w:sz w:val="8"/>
                <w:szCs w:val="8"/>
              </w:rPr>
            </w:pPr>
          </w:p>
        </w:tc>
        <w:tc>
          <w:tcPr>
            <w:tcW w:w="6946" w:type="dxa"/>
            <w:gridSpan w:val="9"/>
          </w:tcPr>
          <w:p w14:paraId="23CAA6EF" w14:textId="77777777" w:rsidR="00934280" w:rsidRDefault="00934280" w:rsidP="002A2F5B">
            <w:pPr>
              <w:pStyle w:val="CRCoverPage"/>
              <w:spacing w:after="0"/>
              <w:rPr>
                <w:noProof/>
                <w:sz w:val="8"/>
                <w:szCs w:val="8"/>
              </w:rPr>
            </w:pPr>
          </w:p>
        </w:tc>
      </w:tr>
      <w:tr w:rsidR="00934280" w14:paraId="4A8744C8" w14:textId="77777777" w:rsidTr="002A2F5B">
        <w:tc>
          <w:tcPr>
            <w:tcW w:w="2694" w:type="dxa"/>
            <w:gridSpan w:val="2"/>
            <w:tcBorders>
              <w:top w:val="single" w:sz="4" w:space="0" w:color="auto"/>
              <w:left w:val="single" w:sz="4" w:space="0" w:color="auto"/>
            </w:tcBorders>
          </w:tcPr>
          <w:p w14:paraId="404B2206" w14:textId="77777777" w:rsidR="00934280" w:rsidRDefault="00934280" w:rsidP="002A2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51946" w14:textId="77777777" w:rsidR="00934280" w:rsidRDefault="00934280" w:rsidP="002A2F5B">
            <w:pPr>
              <w:pStyle w:val="CRCoverPage"/>
              <w:spacing w:after="0"/>
              <w:ind w:left="100"/>
              <w:rPr>
                <w:noProof/>
              </w:rPr>
            </w:pPr>
            <w:r>
              <w:rPr>
                <w:noProof/>
              </w:rPr>
              <w:t>4.3.30, 4.4.1, 4.3.X, 4.3.Y, 4.3.Z, 4.3.A</w:t>
            </w:r>
          </w:p>
        </w:tc>
      </w:tr>
      <w:tr w:rsidR="00934280" w14:paraId="462E2617" w14:textId="77777777" w:rsidTr="002A2F5B">
        <w:tc>
          <w:tcPr>
            <w:tcW w:w="2694" w:type="dxa"/>
            <w:gridSpan w:val="2"/>
            <w:tcBorders>
              <w:left w:val="single" w:sz="4" w:space="0" w:color="auto"/>
            </w:tcBorders>
          </w:tcPr>
          <w:p w14:paraId="426688E5" w14:textId="77777777" w:rsidR="00934280" w:rsidRDefault="00934280" w:rsidP="002A2F5B">
            <w:pPr>
              <w:pStyle w:val="CRCoverPage"/>
              <w:spacing w:after="0"/>
              <w:rPr>
                <w:b/>
                <w:i/>
                <w:noProof/>
                <w:sz w:val="8"/>
                <w:szCs w:val="8"/>
              </w:rPr>
            </w:pPr>
          </w:p>
        </w:tc>
        <w:tc>
          <w:tcPr>
            <w:tcW w:w="6946" w:type="dxa"/>
            <w:gridSpan w:val="9"/>
            <w:tcBorders>
              <w:right w:val="single" w:sz="4" w:space="0" w:color="auto"/>
            </w:tcBorders>
          </w:tcPr>
          <w:p w14:paraId="729E83AB" w14:textId="77777777" w:rsidR="00934280" w:rsidRDefault="00934280" w:rsidP="002A2F5B">
            <w:pPr>
              <w:pStyle w:val="CRCoverPage"/>
              <w:spacing w:after="0"/>
              <w:rPr>
                <w:noProof/>
                <w:sz w:val="8"/>
                <w:szCs w:val="8"/>
              </w:rPr>
            </w:pPr>
          </w:p>
        </w:tc>
      </w:tr>
      <w:tr w:rsidR="00934280" w14:paraId="292A7ECF" w14:textId="77777777" w:rsidTr="002A2F5B">
        <w:tc>
          <w:tcPr>
            <w:tcW w:w="2694" w:type="dxa"/>
            <w:gridSpan w:val="2"/>
            <w:tcBorders>
              <w:left w:val="single" w:sz="4" w:space="0" w:color="auto"/>
            </w:tcBorders>
          </w:tcPr>
          <w:p w14:paraId="73781AA4" w14:textId="77777777" w:rsidR="00934280" w:rsidRDefault="00934280" w:rsidP="002A2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3010F" w14:textId="77777777" w:rsidR="00934280" w:rsidRDefault="00934280" w:rsidP="002A2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837A" w14:textId="77777777" w:rsidR="00934280" w:rsidRDefault="00934280" w:rsidP="002A2F5B">
            <w:pPr>
              <w:pStyle w:val="CRCoverPage"/>
              <w:spacing w:after="0"/>
              <w:jc w:val="center"/>
              <w:rPr>
                <w:b/>
                <w:caps/>
                <w:noProof/>
              </w:rPr>
            </w:pPr>
            <w:r>
              <w:rPr>
                <w:b/>
                <w:caps/>
                <w:noProof/>
              </w:rPr>
              <w:t>N</w:t>
            </w:r>
          </w:p>
        </w:tc>
        <w:tc>
          <w:tcPr>
            <w:tcW w:w="2977" w:type="dxa"/>
            <w:gridSpan w:val="4"/>
          </w:tcPr>
          <w:p w14:paraId="6EFCAFCA" w14:textId="77777777" w:rsidR="00934280" w:rsidRDefault="00934280" w:rsidP="002A2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0DBBB" w14:textId="77777777" w:rsidR="00934280" w:rsidRDefault="00934280" w:rsidP="002A2F5B">
            <w:pPr>
              <w:pStyle w:val="CRCoverPage"/>
              <w:spacing w:after="0"/>
              <w:ind w:left="99"/>
              <w:rPr>
                <w:noProof/>
              </w:rPr>
            </w:pPr>
          </w:p>
        </w:tc>
      </w:tr>
      <w:tr w:rsidR="00934280" w14:paraId="2B959D8B" w14:textId="77777777" w:rsidTr="002A2F5B">
        <w:tc>
          <w:tcPr>
            <w:tcW w:w="2694" w:type="dxa"/>
            <w:gridSpan w:val="2"/>
            <w:tcBorders>
              <w:left w:val="single" w:sz="4" w:space="0" w:color="auto"/>
            </w:tcBorders>
          </w:tcPr>
          <w:p w14:paraId="5E4F9800" w14:textId="77777777" w:rsidR="00934280" w:rsidRDefault="00934280" w:rsidP="002A2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8718CF" w14:textId="77777777" w:rsidR="00934280" w:rsidRDefault="00934280" w:rsidP="002A2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8AC1" w14:textId="77777777" w:rsidR="00934280" w:rsidRDefault="00934280" w:rsidP="002A2F5B">
            <w:pPr>
              <w:pStyle w:val="CRCoverPage"/>
              <w:spacing w:after="0"/>
              <w:jc w:val="center"/>
              <w:rPr>
                <w:b/>
                <w:caps/>
                <w:noProof/>
              </w:rPr>
            </w:pPr>
          </w:p>
        </w:tc>
        <w:tc>
          <w:tcPr>
            <w:tcW w:w="2977" w:type="dxa"/>
            <w:gridSpan w:val="4"/>
          </w:tcPr>
          <w:p w14:paraId="280AC184" w14:textId="77777777" w:rsidR="00934280" w:rsidRDefault="00934280" w:rsidP="002A2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EAFA8" w14:textId="77777777" w:rsidR="00934280" w:rsidRDefault="00934280" w:rsidP="002A2F5B">
            <w:pPr>
              <w:pStyle w:val="CRCoverPage"/>
              <w:spacing w:after="0"/>
              <w:ind w:left="99"/>
              <w:rPr>
                <w:noProof/>
              </w:rPr>
            </w:pPr>
            <w:r>
              <w:rPr>
                <w:noProof/>
              </w:rPr>
              <w:t xml:space="preserve">TS/TR ... CR ... </w:t>
            </w:r>
          </w:p>
        </w:tc>
      </w:tr>
      <w:tr w:rsidR="00934280" w14:paraId="2E480698" w14:textId="77777777" w:rsidTr="002A2F5B">
        <w:tc>
          <w:tcPr>
            <w:tcW w:w="2694" w:type="dxa"/>
            <w:gridSpan w:val="2"/>
            <w:tcBorders>
              <w:left w:val="single" w:sz="4" w:space="0" w:color="auto"/>
            </w:tcBorders>
          </w:tcPr>
          <w:p w14:paraId="25C9AB59" w14:textId="77777777" w:rsidR="00934280" w:rsidRDefault="00934280" w:rsidP="002A2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F449B" w14:textId="77777777" w:rsidR="00934280" w:rsidRDefault="00934280" w:rsidP="002A2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7CEE3" w14:textId="77777777" w:rsidR="00934280" w:rsidRDefault="00934280" w:rsidP="002A2F5B">
            <w:pPr>
              <w:pStyle w:val="CRCoverPage"/>
              <w:spacing w:after="0"/>
              <w:jc w:val="center"/>
              <w:rPr>
                <w:b/>
                <w:caps/>
                <w:noProof/>
              </w:rPr>
            </w:pPr>
          </w:p>
        </w:tc>
        <w:tc>
          <w:tcPr>
            <w:tcW w:w="2977" w:type="dxa"/>
            <w:gridSpan w:val="4"/>
          </w:tcPr>
          <w:p w14:paraId="3E88DFD6" w14:textId="77777777" w:rsidR="00934280" w:rsidRDefault="00934280" w:rsidP="002A2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FFADF" w14:textId="77777777" w:rsidR="00934280" w:rsidRDefault="00934280" w:rsidP="002A2F5B">
            <w:pPr>
              <w:pStyle w:val="CRCoverPage"/>
              <w:spacing w:after="0"/>
              <w:ind w:left="99"/>
              <w:rPr>
                <w:noProof/>
              </w:rPr>
            </w:pPr>
            <w:r>
              <w:rPr>
                <w:noProof/>
              </w:rPr>
              <w:t xml:space="preserve">TS/TR ... CR ... </w:t>
            </w:r>
          </w:p>
        </w:tc>
      </w:tr>
      <w:tr w:rsidR="00934280" w14:paraId="06198205" w14:textId="77777777" w:rsidTr="002A2F5B">
        <w:tc>
          <w:tcPr>
            <w:tcW w:w="2694" w:type="dxa"/>
            <w:gridSpan w:val="2"/>
            <w:tcBorders>
              <w:left w:val="single" w:sz="4" w:space="0" w:color="auto"/>
            </w:tcBorders>
          </w:tcPr>
          <w:p w14:paraId="1C31B6EF" w14:textId="77777777" w:rsidR="00934280" w:rsidRDefault="00934280" w:rsidP="002A2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3ADC4" w14:textId="77777777" w:rsidR="00934280" w:rsidRDefault="00934280" w:rsidP="002A2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01DB" w14:textId="77777777" w:rsidR="00934280" w:rsidRDefault="00934280" w:rsidP="002A2F5B">
            <w:pPr>
              <w:pStyle w:val="CRCoverPage"/>
              <w:spacing w:after="0"/>
              <w:jc w:val="center"/>
              <w:rPr>
                <w:b/>
                <w:caps/>
                <w:noProof/>
              </w:rPr>
            </w:pPr>
          </w:p>
        </w:tc>
        <w:tc>
          <w:tcPr>
            <w:tcW w:w="2977" w:type="dxa"/>
            <w:gridSpan w:val="4"/>
          </w:tcPr>
          <w:p w14:paraId="044A1D9B" w14:textId="77777777" w:rsidR="00934280" w:rsidRDefault="00934280" w:rsidP="002A2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E7E21" w14:textId="77777777" w:rsidR="00934280" w:rsidRDefault="00934280" w:rsidP="002A2F5B">
            <w:pPr>
              <w:pStyle w:val="CRCoverPage"/>
              <w:spacing w:after="0"/>
              <w:ind w:left="99"/>
              <w:rPr>
                <w:noProof/>
              </w:rPr>
            </w:pPr>
            <w:r>
              <w:rPr>
                <w:noProof/>
              </w:rPr>
              <w:t xml:space="preserve">TS/TR ... CR ... </w:t>
            </w:r>
          </w:p>
        </w:tc>
      </w:tr>
      <w:tr w:rsidR="00934280" w14:paraId="587099F5" w14:textId="77777777" w:rsidTr="002A2F5B">
        <w:tc>
          <w:tcPr>
            <w:tcW w:w="2694" w:type="dxa"/>
            <w:gridSpan w:val="2"/>
            <w:tcBorders>
              <w:left w:val="single" w:sz="4" w:space="0" w:color="auto"/>
            </w:tcBorders>
          </w:tcPr>
          <w:p w14:paraId="1B9DBEFA" w14:textId="77777777" w:rsidR="00934280" w:rsidRDefault="00934280" w:rsidP="002A2F5B">
            <w:pPr>
              <w:pStyle w:val="CRCoverPage"/>
              <w:spacing w:after="0"/>
              <w:rPr>
                <w:b/>
                <w:i/>
                <w:noProof/>
              </w:rPr>
            </w:pPr>
          </w:p>
        </w:tc>
        <w:tc>
          <w:tcPr>
            <w:tcW w:w="6946" w:type="dxa"/>
            <w:gridSpan w:val="9"/>
            <w:tcBorders>
              <w:right w:val="single" w:sz="4" w:space="0" w:color="auto"/>
            </w:tcBorders>
          </w:tcPr>
          <w:p w14:paraId="0DB44967" w14:textId="77777777" w:rsidR="00934280" w:rsidRDefault="00934280" w:rsidP="002A2F5B">
            <w:pPr>
              <w:pStyle w:val="CRCoverPage"/>
              <w:spacing w:after="0"/>
              <w:rPr>
                <w:noProof/>
              </w:rPr>
            </w:pPr>
          </w:p>
        </w:tc>
      </w:tr>
      <w:tr w:rsidR="00934280" w14:paraId="4BD8256F" w14:textId="77777777" w:rsidTr="002A2F5B">
        <w:tc>
          <w:tcPr>
            <w:tcW w:w="2694" w:type="dxa"/>
            <w:gridSpan w:val="2"/>
            <w:tcBorders>
              <w:left w:val="single" w:sz="4" w:space="0" w:color="auto"/>
              <w:bottom w:val="single" w:sz="4" w:space="0" w:color="auto"/>
            </w:tcBorders>
          </w:tcPr>
          <w:p w14:paraId="72CF25EA" w14:textId="77777777" w:rsidR="00934280" w:rsidRDefault="00934280" w:rsidP="002A2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E8104" w14:textId="03D043D3" w:rsidR="00934280" w:rsidRDefault="00451E0E" w:rsidP="002A2F5B">
            <w:pPr>
              <w:pStyle w:val="CRCoverPage"/>
              <w:spacing w:after="0"/>
              <w:ind w:left="100"/>
              <w:rPr>
                <w:noProof/>
              </w:rPr>
            </w:pPr>
            <w:r>
              <w:rPr>
                <w:noProof/>
              </w:rPr>
              <w:t xml:space="preserve">Forge:  </w:t>
            </w:r>
            <w:hyperlink r:id="rId17" w:history="1">
              <w:r w:rsidR="00062DE0" w:rsidRPr="0018760A">
                <w:rPr>
                  <w:rStyle w:val="Hyperlink"/>
                  <w:noProof/>
                </w:rPr>
                <w:t>https://forge.3gpp.org/rep/sa5/MnS/-/merge_requests/684</w:t>
              </w:r>
            </w:hyperlink>
            <w:r w:rsidR="00062DE0">
              <w:rPr>
                <w:noProof/>
              </w:rPr>
              <w:t xml:space="preserve"> </w:t>
            </w:r>
          </w:p>
        </w:tc>
      </w:tr>
      <w:tr w:rsidR="00934280" w:rsidRPr="008863B9" w14:paraId="236F3116" w14:textId="77777777" w:rsidTr="002A2F5B">
        <w:tc>
          <w:tcPr>
            <w:tcW w:w="2694" w:type="dxa"/>
            <w:gridSpan w:val="2"/>
            <w:tcBorders>
              <w:top w:val="single" w:sz="4" w:space="0" w:color="auto"/>
              <w:bottom w:val="single" w:sz="4" w:space="0" w:color="auto"/>
            </w:tcBorders>
          </w:tcPr>
          <w:p w14:paraId="3E20E8E5" w14:textId="77777777" w:rsidR="00934280" w:rsidRPr="008863B9" w:rsidRDefault="00934280" w:rsidP="002A2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935D4E" w14:textId="77777777" w:rsidR="00934280" w:rsidRPr="008863B9" w:rsidRDefault="00934280" w:rsidP="002A2F5B">
            <w:pPr>
              <w:pStyle w:val="CRCoverPage"/>
              <w:spacing w:after="0"/>
              <w:ind w:left="100"/>
              <w:rPr>
                <w:noProof/>
                <w:sz w:val="8"/>
                <w:szCs w:val="8"/>
              </w:rPr>
            </w:pPr>
          </w:p>
        </w:tc>
      </w:tr>
      <w:tr w:rsidR="00934280" w14:paraId="4DC9775F" w14:textId="77777777" w:rsidTr="002A2F5B">
        <w:tc>
          <w:tcPr>
            <w:tcW w:w="2694" w:type="dxa"/>
            <w:gridSpan w:val="2"/>
            <w:tcBorders>
              <w:top w:val="single" w:sz="4" w:space="0" w:color="auto"/>
              <w:left w:val="single" w:sz="4" w:space="0" w:color="auto"/>
              <w:bottom w:val="single" w:sz="4" w:space="0" w:color="auto"/>
            </w:tcBorders>
          </w:tcPr>
          <w:p w14:paraId="7BBAD1DC" w14:textId="77777777" w:rsidR="00934280" w:rsidRDefault="00934280" w:rsidP="002A2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1DFF4" w14:textId="77777777" w:rsidR="00934280" w:rsidRDefault="00934280" w:rsidP="002A2F5B">
            <w:pPr>
              <w:pStyle w:val="CRCoverPage"/>
              <w:spacing w:after="0"/>
              <w:ind w:left="100"/>
              <w:rPr>
                <w:noProof/>
              </w:rPr>
            </w:pPr>
          </w:p>
        </w:tc>
      </w:tr>
    </w:tbl>
    <w:p w14:paraId="44F54849" w14:textId="77777777" w:rsidR="00934280" w:rsidRDefault="00934280" w:rsidP="00934280">
      <w:pPr>
        <w:pStyle w:val="CRCoverPage"/>
        <w:spacing w:after="0"/>
        <w:rPr>
          <w:noProof/>
          <w:sz w:val="8"/>
          <w:szCs w:val="8"/>
        </w:rPr>
      </w:pPr>
    </w:p>
    <w:p w14:paraId="10E2EB05" w14:textId="77777777" w:rsidR="00934280" w:rsidRDefault="00934280" w:rsidP="00934280">
      <w:pPr>
        <w:rPr>
          <w:noProof/>
        </w:rPr>
        <w:sectPr w:rsidR="00934280">
          <w:headerReference w:type="even" r:id="rId18"/>
          <w:footnotePr>
            <w:numRestart w:val="eachSect"/>
          </w:footnotePr>
          <w:pgSz w:w="11907" w:h="16840" w:code="9"/>
          <w:pgMar w:top="1418" w:right="1134" w:bottom="1134" w:left="1134" w:header="680" w:footer="567" w:gutter="0"/>
          <w:cols w:space="720"/>
        </w:sectPr>
      </w:pPr>
    </w:p>
    <w:p w14:paraId="38671CBA" w14:textId="77777777" w:rsidR="00237046" w:rsidRPr="00F4225F" w:rsidRDefault="00237046" w:rsidP="00237046">
      <w:pPr>
        <w:pStyle w:val="Heading2"/>
        <w:rPr>
          <w:lang w:val="fr-FR"/>
        </w:rPr>
      </w:pPr>
      <w:bookmarkStart w:id="1" w:name="_Toc51769159"/>
      <w:bookmarkStart w:id="2" w:name="_Toc138170305"/>
      <w:r w:rsidRPr="00F4225F">
        <w:rPr>
          <w:lang w:val="fr-FR" w:eastAsia="zh-CN"/>
        </w:rPr>
        <w:lastRenderedPageBreak/>
        <w:t>D.2.10</w:t>
      </w:r>
      <w:r w:rsidRPr="00F4225F">
        <w:rPr>
          <w:lang w:val="fr-FR" w:eastAsia="zh-CN"/>
        </w:rPr>
        <w:tab/>
        <w:t>module _3gpp-common</w:t>
      </w:r>
      <w:r w:rsidRPr="00F4225F">
        <w:rPr>
          <w:lang w:val="fr-FR"/>
        </w:rPr>
        <w:t>-</w:t>
      </w:r>
      <w:proofErr w:type="gramStart"/>
      <w:r w:rsidRPr="00F4225F">
        <w:rPr>
          <w:lang w:val="fr-FR" w:eastAsia="zh-CN"/>
        </w:rPr>
        <w:t>trace.yang</w:t>
      </w:r>
      <w:bookmarkEnd w:id="1"/>
      <w:bookmarkEnd w:id="2"/>
      <w:proofErr w:type="gramEnd"/>
    </w:p>
    <w:p w14:paraId="6C81A569" w14:textId="77777777" w:rsidR="002B0EA8" w:rsidRPr="00377BE7" w:rsidRDefault="002B0EA8" w:rsidP="002B0EA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CHANGE 1 ***</w:t>
      </w:r>
    </w:p>
    <w:p w14:paraId="44B3B0B8" w14:textId="77777777" w:rsidR="002B0EA8" w:rsidRPr="008F7C23" w:rsidRDefault="002B0EA8" w:rsidP="002B0EA8">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3C8F5B2F" w14:textId="77777777" w:rsidR="002B0EA8" w:rsidRDefault="002B0EA8" w:rsidP="002B0EA8">
      <w:pPr>
        <w:pStyle w:val="PL"/>
      </w:pPr>
      <w:r>
        <w:t>module _3gpp-common-trace {</w:t>
      </w:r>
    </w:p>
    <w:p w14:paraId="62A9F9D5" w14:textId="77777777" w:rsidR="002B0EA8" w:rsidRDefault="002B0EA8" w:rsidP="002B0EA8">
      <w:pPr>
        <w:pStyle w:val="PL"/>
      </w:pPr>
      <w:r>
        <w:t xml:space="preserve">  yang-version </w:t>
      </w:r>
      <w:proofErr w:type="gramStart"/>
      <w:r>
        <w:t>1.1;</w:t>
      </w:r>
      <w:proofErr w:type="gramEnd"/>
    </w:p>
    <w:p w14:paraId="2DE23F77" w14:textId="77777777" w:rsidR="002B0EA8" w:rsidRDefault="002B0EA8" w:rsidP="002B0EA8">
      <w:pPr>
        <w:pStyle w:val="PL"/>
      </w:pPr>
      <w:r>
        <w:t xml:space="preserve">  namespace "urn:3gpp:sa</w:t>
      </w:r>
      <w:proofErr w:type="gramStart"/>
      <w:r>
        <w:t>5:_</w:t>
      </w:r>
      <w:proofErr w:type="gramEnd"/>
      <w:r>
        <w:t>3gpp-common-trace";</w:t>
      </w:r>
    </w:p>
    <w:p w14:paraId="5BA97EF6" w14:textId="77777777" w:rsidR="002B0EA8" w:rsidRDefault="002B0EA8" w:rsidP="002B0EA8">
      <w:pPr>
        <w:pStyle w:val="PL"/>
      </w:pPr>
      <w:r>
        <w:t xml:space="preserve">  prefix "trace3gpp</w:t>
      </w:r>
      <w:proofErr w:type="gramStart"/>
      <w:r>
        <w:t>";</w:t>
      </w:r>
      <w:proofErr w:type="gramEnd"/>
    </w:p>
    <w:p w14:paraId="10788F31" w14:textId="77777777" w:rsidR="002B0EA8" w:rsidRDefault="002B0EA8" w:rsidP="002B0EA8">
      <w:pPr>
        <w:pStyle w:val="PL"/>
      </w:pPr>
    </w:p>
    <w:p w14:paraId="7C1A0CE2" w14:textId="77777777" w:rsidR="002B0EA8" w:rsidRDefault="002B0EA8" w:rsidP="002B0EA8">
      <w:pPr>
        <w:pStyle w:val="PL"/>
      </w:pPr>
      <w:r>
        <w:t xml:space="preserve">  import _3gpp-common-top </w:t>
      </w:r>
      <w:proofErr w:type="gramStart"/>
      <w:r>
        <w:t>{ prefix</w:t>
      </w:r>
      <w:proofErr w:type="gramEnd"/>
      <w:r>
        <w:t xml:space="preserve"> top3gpp; }</w:t>
      </w:r>
    </w:p>
    <w:p w14:paraId="0E6D4240" w14:textId="77777777" w:rsidR="002B0EA8" w:rsidRDefault="002B0EA8" w:rsidP="002B0EA8">
      <w:pPr>
        <w:pStyle w:val="PL"/>
      </w:pPr>
      <w:r>
        <w:t xml:space="preserve">  import _3gpp-common-yang-types {prefix types3gpp</w:t>
      </w:r>
      <w:proofErr w:type="gramStart"/>
      <w:r>
        <w:t>; }</w:t>
      </w:r>
      <w:proofErr w:type="gramEnd"/>
    </w:p>
    <w:p w14:paraId="10934661" w14:textId="77777777" w:rsidR="002B0EA8" w:rsidRDefault="002B0EA8" w:rsidP="002B0EA8">
      <w:pPr>
        <w:pStyle w:val="PL"/>
      </w:pPr>
      <w:r>
        <w:t xml:space="preserve">  import _3gpp-common-yang-extensions {prefix yext3gpp</w:t>
      </w:r>
      <w:proofErr w:type="gramStart"/>
      <w:r>
        <w:t>; }</w:t>
      </w:r>
      <w:proofErr w:type="gramEnd"/>
    </w:p>
    <w:p w14:paraId="7CFFA265" w14:textId="77777777" w:rsidR="002B0EA8" w:rsidRDefault="002B0EA8" w:rsidP="002B0EA8">
      <w:pPr>
        <w:pStyle w:val="PL"/>
      </w:pPr>
      <w:r>
        <w:t xml:space="preserve">  import </w:t>
      </w:r>
      <w:proofErr w:type="spellStart"/>
      <w:r>
        <w:t>ietf</w:t>
      </w:r>
      <w:proofErr w:type="spellEnd"/>
      <w:r>
        <w:t>-</w:t>
      </w:r>
      <w:proofErr w:type="spellStart"/>
      <w:r>
        <w:t>inet</w:t>
      </w:r>
      <w:proofErr w:type="spellEnd"/>
      <w:r>
        <w:t xml:space="preserve">-types </w:t>
      </w:r>
      <w:proofErr w:type="gramStart"/>
      <w:r>
        <w:t>{ prefix</w:t>
      </w:r>
      <w:proofErr w:type="gramEnd"/>
      <w:r>
        <w:t xml:space="preserve"> </w:t>
      </w:r>
      <w:proofErr w:type="spellStart"/>
      <w:r>
        <w:t>inet</w:t>
      </w:r>
      <w:proofErr w:type="spellEnd"/>
      <w:r>
        <w:t>; }</w:t>
      </w:r>
    </w:p>
    <w:p w14:paraId="7605EE81" w14:textId="77777777" w:rsidR="002B0EA8" w:rsidRDefault="002B0EA8" w:rsidP="002B0EA8">
      <w:pPr>
        <w:pStyle w:val="PL"/>
      </w:pPr>
      <w:r>
        <w:t xml:space="preserve">  import _3gpp-common-files </w:t>
      </w:r>
      <w:proofErr w:type="gramStart"/>
      <w:r>
        <w:t>{ prefix</w:t>
      </w:r>
      <w:proofErr w:type="gramEnd"/>
      <w:r>
        <w:t xml:space="preserve"> files3gpp; }</w:t>
      </w:r>
    </w:p>
    <w:p w14:paraId="5C9BC7C4" w14:textId="77777777" w:rsidR="002B0EA8" w:rsidRDefault="002B0EA8" w:rsidP="002B0EA8">
      <w:pPr>
        <w:pStyle w:val="PL"/>
      </w:pPr>
    </w:p>
    <w:p w14:paraId="5F4BA29C" w14:textId="77777777" w:rsidR="002B0EA8" w:rsidRDefault="002B0EA8" w:rsidP="002B0EA8">
      <w:pPr>
        <w:pStyle w:val="PL"/>
      </w:pPr>
      <w:r>
        <w:t xml:space="preserve">  organization "3GPP SA5</w:t>
      </w:r>
      <w:proofErr w:type="gramStart"/>
      <w:r>
        <w:t>";</w:t>
      </w:r>
      <w:proofErr w:type="gramEnd"/>
    </w:p>
    <w:p w14:paraId="73AA36E6" w14:textId="77777777" w:rsidR="002B0EA8" w:rsidRDefault="002B0EA8" w:rsidP="002B0EA8">
      <w:pPr>
        <w:pStyle w:val="PL"/>
      </w:pPr>
      <w:r>
        <w:t xml:space="preserve">  contact "https://www.3gpp.org/DynaReport/TSG-WG--S5--</w:t>
      </w:r>
      <w:proofErr w:type="spellStart"/>
      <w:r>
        <w:t>officials.htm?Itemid</w:t>
      </w:r>
      <w:proofErr w:type="spellEnd"/>
      <w:r>
        <w:t>=464</w:t>
      </w:r>
      <w:proofErr w:type="gramStart"/>
      <w:r>
        <w:t>";</w:t>
      </w:r>
      <w:proofErr w:type="gramEnd"/>
    </w:p>
    <w:p w14:paraId="64091BE6" w14:textId="77777777" w:rsidR="002B0EA8" w:rsidRDefault="002B0EA8" w:rsidP="002B0EA8">
      <w:pPr>
        <w:pStyle w:val="PL"/>
      </w:pPr>
    </w:p>
    <w:p w14:paraId="4C803A9E" w14:textId="77777777" w:rsidR="002B0EA8" w:rsidRDefault="002B0EA8" w:rsidP="002B0EA8">
      <w:pPr>
        <w:pStyle w:val="PL"/>
      </w:pPr>
      <w:r>
        <w:t xml:space="preserve">  description "Trace handling</w:t>
      </w:r>
      <w:proofErr w:type="gramStart"/>
      <w:r>
        <w:t>";</w:t>
      </w:r>
      <w:proofErr w:type="gramEnd"/>
    </w:p>
    <w:p w14:paraId="6E55A719" w14:textId="77777777" w:rsidR="002B0EA8" w:rsidRDefault="002B0EA8" w:rsidP="002B0EA8">
      <w:pPr>
        <w:pStyle w:val="PL"/>
      </w:pPr>
    </w:p>
    <w:p w14:paraId="66F852E8" w14:textId="77777777" w:rsidR="002B0EA8" w:rsidRDefault="002B0EA8" w:rsidP="002B0EA8">
      <w:pPr>
        <w:pStyle w:val="PL"/>
      </w:pPr>
      <w:r>
        <w:t xml:space="preserve">  reference "3GPP TS 28.623</w:t>
      </w:r>
    </w:p>
    <w:p w14:paraId="5F916C9D" w14:textId="77777777" w:rsidR="002B0EA8" w:rsidRDefault="002B0EA8" w:rsidP="002B0EA8">
      <w:pPr>
        <w:pStyle w:val="PL"/>
      </w:pPr>
      <w:r>
        <w:t xml:space="preserve">      Generic Network Resource Model (NRM)</w:t>
      </w:r>
    </w:p>
    <w:p w14:paraId="6900B72C" w14:textId="77777777" w:rsidR="002B0EA8" w:rsidRDefault="002B0EA8" w:rsidP="002B0EA8">
      <w:pPr>
        <w:pStyle w:val="PL"/>
      </w:pPr>
      <w:r>
        <w:t xml:space="preserve">      Integration Reference Point (IRP</w:t>
      </w:r>
      <w:proofErr w:type="gramStart"/>
      <w:r>
        <w:t>);</w:t>
      </w:r>
      <w:proofErr w:type="gramEnd"/>
    </w:p>
    <w:p w14:paraId="5B8001A7" w14:textId="77777777" w:rsidR="002B0EA8" w:rsidRDefault="002B0EA8" w:rsidP="002B0EA8">
      <w:pPr>
        <w:pStyle w:val="PL"/>
      </w:pPr>
      <w:r>
        <w:t xml:space="preserve">      Solution Set (SS) definitions</w:t>
      </w:r>
    </w:p>
    <w:p w14:paraId="58CC485F" w14:textId="77777777" w:rsidR="002B0EA8" w:rsidRDefault="002B0EA8" w:rsidP="002B0EA8">
      <w:pPr>
        <w:pStyle w:val="PL"/>
      </w:pPr>
    </w:p>
    <w:p w14:paraId="30014326" w14:textId="77777777" w:rsidR="002B0EA8" w:rsidRDefault="002B0EA8" w:rsidP="002B0EA8">
      <w:pPr>
        <w:pStyle w:val="PL"/>
      </w:pPr>
      <w:r>
        <w:t xml:space="preserve">      3GPP TS 28.622</w:t>
      </w:r>
    </w:p>
    <w:p w14:paraId="3B79CC17" w14:textId="77777777" w:rsidR="002B0EA8" w:rsidRDefault="002B0EA8" w:rsidP="002B0EA8">
      <w:pPr>
        <w:pStyle w:val="PL"/>
      </w:pPr>
      <w:r>
        <w:t xml:space="preserve">      Generic Network Resource Model (NRM)</w:t>
      </w:r>
    </w:p>
    <w:p w14:paraId="4A976C8A" w14:textId="77777777" w:rsidR="002B0EA8" w:rsidRDefault="002B0EA8" w:rsidP="002B0EA8">
      <w:pPr>
        <w:pStyle w:val="PL"/>
      </w:pPr>
      <w:r>
        <w:t xml:space="preserve">      Integration Reference Point (IRP</w:t>
      </w:r>
      <w:proofErr w:type="gramStart"/>
      <w:r>
        <w:t>);</w:t>
      </w:r>
      <w:proofErr w:type="gramEnd"/>
    </w:p>
    <w:p w14:paraId="2E2BD056" w14:textId="77777777" w:rsidR="002B0EA8" w:rsidRDefault="002B0EA8" w:rsidP="002B0EA8">
      <w:pPr>
        <w:pStyle w:val="PL"/>
      </w:pPr>
      <w:r>
        <w:t xml:space="preserve">      Information Service (IS)</w:t>
      </w:r>
      <w:proofErr w:type="gramStart"/>
      <w:r>
        <w:t>" ;</w:t>
      </w:r>
      <w:proofErr w:type="gramEnd"/>
    </w:p>
    <w:p w14:paraId="61E443CA" w14:textId="77777777" w:rsidR="002B0EA8" w:rsidRDefault="002B0EA8" w:rsidP="002B0EA8">
      <w:pPr>
        <w:pStyle w:val="PL"/>
      </w:pPr>
    </w:p>
    <w:p w14:paraId="0D098057" w14:textId="77777777" w:rsidR="002B0EA8" w:rsidRDefault="002B0EA8" w:rsidP="002B0EA8">
      <w:pPr>
        <w:pStyle w:val="PL"/>
        <w:rPr>
          <w:ins w:id="3" w:author="scottma"/>
        </w:rPr>
      </w:pPr>
      <w:ins w:id="4" w:author="scottma">
        <w:r>
          <w:t xml:space="preserve">  revision 2023-08-10 </w:t>
        </w:r>
        <w:proofErr w:type="gramStart"/>
        <w:r>
          <w:t>{ reference</w:t>
        </w:r>
        <w:proofErr w:type="gramEnd"/>
        <w:r>
          <w:t xml:space="preserve"> CR-0261; }</w:t>
        </w:r>
      </w:ins>
    </w:p>
    <w:p w14:paraId="408D48EC" w14:textId="77777777" w:rsidR="002B0EA8" w:rsidRDefault="002B0EA8" w:rsidP="002B0EA8">
      <w:pPr>
        <w:pStyle w:val="PL"/>
      </w:pPr>
      <w:r>
        <w:t xml:space="preserve">  revision 2023-04-26 </w:t>
      </w:r>
      <w:proofErr w:type="gramStart"/>
      <w:r>
        <w:t>{ reference</w:t>
      </w:r>
      <w:proofErr w:type="gramEnd"/>
      <w:r>
        <w:t xml:space="preserve"> CR-0250; }</w:t>
      </w:r>
    </w:p>
    <w:p w14:paraId="07334BDF" w14:textId="77777777" w:rsidR="002B0EA8" w:rsidRDefault="002B0EA8" w:rsidP="002B0EA8">
      <w:pPr>
        <w:pStyle w:val="PL"/>
      </w:pPr>
      <w:r>
        <w:t xml:space="preserve">  revision 2023-02-18 </w:t>
      </w:r>
      <w:proofErr w:type="gramStart"/>
      <w:r>
        <w:t>{ reference</w:t>
      </w:r>
      <w:proofErr w:type="gramEnd"/>
      <w:r>
        <w:t xml:space="preserve"> "CR-0234"; }</w:t>
      </w:r>
    </w:p>
    <w:p w14:paraId="55F25E16" w14:textId="77777777" w:rsidR="002B0EA8" w:rsidRDefault="002B0EA8" w:rsidP="002B0EA8">
      <w:pPr>
        <w:pStyle w:val="PL"/>
      </w:pPr>
      <w:r>
        <w:t xml:space="preserve">  revision 2023-02-16 </w:t>
      </w:r>
      <w:proofErr w:type="gramStart"/>
      <w:r>
        <w:t>{ reference</w:t>
      </w:r>
      <w:proofErr w:type="gramEnd"/>
      <w:r>
        <w:t xml:space="preserve"> "CR-0233"; }</w:t>
      </w:r>
    </w:p>
    <w:p w14:paraId="4E10550C" w14:textId="77777777" w:rsidR="002B0EA8" w:rsidRDefault="002B0EA8" w:rsidP="002B0EA8">
      <w:pPr>
        <w:pStyle w:val="PL"/>
      </w:pPr>
      <w:r>
        <w:t xml:space="preserve">  revision 2022-09-30 </w:t>
      </w:r>
      <w:proofErr w:type="gramStart"/>
      <w:r>
        <w:t>{ reference</w:t>
      </w:r>
      <w:proofErr w:type="gramEnd"/>
      <w:r>
        <w:t xml:space="preserve"> CR-0191 ; }</w:t>
      </w:r>
    </w:p>
    <w:p w14:paraId="639B8C24" w14:textId="77777777" w:rsidR="002B0EA8" w:rsidRDefault="002B0EA8" w:rsidP="002B0EA8">
      <w:pPr>
        <w:pStyle w:val="PL"/>
      </w:pPr>
      <w:r>
        <w:t xml:space="preserve">  revision 2022-04-27 </w:t>
      </w:r>
      <w:proofErr w:type="gramStart"/>
      <w:r>
        <w:t>{ reference</w:t>
      </w:r>
      <w:proofErr w:type="gramEnd"/>
      <w:r>
        <w:t xml:space="preserve"> "CR-0159"; }</w:t>
      </w:r>
    </w:p>
    <w:p w14:paraId="615C38A9" w14:textId="77777777" w:rsidR="002B0EA8" w:rsidRDefault="002B0EA8" w:rsidP="002B0EA8">
      <w:pPr>
        <w:pStyle w:val="PL"/>
      </w:pPr>
      <w:r>
        <w:t xml:space="preserve">  revision 2021-10-18 </w:t>
      </w:r>
      <w:proofErr w:type="gramStart"/>
      <w:r>
        <w:t>{ reference</w:t>
      </w:r>
      <w:proofErr w:type="gramEnd"/>
      <w:r>
        <w:t xml:space="preserve"> "CR-0139"; }</w:t>
      </w:r>
    </w:p>
    <w:p w14:paraId="29F6A7B4" w14:textId="77777777" w:rsidR="002B0EA8" w:rsidRDefault="002B0EA8" w:rsidP="002B0EA8">
      <w:pPr>
        <w:pStyle w:val="PL"/>
      </w:pPr>
      <w:r>
        <w:t xml:space="preserve">  revision 2021-07-22 </w:t>
      </w:r>
      <w:proofErr w:type="gramStart"/>
      <w:r>
        <w:t>{ reference</w:t>
      </w:r>
      <w:proofErr w:type="gramEnd"/>
      <w:r>
        <w:t xml:space="preserve"> "CR-0137"; }</w:t>
      </w:r>
    </w:p>
    <w:p w14:paraId="768C64FA" w14:textId="77777777" w:rsidR="002B0EA8" w:rsidRDefault="002B0EA8" w:rsidP="002B0EA8">
      <w:pPr>
        <w:pStyle w:val="PL"/>
      </w:pPr>
      <w:r>
        <w:t xml:space="preserve">  revision 2021-01-25 </w:t>
      </w:r>
      <w:proofErr w:type="gramStart"/>
      <w:r>
        <w:t>{ reference</w:t>
      </w:r>
      <w:proofErr w:type="gramEnd"/>
      <w:r>
        <w:t xml:space="preserve"> "CR-0122"; }</w:t>
      </w:r>
    </w:p>
    <w:p w14:paraId="030ABAB1" w14:textId="77777777" w:rsidR="002B0EA8" w:rsidRDefault="002B0EA8" w:rsidP="002B0EA8">
      <w:pPr>
        <w:pStyle w:val="PL"/>
      </w:pPr>
      <w:r>
        <w:t xml:space="preserve">  revision 2020-11-16 </w:t>
      </w:r>
      <w:proofErr w:type="gramStart"/>
      <w:r>
        <w:t>{ reference</w:t>
      </w:r>
      <w:proofErr w:type="gramEnd"/>
      <w:r>
        <w:t xml:space="preserve"> "CR-0117"; }</w:t>
      </w:r>
    </w:p>
    <w:p w14:paraId="4DA8D31E" w14:textId="77777777" w:rsidR="002B0EA8" w:rsidRDefault="002B0EA8" w:rsidP="002B0EA8">
      <w:pPr>
        <w:pStyle w:val="PL"/>
      </w:pPr>
      <w:r>
        <w:t xml:space="preserve">  revision 2020-08-06 </w:t>
      </w:r>
      <w:proofErr w:type="gramStart"/>
      <w:r>
        <w:t>{ reference</w:t>
      </w:r>
      <w:proofErr w:type="gramEnd"/>
      <w:r>
        <w:t xml:space="preserve"> "CR-0102"; }</w:t>
      </w:r>
    </w:p>
    <w:p w14:paraId="60B8164B" w14:textId="77777777" w:rsidR="002B0EA8" w:rsidRDefault="002B0EA8" w:rsidP="002B0EA8">
      <w:pPr>
        <w:pStyle w:val="PL"/>
      </w:pPr>
    </w:p>
    <w:p w14:paraId="113C1769" w14:textId="77777777" w:rsidR="002B0EA8" w:rsidRDefault="002B0EA8" w:rsidP="002B0EA8">
      <w:pPr>
        <w:pStyle w:val="PL"/>
      </w:pPr>
      <w:r>
        <w:t xml:space="preserve">  feature </w:t>
      </w:r>
      <w:proofErr w:type="spellStart"/>
      <w:r>
        <w:t>FilesUnderTraceJob</w:t>
      </w:r>
      <w:proofErr w:type="spellEnd"/>
      <w:r>
        <w:t xml:space="preserve"> {</w:t>
      </w:r>
    </w:p>
    <w:p w14:paraId="495ADAA8" w14:textId="77777777" w:rsidR="002B0EA8" w:rsidRDefault="002B0EA8" w:rsidP="002B0EA8">
      <w:pPr>
        <w:pStyle w:val="PL"/>
      </w:pPr>
      <w:r>
        <w:t xml:space="preserve">    description "Files shall be contained under </w:t>
      </w:r>
      <w:proofErr w:type="spellStart"/>
      <w:r>
        <w:t>TraceJob</w:t>
      </w:r>
      <w:proofErr w:type="spellEnd"/>
      <w:proofErr w:type="gramStart"/>
      <w:r>
        <w:t>";</w:t>
      </w:r>
      <w:proofErr w:type="gramEnd"/>
    </w:p>
    <w:p w14:paraId="3D832BC2" w14:textId="77777777" w:rsidR="002B0EA8" w:rsidRDefault="002B0EA8" w:rsidP="002B0EA8">
      <w:pPr>
        <w:pStyle w:val="PL"/>
      </w:pPr>
      <w:r>
        <w:t xml:space="preserve">  }</w:t>
      </w:r>
    </w:p>
    <w:p w14:paraId="6C328B50" w14:textId="77777777" w:rsidR="002B0EA8" w:rsidRDefault="002B0EA8" w:rsidP="002B0EA8">
      <w:pPr>
        <w:pStyle w:val="PL"/>
      </w:pPr>
    </w:p>
    <w:p w14:paraId="6A177418" w14:textId="77777777" w:rsidR="002B0EA8" w:rsidRDefault="002B0EA8" w:rsidP="002B0EA8">
      <w:pPr>
        <w:pStyle w:val="PL"/>
      </w:pPr>
      <w:r>
        <w:t xml:space="preserve">  grouping </w:t>
      </w:r>
      <w:proofErr w:type="spellStart"/>
      <w:r>
        <w:t>FreqInfoGrp</w:t>
      </w:r>
      <w:proofErr w:type="spellEnd"/>
      <w:r>
        <w:t xml:space="preserve"> {</w:t>
      </w:r>
    </w:p>
    <w:p w14:paraId="20CDBCA0" w14:textId="77777777" w:rsidR="002B0EA8" w:rsidRDefault="002B0EA8" w:rsidP="002B0EA8">
      <w:pPr>
        <w:pStyle w:val="PL"/>
      </w:pPr>
      <w:r>
        <w:t xml:space="preserve">    description "Represents the </w:t>
      </w:r>
      <w:proofErr w:type="spellStart"/>
      <w:r>
        <w:t>FreqInfo</w:t>
      </w:r>
      <w:proofErr w:type="spellEnd"/>
      <w:r>
        <w:t xml:space="preserve"> </w:t>
      </w:r>
      <w:proofErr w:type="spellStart"/>
      <w:r>
        <w:t>dataType</w:t>
      </w:r>
      <w:proofErr w:type="spellEnd"/>
      <w:r>
        <w:t xml:space="preserve">. </w:t>
      </w:r>
    </w:p>
    <w:p w14:paraId="0FC9FBED" w14:textId="77777777" w:rsidR="002B0EA8" w:rsidRDefault="002B0EA8" w:rsidP="002B0EA8">
      <w:pPr>
        <w:pStyle w:val="PL"/>
      </w:pPr>
      <w:r>
        <w:t xml:space="preserve">      This &lt;&lt;</w:t>
      </w:r>
      <w:proofErr w:type="spellStart"/>
      <w:r>
        <w:t>dataType</w:t>
      </w:r>
      <w:proofErr w:type="spellEnd"/>
      <w:r>
        <w:t xml:space="preserve">&gt;&gt; defines the RF reference frequency and the </w:t>
      </w:r>
      <w:proofErr w:type="gramStart"/>
      <w:r>
        <w:t>frequency</w:t>
      </w:r>
      <w:proofErr w:type="gramEnd"/>
      <w:r>
        <w:t xml:space="preserve"> </w:t>
      </w:r>
    </w:p>
    <w:p w14:paraId="52D2769B" w14:textId="77777777" w:rsidR="002B0EA8" w:rsidRDefault="002B0EA8" w:rsidP="002B0EA8">
      <w:pPr>
        <w:pStyle w:val="PL"/>
      </w:pPr>
      <w:r>
        <w:t xml:space="preserve">      operating bands used in a cell for a given direction (UL or DL) in FDD </w:t>
      </w:r>
    </w:p>
    <w:p w14:paraId="6F1D0B65" w14:textId="77777777" w:rsidR="002B0EA8" w:rsidRDefault="002B0EA8" w:rsidP="002B0EA8">
      <w:pPr>
        <w:pStyle w:val="PL"/>
      </w:pPr>
      <w:r>
        <w:t xml:space="preserve">      or for both UL and DL directions in TDD</w:t>
      </w:r>
      <w:proofErr w:type="gramStart"/>
      <w:r>
        <w:t>";</w:t>
      </w:r>
      <w:proofErr w:type="gramEnd"/>
    </w:p>
    <w:p w14:paraId="484B21E5" w14:textId="77777777" w:rsidR="002B0EA8" w:rsidRDefault="002B0EA8" w:rsidP="002B0EA8">
      <w:pPr>
        <w:pStyle w:val="PL"/>
      </w:pPr>
      <w:r>
        <w:t xml:space="preserve">    </w:t>
      </w:r>
    </w:p>
    <w:p w14:paraId="05601FF1" w14:textId="77777777" w:rsidR="002B0EA8" w:rsidRDefault="002B0EA8" w:rsidP="002B0EA8">
      <w:pPr>
        <w:pStyle w:val="PL"/>
      </w:pPr>
      <w:r>
        <w:t xml:space="preserve">    leaf </w:t>
      </w:r>
      <w:proofErr w:type="spellStart"/>
      <w:r>
        <w:t>arfcn</w:t>
      </w:r>
      <w:proofErr w:type="spellEnd"/>
      <w:r>
        <w:t xml:space="preserve"> {</w:t>
      </w:r>
    </w:p>
    <w:p w14:paraId="53B61A8B" w14:textId="77777777" w:rsidR="002B0EA8" w:rsidRDefault="002B0EA8" w:rsidP="002B0EA8">
      <w:pPr>
        <w:pStyle w:val="PL"/>
      </w:pPr>
      <w:r>
        <w:t xml:space="preserve">      type uint32 {</w:t>
      </w:r>
    </w:p>
    <w:p w14:paraId="0C2536F8" w14:textId="77777777" w:rsidR="002B0EA8" w:rsidRDefault="002B0EA8" w:rsidP="002B0EA8">
      <w:pPr>
        <w:pStyle w:val="PL"/>
      </w:pPr>
      <w:r>
        <w:t xml:space="preserve">        range </w:t>
      </w:r>
      <w:proofErr w:type="gramStart"/>
      <w:r>
        <w:t>0..</w:t>
      </w:r>
      <w:proofErr w:type="gramEnd"/>
      <w:r>
        <w:t>3279165;</w:t>
      </w:r>
    </w:p>
    <w:p w14:paraId="0ABA6DDC" w14:textId="77777777" w:rsidR="002B0EA8" w:rsidRDefault="002B0EA8" w:rsidP="002B0EA8">
      <w:pPr>
        <w:pStyle w:val="PL"/>
      </w:pPr>
      <w:r>
        <w:t xml:space="preserve">      }</w:t>
      </w:r>
    </w:p>
    <w:p w14:paraId="2D155961" w14:textId="77777777" w:rsidR="002B0EA8" w:rsidRDefault="002B0EA8" w:rsidP="002B0EA8">
      <w:pPr>
        <w:pStyle w:val="PL"/>
      </w:pPr>
      <w:r>
        <w:t xml:space="preserve">      mandatory </w:t>
      </w:r>
      <w:proofErr w:type="gramStart"/>
      <w:r>
        <w:t>true;</w:t>
      </w:r>
      <w:proofErr w:type="gramEnd"/>
    </w:p>
    <w:p w14:paraId="2712AA84" w14:textId="77777777" w:rsidR="002B0EA8" w:rsidRDefault="002B0EA8" w:rsidP="002B0EA8">
      <w:pPr>
        <w:pStyle w:val="PL"/>
      </w:pPr>
      <w:r>
        <w:t xml:space="preserve">      description "RF Reference Frequency as defined in TS 38.104, </w:t>
      </w:r>
    </w:p>
    <w:p w14:paraId="12246059" w14:textId="77777777" w:rsidR="002B0EA8" w:rsidRDefault="002B0EA8" w:rsidP="002B0EA8">
      <w:pPr>
        <w:pStyle w:val="PL"/>
      </w:pPr>
      <w:r>
        <w:t xml:space="preserve">        clause 5.4.2.1. The frequency provided identifies the absolute </w:t>
      </w:r>
    </w:p>
    <w:p w14:paraId="1890FA5F" w14:textId="77777777" w:rsidR="002B0EA8" w:rsidRDefault="002B0EA8" w:rsidP="002B0EA8">
      <w:pPr>
        <w:pStyle w:val="PL"/>
      </w:pPr>
      <w:r>
        <w:t xml:space="preserve">        frequency position of the reference resource block (Common RB 0) </w:t>
      </w:r>
    </w:p>
    <w:p w14:paraId="0CE1BF4B" w14:textId="77777777" w:rsidR="002B0EA8" w:rsidRDefault="002B0EA8" w:rsidP="002B0EA8">
      <w:pPr>
        <w:pStyle w:val="PL"/>
      </w:pPr>
      <w:r>
        <w:t xml:space="preserve">        of the carrier. Its lowest subcarrier is also known as Point A.</w:t>
      </w:r>
      <w:proofErr w:type="gramStart"/>
      <w:r>
        <w:t>";</w:t>
      </w:r>
      <w:proofErr w:type="gramEnd"/>
    </w:p>
    <w:p w14:paraId="4B745D3D" w14:textId="77777777" w:rsidR="002B0EA8" w:rsidRDefault="002B0EA8" w:rsidP="002B0EA8">
      <w:pPr>
        <w:pStyle w:val="PL"/>
      </w:pPr>
      <w:r>
        <w:t xml:space="preserve">    }</w:t>
      </w:r>
    </w:p>
    <w:p w14:paraId="4A29C174" w14:textId="77777777" w:rsidR="002B0EA8" w:rsidRDefault="002B0EA8" w:rsidP="002B0EA8">
      <w:pPr>
        <w:pStyle w:val="PL"/>
      </w:pPr>
      <w:r>
        <w:t xml:space="preserve">    </w:t>
      </w:r>
    </w:p>
    <w:p w14:paraId="3EEF663E" w14:textId="77777777" w:rsidR="002B0EA8" w:rsidRDefault="002B0EA8" w:rsidP="002B0EA8">
      <w:pPr>
        <w:pStyle w:val="PL"/>
      </w:pPr>
      <w:r>
        <w:t xml:space="preserve">    leaf-list </w:t>
      </w:r>
      <w:proofErr w:type="spellStart"/>
      <w:r>
        <w:t>freqBands</w:t>
      </w:r>
      <w:proofErr w:type="spellEnd"/>
      <w:r>
        <w:t xml:space="preserve"> {</w:t>
      </w:r>
    </w:p>
    <w:p w14:paraId="01322FF8" w14:textId="77777777" w:rsidR="002B0EA8" w:rsidRDefault="002B0EA8" w:rsidP="002B0EA8">
      <w:pPr>
        <w:pStyle w:val="PL"/>
      </w:pPr>
      <w:r>
        <w:t xml:space="preserve">      type uint32 {</w:t>
      </w:r>
    </w:p>
    <w:p w14:paraId="7D66EF98" w14:textId="77777777" w:rsidR="002B0EA8" w:rsidRDefault="002B0EA8" w:rsidP="002B0EA8">
      <w:pPr>
        <w:pStyle w:val="PL"/>
      </w:pPr>
      <w:r>
        <w:t xml:space="preserve">        range </w:t>
      </w:r>
      <w:proofErr w:type="gramStart"/>
      <w:r>
        <w:t>1..</w:t>
      </w:r>
      <w:proofErr w:type="gramEnd"/>
      <w:r>
        <w:t>1024;</w:t>
      </w:r>
    </w:p>
    <w:p w14:paraId="71028464" w14:textId="77777777" w:rsidR="002B0EA8" w:rsidRDefault="002B0EA8" w:rsidP="002B0EA8">
      <w:pPr>
        <w:pStyle w:val="PL"/>
      </w:pPr>
      <w:r>
        <w:t xml:space="preserve">      } </w:t>
      </w:r>
    </w:p>
    <w:p w14:paraId="089DE48C" w14:textId="77777777" w:rsidR="002B0EA8" w:rsidRDefault="002B0EA8" w:rsidP="002B0EA8">
      <w:pPr>
        <w:pStyle w:val="PL"/>
      </w:pPr>
      <w:r>
        <w:t xml:space="preserve">      min-elements </w:t>
      </w:r>
      <w:proofErr w:type="gramStart"/>
      <w:r>
        <w:t>1;</w:t>
      </w:r>
      <w:proofErr w:type="gramEnd"/>
    </w:p>
    <w:p w14:paraId="2C5577D9" w14:textId="77777777" w:rsidR="002B0EA8" w:rsidRDefault="002B0EA8" w:rsidP="002B0EA8">
      <w:pPr>
        <w:pStyle w:val="PL"/>
      </w:pPr>
      <w:r>
        <w:t xml:space="preserve">      description "List of NR frequency operating bands. Primary NR </w:t>
      </w:r>
    </w:p>
    <w:p w14:paraId="65E38105" w14:textId="77777777" w:rsidR="002B0EA8" w:rsidRDefault="002B0EA8" w:rsidP="002B0EA8">
      <w:pPr>
        <w:pStyle w:val="PL"/>
      </w:pPr>
      <w:r>
        <w:t xml:space="preserve">        Operating Band as defined in TS 38.104, clause 5.4.2.3.</w:t>
      </w:r>
    </w:p>
    <w:p w14:paraId="63D977B4" w14:textId="77777777" w:rsidR="002B0EA8" w:rsidRDefault="002B0EA8" w:rsidP="002B0EA8">
      <w:pPr>
        <w:pStyle w:val="PL"/>
      </w:pPr>
      <w:r>
        <w:t xml:space="preserve">        The value 1 corresponds to n1, value 2 corresponds to NR </w:t>
      </w:r>
      <w:proofErr w:type="gramStart"/>
      <w:r>
        <w:t>operating</w:t>
      </w:r>
      <w:proofErr w:type="gramEnd"/>
      <w:r>
        <w:t xml:space="preserve"> </w:t>
      </w:r>
    </w:p>
    <w:p w14:paraId="28D21AE5" w14:textId="77777777" w:rsidR="002B0EA8" w:rsidRDefault="002B0EA8" w:rsidP="002B0EA8">
      <w:pPr>
        <w:pStyle w:val="PL"/>
      </w:pPr>
      <w:r>
        <w:t xml:space="preserve">        band n2, etc.</w:t>
      </w:r>
      <w:proofErr w:type="gramStart"/>
      <w:r>
        <w:t>";</w:t>
      </w:r>
      <w:proofErr w:type="gramEnd"/>
    </w:p>
    <w:p w14:paraId="1F5E8940" w14:textId="77777777" w:rsidR="002B0EA8" w:rsidRDefault="002B0EA8" w:rsidP="002B0EA8">
      <w:pPr>
        <w:pStyle w:val="PL"/>
      </w:pPr>
      <w:r>
        <w:t xml:space="preserve">    }</w:t>
      </w:r>
    </w:p>
    <w:p w14:paraId="08C42FB9" w14:textId="77777777" w:rsidR="002B0EA8" w:rsidRDefault="002B0EA8" w:rsidP="002B0EA8">
      <w:pPr>
        <w:pStyle w:val="PL"/>
      </w:pPr>
      <w:r>
        <w:t xml:space="preserve">  }</w:t>
      </w:r>
    </w:p>
    <w:p w14:paraId="69678D05" w14:textId="77777777" w:rsidR="002B0EA8" w:rsidRDefault="002B0EA8" w:rsidP="002B0EA8">
      <w:pPr>
        <w:pStyle w:val="PL"/>
      </w:pPr>
      <w:r>
        <w:lastRenderedPageBreak/>
        <w:t xml:space="preserve">  </w:t>
      </w:r>
    </w:p>
    <w:p w14:paraId="4499D73A" w14:textId="77777777" w:rsidR="002B0EA8" w:rsidRDefault="002B0EA8" w:rsidP="002B0EA8">
      <w:pPr>
        <w:pStyle w:val="PL"/>
      </w:pPr>
      <w:r>
        <w:t xml:space="preserve">  grouping </w:t>
      </w:r>
      <w:proofErr w:type="spellStart"/>
      <w:r>
        <w:t>AreaConfigGrp</w:t>
      </w:r>
      <w:proofErr w:type="spellEnd"/>
      <w:r>
        <w:t xml:space="preserve"> {</w:t>
      </w:r>
    </w:p>
    <w:p w14:paraId="5CE2A0D0" w14:textId="77777777" w:rsidR="002B0EA8" w:rsidRDefault="002B0EA8" w:rsidP="002B0EA8">
      <w:pPr>
        <w:pStyle w:val="PL"/>
      </w:pPr>
      <w:r>
        <w:t xml:space="preserve">    description "Represents the </w:t>
      </w:r>
      <w:proofErr w:type="spellStart"/>
      <w:r>
        <w:t>AreaConfig</w:t>
      </w:r>
      <w:proofErr w:type="spellEnd"/>
      <w:r>
        <w:t xml:space="preserve"> </w:t>
      </w:r>
      <w:proofErr w:type="spellStart"/>
      <w:r>
        <w:t>dataType</w:t>
      </w:r>
      <w:proofErr w:type="spellEnd"/>
      <w:r>
        <w:t>.</w:t>
      </w:r>
    </w:p>
    <w:p w14:paraId="7D40361B" w14:textId="77777777" w:rsidR="002B0EA8" w:rsidRDefault="002B0EA8" w:rsidP="002B0EA8">
      <w:pPr>
        <w:pStyle w:val="PL"/>
      </w:pPr>
      <w:r>
        <w:t xml:space="preserve">      This &lt;&lt;</w:t>
      </w:r>
      <w:proofErr w:type="spellStart"/>
      <w:r>
        <w:t>dataType</w:t>
      </w:r>
      <w:proofErr w:type="spellEnd"/>
      <w:r>
        <w:t xml:space="preserve">&gt;&gt; defines the area for which measurement logging </w:t>
      </w:r>
      <w:proofErr w:type="gramStart"/>
      <w:r>
        <w:t>should</w:t>
      </w:r>
      <w:proofErr w:type="gramEnd"/>
      <w:r>
        <w:t xml:space="preserve"> </w:t>
      </w:r>
    </w:p>
    <w:p w14:paraId="2368B541" w14:textId="77777777" w:rsidR="002B0EA8" w:rsidRDefault="002B0EA8" w:rsidP="002B0EA8">
      <w:pPr>
        <w:pStyle w:val="PL"/>
      </w:pPr>
      <w:r>
        <w:t xml:space="preserve">      be performed. It is described by a list of cells and a list of </w:t>
      </w:r>
    </w:p>
    <w:p w14:paraId="02FE3371" w14:textId="77777777" w:rsidR="002B0EA8" w:rsidRDefault="002B0EA8" w:rsidP="002B0EA8">
      <w:pPr>
        <w:pStyle w:val="PL"/>
      </w:pPr>
      <w:r>
        <w:t xml:space="preserve">      frequencies.</w:t>
      </w:r>
      <w:proofErr w:type="gramStart"/>
      <w:r>
        <w:t>";</w:t>
      </w:r>
      <w:proofErr w:type="gramEnd"/>
    </w:p>
    <w:p w14:paraId="6D082BB2" w14:textId="77777777" w:rsidR="002B0EA8" w:rsidRDefault="002B0EA8" w:rsidP="002B0EA8">
      <w:pPr>
        <w:pStyle w:val="PL"/>
      </w:pPr>
      <w:r>
        <w:t xml:space="preserve">    </w:t>
      </w:r>
    </w:p>
    <w:p w14:paraId="6D814DF7" w14:textId="77777777" w:rsidR="002B0EA8" w:rsidRDefault="002B0EA8" w:rsidP="002B0EA8">
      <w:pPr>
        <w:pStyle w:val="PL"/>
      </w:pPr>
      <w:r>
        <w:t xml:space="preserve">    list </w:t>
      </w:r>
      <w:proofErr w:type="spellStart"/>
      <w:r>
        <w:t>freqInfo</w:t>
      </w:r>
      <w:proofErr w:type="spellEnd"/>
      <w:r>
        <w:t xml:space="preserve"> {</w:t>
      </w:r>
    </w:p>
    <w:p w14:paraId="1498E8B5" w14:textId="77777777" w:rsidR="002B0EA8" w:rsidRDefault="002B0EA8" w:rsidP="002B0EA8">
      <w:pPr>
        <w:pStyle w:val="PL"/>
      </w:pPr>
      <w:r>
        <w:t xml:space="preserve">      key </w:t>
      </w:r>
      <w:proofErr w:type="spellStart"/>
      <w:proofErr w:type="gramStart"/>
      <w:r>
        <w:t>arfcn</w:t>
      </w:r>
      <w:proofErr w:type="spellEnd"/>
      <w:r>
        <w:t>;</w:t>
      </w:r>
      <w:proofErr w:type="gramEnd"/>
    </w:p>
    <w:p w14:paraId="4924117D" w14:textId="77777777" w:rsidR="002B0EA8" w:rsidRDefault="002B0EA8" w:rsidP="002B0EA8">
      <w:pPr>
        <w:pStyle w:val="PL"/>
      </w:pPr>
      <w:r>
        <w:t xml:space="preserve">      min-elements </w:t>
      </w:r>
      <w:proofErr w:type="gramStart"/>
      <w:r>
        <w:t>1;</w:t>
      </w:r>
      <w:proofErr w:type="gramEnd"/>
    </w:p>
    <w:p w14:paraId="07BFC8EC" w14:textId="77777777" w:rsidR="002B0EA8" w:rsidRDefault="002B0EA8" w:rsidP="002B0EA8">
      <w:pPr>
        <w:pStyle w:val="PL"/>
      </w:pPr>
      <w:r>
        <w:t xml:space="preserve">      </w:t>
      </w:r>
      <w:proofErr w:type="gramStart"/>
      <w:r>
        <w:t>max-elements</w:t>
      </w:r>
      <w:proofErr w:type="gramEnd"/>
      <w:r>
        <w:t xml:space="preserve"> 32;</w:t>
      </w:r>
    </w:p>
    <w:p w14:paraId="638BB769" w14:textId="77777777" w:rsidR="002B0EA8" w:rsidRDefault="002B0EA8" w:rsidP="002B0EA8">
      <w:pPr>
        <w:pStyle w:val="PL"/>
      </w:pPr>
      <w:r>
        <w:t xml:space="preserve">      description "It specifies the carrier frequency and bands used in </w:t>
      </w:r>
    </w:p>
    <w:p w14:paraId="02082166" w14:textId="77777777" w:rsidR="002B0EA8" w:rsidRDefault="002B0EA8" w:rsidP="002B0EA8">
      <w:pPr>
        <w:pStyle w:val="PL"/>
      </w:pPr>
      <w:r>
        <w:t xml:space="preserve">        a cell.</w:t>
      </w:r>
      <w:proofErr w:type="gramStart"/>
      <w:r>
        <w:t>";</w:t>
      </w:r>
      <w:proofErr w:type="gramEnd"/>
    </w:p>
    <w:p w14:paraId="0CF5E8E6" w14:textId="77777777" w:rsidR="002B0EA8" w:rsidRDefault="002B0EA8" w:rsidP="002B0EA8">
      <w:pPr>
        <w:pStyle w:val="PL"/>
      </w:pPr>
    </w:p>
    <w:p w14:paraId="50F484CA" w14:textId="77777777" w:rsidR="002B0EA8" w:rsidRDefault="002B0EA8" w:rsidP="002B0EA8">
      <w:pPr>
        <w:pStyle w:val="PL"/>
      </w:pPr>
      <w:r>
        <w:t xml:space="preserve">      uses </w:t>
      </w:r>
      <w:proofErr w:type="spellStart"/>
      <w:proofErr w:type="gramStart"/>
      <w:r>
        <w:t>FreqInfoGrp</w:t>
      </w:r>
      <w:proofErr w:type="spellEnd"/>
      <w:r>
        <w:t xml:space="preserve"> ;</w:t>
      </w:r>
      <w:proofErr w:type="gramEnd"/>
    </w:p>
    <w:p w14:paraId="4F9723EC" w14:textId="77777777" w:rsidR="002B0EA8" w:rsidRDefault="002B0EA8" w:rsidP="002B0EA8">
      <w:pPr>
        <w:pStyle w:val="PL"/>
      </w:pPr>
      <w:r>
        <w:t xml:space="preserve">    }</w:t>
      </w:r>
    </w:p>
    <w:p w14:paraId="7449EA86" w14:textId="77777777" w:rsidR="002B0EA8" w:rsidRDefault="002B0EA8" w:rsidP="002B0EA8">
      <w:pPr>
        <w:pStyle w:val="PL"/>
      </w:pPr>
      <w:r>
        <w:t xml:space="preserve">    </w:t>
      </w:r>
    </w:p>
    <w:p w14:paraId="52B7160F" w14:textId="77777777" w:rsidR="002B0EA8" w:rsidRDefault="002B0EA8" w:rsidP="002B0EA8">
      <w:pPr>
        <w:pStyle w:val="PL"/>
      </w:pPr>
      <w:r>
        <w:t xml:space="preserve">    leaf-list </w:t>
      </w:r>
      <w:proofErr w:type="spellStart"/>
      <w:r>
        <w:t>pciList</w:t>
      </w:r>
      <w:proofErr w:type="spellEnd"/>
      <w:r>
        <w:t xml:space="preserve"> {</w:t>
      </w:r>
    </w:p>
    <w:p w14:paraId="54D60F32" w14:textId="77777777" w:rsidR="002B0EA8" w:rsidRDefault="002B0EA8" w:rsidP="002B0EA8">
      <w:pPr>
        <w:pStyle w:val="PL"/>
      </w:pPr>
      <w:r>
        <w:t xml:space="preserve">      type uint32 {</w:t>
      </w:r>
    </w:p>
    <w:p w14:paraId="3311D186" w14:textId="77777777" w:rsidR="002B0EA8" w:rsidRDefault="002B0EA8" w:rsidP="002B0EA8">
      <w:pPr>
        <w:pStyle w:val="PL"/>
      </w:pPr>
      <w:r>
        <w:t xml:space="preserve">        range </w:t>
      </w:r>
      <w:proofErr w:type="gramStart"/>
      <w:r>
        <w:t>0..</w:t>
      </w:r>
      <w:proofErr w:type="gramEnd"/>
      <w:r>
        <w:t>1007;</w:t>
      </w:r>
    </w:p>
    <w:p w14:paraId="4D9FCBC9" w14:textId="77777777" w:rsidR="002B0EA8" w:rsidRDefault="002B0EA8" w:rsidP="002B0EA8">
      <w:pPr>
        <w:pStyle w:val="PL"/>
      </w:pPr>
      <w:r>
        <w:t xml:space="preserve">      } </w:t>
      </w:r>
    </w:p>
    <w:p w14:paraId="0659AA27" w14:textId="77777777" w:rsidR="002B0EA8" w:rsidRDefault="002B0EA8" w:rsidP="002B0EA8">
      <w:pPr>
        <w:pStyle w:val="PL"/>
      </w:pPr>
      <w:r>
        <w:t xml:space="preserve">      min-elements </w:t>
      </w:r>
      <w:proofErr w:type="gramStart"/>
      <w:r>
        <w:t>1;</w:t>
      </w:r>
      <w:proofErr w:type="gramEnd"/>
    </w:p>
    <w:p w14:paraId="38E13C43" w14:textId="77777777" w:rsidR="002B0EA8" w:rsidRDefault="002B0EA8" w:rsidP="002B0EA8">
      <w:pPr>
        <w:pStyle w:val="PL"/>
      </w:pPr>
      <w:r>
        <w:t xml:space="preserve">      </w:t>
      </w:r>
      <w:proofErr w:type="gramStart"/>
      <w:r>
        <w:t>max-elements</w:t>
      </w:r>
      <w:proofErr w:type="gramEnd"/>
      <w:r>
        <w:t xml:space="preserve"> 32;</w:t>
      </w:r>
    </w:p>
    <w:p w14:paraId="33D1A29E" w14:textId="77777777" w:rsidR="002B0EA8" w:rsidRDefault="002B0EA8" w:rsidP="002B0EA8">
      <w:pPr>
        <w:pStyle w:val="PL"/>
      </w:pPr>
      <w:r>
        <w:t xml:space="preserve">      description "List of neighbour cells subject for MDT scope.</w:t>
      </w:r>
      <w:proofErr w:type="gramStart"/>
      <w:r>
        <w:t>";</w:t>
      </w:r>
      <w:proofErr w:type="gramEnd"/>
    </w:p>
    <w:p w14:paraId="0C585DCB" w14:textId="77777777" w:rsidR="002B0EA8" w:rsidRDefault="002B0EA8" w:rsidP="002B0EA8">
      <w:pPr>
        <w:pStyle w:val="PL"/>
      </w:pPr>
      <w:r>
        <w:t xml:space="preserve">    }</w:t>
      </w:r>
    </w:p>
    <w:p w14:paraId="3512F8C8" w14:textId="77777777" w:rsidR="002B0EA8" w:rsidRDefault="002B0EA8" w:rsidP="002B0EA8">
      <w:pPr>
        <w:pStyle w:val="PL"/>
      </w:pPr>
      <w:r>
        <w:t xml:space="preserve">  }</w:t>
      </w:r>
    </w:p>
    <w:p w14:paraId="33DEE7CD" w14:textId="77777777" w:rsidR="002B0EA8" w:rsidRDefault="002B0EA8" w:rsidP="002B0EA8">
      <w:pPr>
        <w:pStyle w:val="PL"/>
      </w:pPr>
      <w:r>
        <w:t xml:space="preserve">  </w:t>
      </w:r>
    </w:p>
    <w:p w14:paraId="096F6078" w14:textId="77777777" w:rsidR="002B0EA8" w:rsidRDefault="002B0EA8" w:rsidP="002B0EA8">
      <w:pPr>
        <w:pStyle w:val="PL"/>
      </w:pPr>
      <w:r>
        <w:t xml:space="preserve">  grouping </w:t>
      </w:r>
      <w:proofErr w:type="spellStart"/>
      <w:r>
        <w:t>AreaScopeGrp</w:t>
      </w:r>
      <w:proofErr w:type="spellEnd"/>
      <w:r>
        <w:t xml:space="preserve"> {</w:t>
      </w:r>
    </w:p>
    <w:p w14:paraId="10D48987" w14:textId="77777777" w:rsidR="002B0EA8" w:rsidRDefault="002B0EA8" w:rsidP="002B0EA8">
      <w:pPr>
        <w:pStyle w:val="PL"/>
      </w:pPr>
      <w:r>
        <w:t xml:space="preserve">    description "Represents the </w:t>
      </w:r>
      <w:proofErr w:type="spellStart"/>
      <w:r>
        <w:t>AreaScope</w:t>
      </w:r>
      <w:proofErr w:type="spellEnd"/>
      <w:r>
        <w:t xml:space="preserve"> </w:t>
      </w:r>
      <w:proofErr w:type="spellStart"/>
      <w:r>
        <w:t>dataType</w:t>
      </w:r>
      <w:proofErr w:type="spellEnd"/>
      <w:r>
        <w:t>.</w:t>
      </w:r>
    </w:p>
    <w:p w14:paraId="44ACC0C8" w14:textId="77777777" w:rsidR="002B0EA8" w:rsidRDefault="002B0EA8" w:rsidP="002B0EA8">
      <w:pPr>
        <w:pStyle w:val="PL"/>
      </w:pPr>
      <w:r>
        <w:t xml:space="preserve">      This &lt;&lt;</w:t>
      </w:r>
      <w:proofErr w:type="spellStart"/>
      <w:r>
        <w:t>dataType</w:t>
      </w:r>
      <w:proofErr w:type="spellEnd"/>
      <w:r>
        <w:t>&gt;&gt; defines the area scope of MDT.</w:t>
      </w:r>
    </w:p>
    <w:p w14:paraId="326C9019" w14:textId="77777777" w:rsidR="002B0EA8" w:rsidRDefault="002B0EA8" w:rsidP="002B0EA8">
      <w:pPr>
        <w:pStyle w:val="PL"/>
      </w:pPr>
      <w:r>
        <w:t xml:space="preserve">      The Area Scope parameter in LTE and NR is either:</w:t>
      </w:r>
    </w:p>
    <w:p w14:paraId="09E0E7F3" w14:textId="77777777" w:rsidR="002B0EA8" w:rsidRDefault="002B0EA8" w:rsidP="002B0EA8">
      <w:pPr>
        <w:pStyle w:val="PL"/>
      </w:pPr>
      <w:r>
        <w:t xml:space="preserve">      - list of Cells, identified by E-UTRAN-CGI or NG-RAN CGI. </w:t>
      </w:r>
    </w:p>
    <w:p w14:paraId="142F1917" w14:textId="77777777" w:rsidR="002B0EA8" w:rsidRDefault="002B0EA8" w:rsidP="002B0EA8">
      <w:pPr>
        <w:pStyle w:val="PL"/>
      </w:pPr>
      <w:r>
        <w:t xml:space="preserve">      Maximum 32 CGI can be defined.</w:t>
      </w:r>
    </w:p>
    <w:p w14:paraId="6DE24997" w14:textId="77777777" w:rsidR="002B0EA8" w:rsidRDefault="002B0EA8" w:rsidP="002B0EA8">
      <w:pPr>
        <w:pStyle w:val="PL"/>
      </w:pPr>
      <w:r>
        <w:t xml:space="preserve">      - list of Tracking Area, identified by TAC. </w:t>
      </w:r>
    </w:p>
    <w:p w14:paraId="1D2E1593" w14:textId="77777777" w:rsidR="002B0EA8" w:rsidRDefault="002B0EA8" w:rsidP="002B0EA8">
      <w:pPr>
        <w:pStyle w:val="PL"/>
      </w:pPr>
      <w:r>
        <w:t xml:space="preserve">      Maximum of 8 TAC can be defined. </w:t>
      </w:r>
    </w:p>
    <w:p w14:paraId="0BFE7BA7" w14:textId="77777777" w:rsidR="002B0EA8" w:rsidRDefault="002B0EA8" w:rsidP="002B0EA8">
      <w:pPr>
        <w:pStyle w:val="PL"/>
      </w:pPr>
      <w:r>
        <w:t xml:space="preserve">      - list of Tracking Area Identity, identified by TAC with </w:t>
      </w:r>
    </w:p>
    <w:p w14:paraId="3CDA6194" w14:textId="77777777" w:rsidR="002B0EA8" w:rsidRDefault="002B0EA8" w:rsidP="002B0EA8">
      <w:pPr>
        <w:pStyle w:val="PL"/>
      </w:pPr>
      <w:r>
        <w:t xml:space="preserve">      associated </w:t>
      </w:r>
      <w:proofErr w:type="spellStart"/>
      <w:r>
        <w:t>plmn</w:t>
      </w:r>
      <w:proofErr w:type="spellEnd"/>
      <w:r>
        <w:t xml:space="preserve">-Identity </w:t>
      </w:r>
      <w:proofErr w:type="spellStart"/>
      <w:r>
        <w:t>perTAC</w:t>
      </w:r>
      <w:proofErr w:type="spellEnd"/>
      <w:r>
        <w:t xml:space="preserve">-List containing the </w:t>
      </w:r>
    </w:p>
    <w:p w14:paraId="20DE2F2D" w14:textId="77777777" w:rsidR="002B0EA8" w:rsidRDefault="002B0EA8" w:rsidP="002B0EA8">
      <w:pPr>
        <w:pStyle w:val="PL"/>
      </w:pPr>
      <w:r>
        <w:t xml:space="preserve">      PLMN identity for each TAC. Maximum of 8 TAI can be defined.</w:t>
      </w:r>
      <w:proofErr w:type="gramStart"/>
      <w:r>
        <w:t>";</w:t>
      </w:r>
      <w:proofErr w:type="gramEnd"/>
    </w:p>
    <w:p w14:paraId="06C4A4F9" w14:textId="77777777" w:rsidR="002B0EA8" w:rsidRDefault="002B0EA8" w:rsidP="002B0EA8">
      <w:pPr>
        <w:pStyle w:val="PL"/>
      </w:pPr>
      <w:r>
        <w:t xml:space="preserve">      </w:t>
      </w:r>
    </w:p>
    <w:p w14:paraId="40F98CD8" w14:textId="77777777" w:rsidR="002B0EA8" w:rsidRDefault="002B0EA8" w:rsidP="002B0EA8">
      <w:pPr>
        <w:pStyle w:val="PL"/>
      </w:pPr>
      <w:r>
        <w:t xml:space="preserve">    choice </w:t>
      </w:r>
      <w:proofErr w:type="spellStart"/>
      <w:r>
        <w:t>AreaScopeChoice</w:t>
      </w:r>
      <w:proofErr w:type="spellEnd"/>
      <w:r>
        <w:t xml:space="preserve"> {</w:t>
      </w:r>
    </w:p>
    <w:p w14:paraId="409D10A3" w14:textId="77777777" w:rsidR="002B0EA8" w:rsidRDefault="002B0EA8" w:rsidP="002B0EA8">
      <w:pPr>
        <w:pStyle w:val="PL"/>
      </w:pPr>
      <w:r>
        <w:t xml:space="preserve">      leaf-list </w:t>
      </w:r>
      <w:proofErr w:type="spellStart"/>
      <w:r>
        <w:t>eutraCellIdList</w:t>
      </w:r>
      <w:proofErr w:type="spellEnd"/>
      <w:r>
        <w:t xml:space="preserve"> {</w:t>
      </w:r>
    </w:p>
    <w:p w14:paraId="649412B5" w14:textId="77777777" w:rsidR="002B0EA8" w:rsidRDefault="002B0EA8" w:rsidP="002B0EA8">
      <w:pPr>
        <w:pStyle w:val="PL"/>
      </w:pPr>
      <w:r>
        <w:t xml:space="preserve">        type </w:t>
      </w:r>
      <w:proofErr w:type="gramStart"/>
      <w:r>
        <w:t>string;</w:t>
      </w:r>
      <w:proofErr w:type="gramEnd"/>
    </w:p>
    <w:p w14:paraId="1F9E8D43" w14:textId="77777777" w:rsidR="002B0EA8" w:rsidRDefault="002B0EA8" w:rsidP="002B0EA8">
      <w:pPr>
        <w:pStyle w:val="PL"/>
      </w:pPr>
      <w:r>
        <w:t xml:space="preserve">        min-elements </w:t>
      </w:r>
      <w:proofErr w:type="gramStart"/>
      <w:r>
        <w:t>1;</w:t>
      </w:r>
      <w:proofErr w:type="gramEnd"/>
    </w:p>
    <w:p w14:paraId="209DFF36" w14:textId="77777777" w:rsidR="002B0EA8" w:rsidRDefault="002B0EA8" w:rsidP="002B0EA8">
      <w:pPr>
        <w:pStyle w:val="PL"/>
      </w:pPr>
      <w:r>
        <w:t xml:space="preserve">        </w:t>
      </w:r>
      <w:proofErr w:type="gramStart"/>
      <w:r>
        <w:t>max-elements</w:t>
      </w:r>
      <w:proofErr w:type="gramEnd"/>
      <w:r>
        <w:t xml:space="preserve"> 32;</w:t>
      </w:r>
    </w:p>
    <w:p w14:paraId="6854731C" w14:textId="77777777" w:rsidR="002B0EA8" w:rsidRDefault="002B0EA8" w:rsidP="002B0EA8">
      <w:pPr>
        <w:pStyle w:val="PL"/>
      </w:pPr>
      <w:r>
        <w:t xml:space="preserve">        description "List of E-UTRAN cells identified by E-UTRAN-CGI</w:t>
      </w:r>
      <w:proofErr w:type="gramStart"/>
      <w:r>
        <w:t>";</w:t>
      </w:r>
      <w:proofErr w:type="gramEnd"/>
    </w:p>
    <w:p w14:paraId="0AD0F7BB" w14:textId="77777777" w:rsidR="002B0EA8" w:rsidRDefault="002B0EA8" w:rsidP="002B0EA8">
      <w:pPr>
        <w:pStyle w:val="PL"/>
      </w:pPr>
      <w:r>
        <w:t xml:space="preserve">      }</w:t>
      </w:r>
    </w:p>
    <w:p w14:paraId="0DBC6C65" w14:textId="77777777" w:rsidR="002B0EA8" w:rsidRDefault="002B0EA8" w:rsidP="002B0EA8">
      <w:pPr>
        <w:pStyle w:val="PL"/>
      </w:pPr>
      <w:r>
        <w:t xml:space="preserve">      </w:t>
      </w:r>
    </w:p>
    <w:p w14:paraId="10971FA8" w14:textId="77777777" w:rsidR="002B0EA8" w:rsidRDefault="002B0EA8" w:rsidP="002B0EA8">
      <w:pPr>
        <w:pStyle w:val="PL"/>
      </w:pPr>
      <w:r>
        <w:t xml:space="preserve">      leaf-list </w:t>
      </w:r>
      <w:proofErr w:type="spellStart"/>
      <w:r>
        <w:t>utraCellIdList</w:t>
      </w:r>
      <w:proofErr w:type="spellEnd"/>
      <w:r>
        <w:t xml:space="preserve"> {</w:t>
      </w:r>
    </w:p>
    <w:p w14:paraId="10A63604" w14:textId="77777777" w:rsidR="002B0EA8" w:rsidRDefault="002B0EA8" w:rsidP="002B0EA8">
      <w:pPr>
        <w:pStyle w:val="PL"/>
      </w:pPr>
      <w:r>
        <w:t xml:space="preserve">        type </w:t>
      </w:r>
      <w:proofErr w:type="gramStart"/>
      <w:r>
        <w:t>string;</w:t>
      </w:r>
      <w:proofErr w:type="gramEnd"/>
    </w:p>
    <w:p w14:paraId="537303F4" w14:textId="77777777" w:rsidR="002B0EA8" w:rsidRDefault="002B0EA8" w:rsidP="002B0EA8">
      <w:pPr>
        <w:pStyle w:val="PL"/>
      </w:pPr>
      <w:r>
        <w:t xml:space="preserve">        min-elements </w:t>
      </w:r>
      <w:proofErr w:type="gramStart"/>
      <w:r>
        <w:t>1;</w:t>
      </w:r>
      <w:proofErr w:type="gramEnd"/>
    </w:p>
    <w:p w14:paraId="7E6B92EF" w14:textId="77777777" w:rsidR="002B0EA8" w:rsidRDefault="002B0EA8" w:rsidP="002B0EA8">
      <w:pPr>
        <w:pStyle w:val="PL"/>
      </w:pPr>
      <w:r>
        <w:t xml:space="preserve">        </w:t>
      </w:r>
      <w:proofErr w:type="gramStart"/>
      <w:r>
        <w:t>max-elements</w:t>
      </w:r>
      <w:proofErr w:type="gramEnd"/>
      <w:r>
        <w:t xml:space="preserve"> 32;</w:t>
      </w:r>
    </w:p>
    <w:p w14:paraId="7FF0DF38" w14:textId="77777777" w:rsidR="002B0EA8" w:rsidRDefault="002B0EA8" w:rsidP="002B0EA8">
      <w:pPr>
        <w:pStyle w:val="PL"/>
      </w:pPr>
      <w:r>
        <w:t xml:space="preserve">        description "List of UTRAN cells identified by UTRAN CGI</w:t>
      </w:r>
      <w:proofErr w:type="gramStart"/>
      <w:r>
        <w:t>";</w:t>
      </w:r>
      <w:proofErr w:type="gramEnd"/>
    </w:p>
    <w:p w14:paraId="56B0660C" w14:textId="77777777" w:rsidR="002B0EA8" w:rsidRDefault="002B0EA8" w:rsidP="002B0EA8">
      <w:pPr>
        <w:pStyle w:val="PL"/>
      </w:pPr>
      <w:r>
        <w:t xml:space="preserve">      }</w:t>
      </w:r>
    </w:p>
    <w:p w14:paraId="4847BA31" w14:textId="77777777" w:rsidR="002B0EA8" w:rsidRDefault="002B0EA8" w:rsidP="002B0EA8">
      <w:pPr>
        <w:pStyle w:val="PL"/>
      </w:pPr>
      <w:r>
        <w:t xml:space="preserve">      </w:t>
      </w:r>
    </w:p>
    <w:p w14:paraId="02BECFDB" w14:textId="77777777" w:rsidR="002B0EA8" w:rsidRDefault="002B0EA8" w:rsidP="002B0EA8">
      <w:pPr>
        <w:pStyle w:val="PL"/>
      </w:pPr>
      <w:r>
        <w:t xml:space="preserve">      leaf-list </w:t>
      </w:r>
      <w:proofErr w:type="spellStart"/>
      <w:r>
        <w:t>tacList</w:t>
      </w:r>
      <w:proofErr w:type="spellEnd"/>
      <w:r>
        <w:t xml:space="preserve"> {</w:t>
      </w:r>
    </w:p>
    <w:p w14:paraId="6D38C72B" w14:textId="77777777" w:rsidR="002B0EA8" w:rsidRDefault="002B0EA8" w:rsidP="002B0EA8">
      <w:pPr>
        <w:pStyle w:val="PL"/>
      </w:pPr>
      <w:r>
        <w:t xml:space="preserve">        type types3</w:t>
      </w:r>
      <w:proofErr w:type="gramStart"/>
      <w:r>
        <w:t>gpp:Tac</w:t>
      </w:r>
      <w:proofErr w:type="gramEnd"/>
      <w:r>
        <w:t>;</w:t>
      </w:r>
    </w:p>
    <w:p w14:paraId="363DA8D2" w14:textId="77777777" w:rsidR="002B0EA8" w:rsidRDefault="002B0EA8" w:rsidP="002B0EA8">
      <w:pPr>
        <w:pStyle w:val="PL"/>
      </w:pPr>
      <w:r>
        <w:t xml:space="preserve">        min-elements </w:t>
      </w:r>
      <w:proofErr w:type="gramStart"/>
      <w:r>
        <w:t>1;</w:t>
      </w:r>
      <w:proofErr w:type="gramEnd"/>
    </w:p>
    <w:p w14:paraId="768255EE" w14:textId="77777777" w:rsidR="002B0EA8" w:rsidRDefault="002B0EA8" w:rsidP="002B0EA8">
      <w:pPr>
        <w:pStyle w:val="PL"/>
      </w:pPr>
      <w:r>
        <w:t xml:space="preserve">        </w:t>
      </w:r>
      <w:proofErr w:type="gramStart"/>
      <w:r>
        <w:t>max-elements</w:t>
      </w:r>
      <w:proofErr w:type="gramEnd"/>
      <w:r>
        <w:t xml:space="preserve"> 8;</w:t>
      </w:r>
    </w:p>
    <w:p w14:paraId="01277CE8" w14:textId="77777777" w:rsidR="002B0EA8" w:rsidRDefault="002B0EA8" w:rsidP="002B0EA8">
      <w:pPr>
        <w:pStyle w:val="PL"/>
      </w:pPr>
      <w:r>
        <w:t xml:space="preserve">        description "Tracking Area Code list</w:t>
      </w:r>
      <w:proofErr w:type="gramStart"/>
      <w:r>
        <w:t>";</w:t>
      </w:r>
      <w:proofErr w:type="gramEnd"/>
    </w:p>
    <w:p w14:paraId="62EF840E" w14:textId="77777777" w:rsidR="002B0EA8" w:rsidRDefault="002B0EA8" w:rsidP="002B0EA8">
      <w:pPr>
        <w:pStyle w:val="PL"/>
      </w:pPr>
      <w:r>
        <w:t xml:space="preserve">      }</w:t>
      </w:r>
    </w:p>
    <w:p w14:paraId="19A9FAA3" w14:textId="77777777" w:rsidR="002B0EA8" w:rsidRDefault="002B0EA8" w:rsidP="002B0EA8">
      <w:pPr>
        <w:pStyle w:val="PL"/>
      </w:pPr>
      <w:r>
        <w:t xml:space="preserve">      </w:t>
      </w:r>
    </w:p>
    <w:p w14:paraId="2900ED39" w14:textId="77777777" w:rsidR="002B0EA8" w:rsidRDefault="002B0EA8" w:rsidP="002B0EA8">
      <w:pPr>
        <w:pStyle w:val="PL"/>
      </w:pPr>
      <w:r>
        <w:t xml:space="preserve">      list </w:t>
      </w:r>
      <w:proofErr w:type="spellStart"/>
      <w:r>
        <w:t>taiList</w:t>
      </w:r>
      <w:proofErr w:type="spellEnd"/>
      <w:r>
        <w:t xml:space="preserve"> {</w:t>
      </w:r>
    </w:p>
    <w:p w14:paraId="23996B6A" w14:textId="77777777" w:rsidR="002B0EA8" w:rsidRDefault="002B0EA8" w:rsidP="002B0EA8">
      <w:pPr>
        <w:pStyle w:val="PL"/>
      </w:pPr>
      <w:r>
        <w:t xml:space="preserve">        description "Tracking Area Identity list</w:t>
      </w:r>
      <w:proofErr w:type="gramStart"/>
      <w:r>
        <w:t>";</w:t>
      </w:r>
      <w:proofErr w:type="gramEnd"/>
    </w:p>
    <w:p w14:paraId="4FBA94D4" w14:textId="77777777" w:rsidR="002B0EA8" w:rsidRDefault="002B0EA8" w:rsidP="002B0EA8">
      <w:pPr>
        <w:pStyle w:val="PL"/>
      </w:pPr>
      <w:r>
        <w:t xml:space="preserve">        key </w:t>
      </w:r>
      <w:proofErr w:type="spellStart"/>
      <w:proofErr w:type="gramStart"/>
      <w:r>
        <w:t>idx</w:t>
      </w:r>
      <w:proofErr w:type="spellEnd"/>
      <w:r>
        <w:t>;</w:t>
      </w:r>
      <w:proofErr w:type="gramEnd"/>
    </w:p>
    <w:p w14:paraId="43EC6241" w14:textId="77777777" w:rsidR="002B0EA8" w:rsidRDefault="002B0EA8" w:rsidP="002B0EA8">
      <w:pPr>
        <w:pStyle w:val="PL"/>
      </w:pPr>
      <w:r>
        <w:t xml:space="preserve">        min-elements </w:t>
      </w:r>
      <w:proofErr w:type="gramStart"/>
      <w:r>
        <w:t>1;</w:t>
      </w:r>
      <w:proofErr w:type="gramEnd"/>
    </w:p>
    <w:p w14:paraId="5E823E43" w14:textId="77777777" w:rsidR="002B0EA8" w:rsidRDefault="002B0EA8" w:rsidP="002B0EA8">
      <w:pPr>
        <w:pStyle w:val="PL"/>
      </w:pPr>
      <w:r>
        <w:t xml:space="preserve">        </w:t>
      </w:r>
      <w:proofErr w:type="gramStart"/>
      <w:r>
        <w:t>max-elements</w:t>
      </w:r>
      <w:proofErr w:type="gramEnd"/>
      <w:r>
        <w:t xml:space="preserve"> 8;</w:t>
      </w:r>
    </w:p>
    <w:p w14:paraId="459B8AB3" w14:textId="77777777" w:rsidR="002B0EA8" w:rsidRDefault="002B0EA8" w:rsidP="002B0EA8">
      <w:pPr>
        <w:pStyle w:val="PL"/>
      </w:pPr>
      <w:r>
        <w:t xml:space="preserve">        leaf </w:t>
      </w:r>
      <w:proofErr w:type="spellStart"/>
      <w:r>
        <w:t>idx</w:t>
      </w:r>
      <w:proofErr w:type="spellEnd"/>
      <w:r>
        <w:t xml:space="preserve"> </w:t>
      </w:r>
      <w:proofErr w:type="gramStart"/>
      <w:r>
        <w:t>{ type</w:t>
      </w:r>
      <w:proofErr w:type="gramEnd"/>
      <w:r>
        <w:t xml:space="preserve"> string; }</w:t>
      </w:r>
    </w:p>
    <w:p w14:paraId="7B24C041" w14:textId="77777777" w:rsidR="002B0EA8" w:rsidRDefault="002B0EA8" w:rsidP="002B0EA8">
      <w:pPr>
        <w:pStyle w:val="PL"/>
      </w:pPr>
      <w:r>
        <w:t xml:space="preserve">        uses types3</w:t>
      </w:r>
      <w:proofErr w:type="gramStart"/>
      <w:r>
        <w:t>gpp:TaiGrp</w:t>
      </w:r>
      <w:proofErr w:type="gramEnd"/>
      <w:r>
        <w:t>;</w:t>
      </w:r>
    </w:p>
    <w:p w14:paraId="4BF0658A" w14:textId="77777777" w:rsidR="002B0EA8" w:rsidRDefault="002B0EA8" w:rsidP="002B0EA8">
      <w:pPr>
        <w:pStyle w:val="PL"/>
      </w:pPr>
      <w:r>
        <w:t xml:space="preserve">      }</w:t>
      </w:r>
    </w:p>
    <w:p w14:paraId="60743693" w14:textId="77777777" w:rsidR="002B0EA8" w:rsidRDefault="002B0EA8" w:rsidP="002B0EA8">
      <w:pPr>
        <w:pStyle w:val="PL"/>
      </w:pPr>
      <w:r>
        <w:t xml:space="preserve">    }</w:t>
      </w:r>
    </w:p>
    <w:p w14:paraId="655E7E44" w14:textId="77777777" w:rsidR="002B0EA8" w:rsidRDefault="002B0EA8" w:rsidP="002B0EA8">
      <w:pPr>
        <w:pStyle w:val="PL"/>
      </w:pPr>
      <w:r>
        <w:t xml:space="preserve">  }</w:t>
      </w:r>
    </w:p>
    <w:p w14:paraId="751EE0E0" w14:textId="77777777" w:rsidR="002B0EA8" w:rsidRDefault="002B0EA8" w:rsidP="002B0EA8">
      <w:pPr>
        <w:pStyle w:val="PL"/>
      </w:pPr>
      <w:r>
        <w:t xml:space="preserve">  </w:t>
      </w:r>
    </w:p>
    <w:p w14:paraId="3CA5D9FA" w14:textId="77777777" w:rsidR="002B0EA8" w:rsidRDefault="002B0EA8" w:rsidP="002B0EA8">
      <w:pPr>
        <w:pStyle w:val="PL"/>
      </w:pPr>
      <w:r>
        <w:t xml:space="preserve">  grouping </w:t>
      </w:r>
      <w:proofErr w:type="spellStart"/>
      <w:r>
        <w:t>ExcessPacketDelayThresholdsGrp</w:t>
      </w:r>
      <w:proofErr w:type="spellEnd"/>
      <w:r>
        <w:t xml:space="preserve"> {</w:t>
      </w:r>
    </w:p>
    <w:p w14:paraId="41A8152D" w14:textId="77777777" w:rsidR="002B0EA8" w:rsidRDefault="002B0EA8" w:rsidP="002B0EA8">
      <w:pPr>
        <w:pStyle w:val="PL"/>
      </w:pPr>
      <w:r>
        <w:t xml:space="preserve">    description "Represents the </w:t>
      </w:r>
      <w:proofErr w:type="spellStart"/>
      <w:r>
        <w:t>ExcessPacketDelayThresholds</w:t>
      </w:r>
      <w:proofErr w:type="spellEnd"/>
      <w:r>
        <w:t xml:space="preserve"> </w:t>
      </w:r>
      <w:proofErr w:type="spellStart"/>
      <w:r>
        <w:t>dataType</w:t>
      </w:r>
      <w:proofErr w:type="spellEnd"/>
      <w:r>
        <w:t>.</w:t>
      </w:r>
    </w:p>
    <w:p w14:paraId="68413284" w14:textId="77777777" w:rsidR="002B0EA8" w:rsidRDefault="002B0EA8" w:rsidP="002B0EA8">
      <w:pPr>
        <w:pStyle w:val="PL"/>
      </w:pPr>
      <w:r>
        <w:t xml:space="preserve">      This &lt;&lt;</w:t>
      </w:r>
      <w:proofErr w:type="spellStart"/>
      <w:r>
        <w:t>dataType</w:t>
      </w:r>
      <w:proofErr w:type="spellEnd"/>
      <w:r>
        <w:t xml:space="preserve">&gt;&gt; defines </w:t>
      </w:r>
      <w:proofErr w:type="gramStart"/>
      <w:r>
        <w:t>a</w:t>
      </w:r>
      <w:proofErr w:type="gramEnd"/>
      <w:r>
        <w:t xml:space="preserve"> excess packet delay threshold information </w:t>
      </w:r>
    </w:p>
    <w:p w14:paraId="283BE39F" w14:textId="77777777" w:rsidR="002B0EA8" w:rsidRDefault="002B0EA8" w:rsidP="002B0EA8">
      <w:pPr>
        <w:pStyle w:val="PL"/>
      </w:pPr>
      <w:r>
        <w:t xml:space="preserve">      to enable the calculation of the PDCP Excess Packet Delay in the </w:t>
      </w:r>
    </w:p>
    <w:p w14:paraId="1C98134B" w14:textId="77777777" w:rsidR="002B0EA8" w:rsidRDefault="002B0EA8" w:rsidP="002B0EA8">
      <w:pPr>
        <w:pStyle w:val="PL"/>
      </w:pPr>
      <w:r>
        <w:t xml:space="preserve">      uplink in case of M6 uplink measurements are requested. The excess </w:t>
      </w:r>
    </w:p>
    <w:p w14:paraId="1128F77F" w14:textId="77777777" w:rsidR="002B0EA8" w:rsidRDefault="002B0EA8" w:rsidP="002B0EA8">
      <w:pPr>
        <w:pStyle w:val="PL"/>
      </w:pPr>
      <w:r>
        <w:t xml:space="preserve">      packet delay threshold information is specified with the 5QI </w:t>
      </w:r>
      <w:proofErr w:type="gramStart"/>
      <w:r>
        <w:t>value</w:t>
      </w:r>
      <w:proofErr w:type="gramEnd"/>
      <w:r>
        <w:t xml:space="preserve"> </w:t>
      </w:r>
    </w:p>
    <w:p w14:paraId="6BAB6F0B" w14:textId="77777777" w:rsidR="002B0EA8" w:rsidRDefault="002B0EA8" w:rsidP="002B0EA8">
      <w:pPr>
        <w:pStyle w:val="PL"/>
      </w:pPr>
      <w:r>
        <w:lastRenderedPageBreak/>
        <w:t xml:space="preserve">      and excess packet delay threshold value.</w:t>
      </w:r>
      <w:proofErr w:type="gramStart"/>
      <w:r>
        <w:t>";</w:t>
      </w:r>
      <w:proofErr w:type="gramEnd"/>
    </w:p>
    <w:p w14:paraId="2ACFE3C5" w14:textId="77777777" w:rsidR="002B0EA8" w:rsidRDefault="002B0EA8" w:rsidP="002B0EA8">
      <w:pPr>
        <w:pStyle w:val="PL"/>
      </w:pPr>
      <w:r>
        <w:t xml:space="preserve">    </w:t>
      </w:r>
    </w:p>
    <w:p w14:paraId="0461D044" w14:textId="77777777" w:rsidR="002B0EA8" w:rsidRDefault="002B0EA8" w:rsidP="002B0EA8">
      <w:pPr>
        <w:pStyle w:val="PL"/>
      </w:pPr>
      <w:r>
        <w:t xml:space="preserve">    leaf </w:t>
      </w:r>
      <w:proofErr w:type="spellStart"/>
      <w:r>
        <w:t>fiveQIValue</w:t>
      </w:r>
      <w:proofErr w:type="spellEnd"/>
      <w:r>
        <w:t xml:space="preserve"> {</w:t>
      </w:r>
    </w:p>
    <w:p w14:paraId="377F700F" w14:textId="77777777" w:rsidR="002B0EA8" w:rsidRDefault="002B0EA8" w:rsidP="002B0EA8">
      <w:pPr>
        <w:pStyle w:val="PL"/>
      </w:pPr>
      <w:r>
        <w:t xml:space="preserve">      type </w:t>
      </w:r>
      <w:proofErr w:type="gramStart"/>
      <w:r>
        <w:t>uint8;</w:t>
      </w:r>
      <w:proofErr w:type="gramEnd"/>
    </w:p>
    <w:p w14:paraId="2EFAC17F" w14:textId="77777777" w:rsidR="002B0EA8" w:rsidRDefault="002B0EA8" w:rsidP="002B0EA8">
      <w:pPr>
        <w:pStyle w:val="PL"/>
      </w:pPr>
      <w:r>
        <w:t xml:space="preserve">      mandatory </w:t>
      </w:r>
      <w:proofErr w:type="gramStart"/>
      <w:r>
        <w:t>true;</w:t>
      </w:r>
      <w:proofErr w:type="gramEnd"/>
    </w:p>
    <w:p w14:paraId="64DDFB01" w14:textId="77777777" w:rsidR="002B0EA8" w:rsidRDefault="002B0EA8" w:rsidP="002B0EA8">
      <w:pPr>
        <w:pStyle w:val="PL"/>
      </w:pPr>
      <w:r>
        <w:t xml:space="preserve">      description "It indicates 5QI value.</w:t>
      </w:r>
      <w:proofErr w:type="gramStart"/>
      <w:r>
        <w:t>";</w:t>
      </w:r>
      <w:proofErr w:type="gramEnd"/>
    </w:p>
    <w:p w14:paraId="32F33559" w14:textId="77777777" w:rsidR="002B0EA8" w:rsidRDefault="002B0EA8" w:rsidP="002B0EA8">
      <w:pPr>
        <w:pStyle w:val="PL"/>
      </w:pPr>
      <w:r>
        <w:t xml:space="preserve">    }</w:t>
      </w:r>
    </w:p>
    <w:p w14:paraId="375264F5" w14:textId="77777777" w:rsidR="002B0EA8" w:rsidRDefault="002B0EA8" w:rsidP="002B0EA8">
      <w:pPr>
        <w:pStyle w:val="PL"/>
      </w:pPr>
      <w:r>
        <w:t xml:space="preserve">    </w:t>
      </w:r>
    </w:p>
    <w:p w14:paraId="6EF7EBBC" w14:textId="77777777" w:rsidR="002B0EA8" w:rsidRDefault="002B0EA8" w:rsidP="002B0EA8">
      <w:pPr>
        <w:pStyle w:val="PL"/>
      </w:pPr>
      <w:r>
        <w:t xml:space="preserve">    leaf </w:t>
      </w:r>
      <w:proofErr w:type="spellStart"/>
      <w:r>
        <w:t>excessPacketDelayThresholdValue</w:t>
      </w:r>
      <w:proofErr w:type="spellEnd"/>
      <w:r>
        <w:t xml:space="preserve"> {</w:t>
      </w:r>
    </w:p>
    <w:p w14:paraId="381B783E" w14:textId="77777777" w:rsidR="002B0EA8" w:rsidRDefault="002B0EA8" w:rsidP="002B0EA8">
      <w:pPr>
        <w:pStyle w:val="PL"/>
      </w:pPr>
      <w:r>
        <w:t xml:space="preserve">      type decimal64 {</w:t>
      </w:r>
    </w:p>
    <w:p w14:paraId="10E0C090" w14:textId="77777777" w:rsidR="002B0EA8" w:rsidRDefault="002B0EA8" w:rsidP="002B0EA8">
      <w:pPr>
        <w:pStyle w:val="PL"/>
      </w:pPr>
      <w:r>
        <w:t xml:space="preserve">        fraction-digits </w:t>
      </w:r>
      <w:proofErr w:type="gramStart"/>
      <w:r>
        <w:t>2;</w:t>
      </w:r>
      <w:proofErr w:type="gramEnd"/>
    </w:p>
    <w:p w14:paraId="19480638" w14:textId="77777777" w:rsidR="002B0EA8" w:rsidRDefault="002B0EA8" w:rsidP="002B0EA8">
      <w:pPr>
        <w:pStyle w:val="PL"/>
      </w:pPr>
      <w:r>
        <w:t xml:space="preserve">        range 0.25|0.5|1|2|4|5|10|20|30|40|50|60|70|80|90|100|150|300|</w:t>
      </w:r>
      <w:proofErr w:type="gramStart"/>
      <w:r>
        <w:t>500 ;</w:t>
      </w:r>
      <w:proofErr w:type="gramEnd"/>
    </w:p>
    <w:p w14:paraId="7B2344C4" w14:textId="77777777" w:rsidR="002B0EA8" w:rsidRDefault="002B0EA8" w:rsidP="002B0EA8">
      <w:pPr>
        <w:pStyle w:val="PL"/>
      </w:pPr>
      <w:r>
        <w:t xml:space="preserve">      }</w:t>
      </w:r>
    </w:p>
    <w:p w14:paraId="13121CC6" w14:textId="77777777" w:rsidR="002B0EA8" w:rsidRDefault="002B0EA8" w:rsidP="002B0EA8">
      <w:pPr>
        <w:pStyle w:val="PL"/>
      </w:pPr>
      <w:r>
        <w:t xml:space="preserve">      mandatory </w:t>
      </w:r>
      <w:proofErr w:type="gramStart"/>
      <w:r>
        <w:t>true;</w:t>
      </w:r>
      <w:proofErr w:type="gramEnd"/>
    </w:p>
    <w:p w14:paraId="38E69E4A" w14:textId="77777777" w:rsidR="002B0EA8" w:rsidRDefault="002B0EA8" w:rsidP="002B0EA8">
      <w:pPr>
        <w:pStyle w:val="PL"/>
      </w:pPr>
      <w:r>
        <w:t xml:space="preserve">      units </w:t>
      </w:r>
      <w:proofErr w:type="gramStart"/>
      <w:r>
        <w:t>milliseconds;</w:t>
      </w:r>
      <w:proofErr w:type="gramEnd"/>
    </w:p>
    <w:p w14:paraId="025345DE" w14:textId="77777777" w:rsidR="002B0EA8" w:rsidRDefault="002B0EA8" w:rsidP="002B0EA8">
      <w:pPr>
        <w:pStyle w:val="PL"/>
      </w:pPr>
      <w:r>
        <w:t xml:space="preserve">      description "Value of excess packet delay threshold </w:t>
      </w:r>
    </w:p>
    <w:p w14:paraId="4FAC05FA" w14:textId="77777777" w:rsidR="002B0EA8" w:rsidRDefault="002B0EA8" w:rsidP="002B0EA8">
      <w:pPr>
        <w:pStyle w:val="PL"/>
      </w:pPr>
      <w:r>
        <w:t xml:space="preserve">        for M6 UL measurement in milliseconds.</w:t>
      </w:r>
      <w:proofErr w:type="gramStart"/>
      <w:r>
        <w:t>";</w:t>
      </w:r>
      <w:proofErr w:type="gramEnd"/>
    </w:p>
    <w:p w14:paraId="156E27BC" w14:textId="77777777" w:rsidR="002B0EA8" w:rsidRDefault="002B0EA8" w:rsidP="002B0EA8">
      <w:pPr>
        <w:pStyle w:val="PL"/>
      </w:pPr>
      <w:r>
        <w:t xml:space="preserve">    }</w:t>
      </w:r>
    </w:p>
    <w:p w14:paraId="3DF70E98" w14:textId="77777777" w:rsidR="002B0EA8" w:rsidRDefault="002B0EA8" w:rsidP="002B0EA8">
      <w:pPr>
        <w:pStyle w:val="PL"/>
      </w:pPr>
      <w:r>
        <w:t xml:space="preserve">  }</w:t>
      </w:r>
    </w:p>
    <w:p w14:paraId="49F7B901" w14:textId="77777777" w:rsidR="002B0EA8" w:rsidRDefault="002B0EA8" w:rsidP="002B0EA8">
      <w:pPr>
        <w:pStyle w:val="PL"/>
      </w:pPr>
      <w:r>
        <w:t xml:space="preserve">  </w:t>
      </w:r>
    </w:p>
    <w:p w14:paraId="3F8148C2" w14:textId="77777777" w:rsidR="002B0EA8" w:rsidRDefault="002B0EA8" w:rsidP="002B0EA8">
      <w:pPr>
        <w:pStyle w:val="PL"/>
      </w:pPr>
      <w:r>
        <w:t xml:space="preserve">  grouping </w:t>
      </w:r>
      <w:proofErr w:type="spellStart"/>
      <w:r>
        <w:t>TraceReferenceGrp</w:t>
      </w:r>
      <w:proofErr w:type="spellEnd"/>
      <w:r>
        <w:t xml:space="preserve"> {</w:t>
      </w:r>
    </w:p>
    <w:p w14:paraId="5DD11BCF" w14:textId="77777777" w:rsidR="002B0EA8" w:rsidRDefault="002B0EA8" w:rsidP="002B0EA8">
      <w:pPr>
        <w:pStyle w:val="PL"/>
      </w:pPr>
      <w:r>
        <w:t xml:space="preserve">    description "Represents the </w:t>
      </w:r>
      <w:proofErr w:type="spellStart"/>
      <w:r>
        <w:t>TraceReference</w:t>
      </w:r>
      <w:proofErr w:type="spellEnd"/>
      <w:r>
        <w:t xml:space="preserve"> </w:t>
      </w:r>
      <w:proofErr w:type="spellStart"/>
      <w:r>
        <w:t>dataType</w:t>
      </w:r>
      <w:proofErr w:type="spellEnd"/>
      <w:r>
        <w:t>.</w:t>
      </w:r>
    </w:p>
    <w:p w14:paraId="3A24AC2A" w14:textId="77777777" w:rsidR="002B0EA8" w:rsidRDefault="002B0EA8" w:rsidP="002B0EA8">
      <w:pPr>
        <w:pStyle w:val="PL"/>
      </w:pPr>
      <w:r>
        <w:t xml:space="preserve">      This &lt;&lt;</w:t>
      </w:r>
      <w:proofErr w:type="spellStart"/>
      <w:r>
        <w:t>dataType</w:t>
      </w:r>
      <w:proofErr w:type="spellEnd"/>
      <w:r>
        <w:t xml:space="preserve">&gt;&gt; defines a globally unique identifier, which uniquely </w:t>
      </w:r>
    </w:p>
    <w:p w14:paraId="2BEDAA8A" w14:textId="77777777" w:rsidR="002B0EA8" w:rsidRDefault="002B0EA8" w:rsidP="002B0EA8">
      <w:pPr>
        <w:pStyle w:val="PL"/>
      </w:pPr>
      <w:r>
        <w:t xml:space="preserve">      identifies the Trace Session that is created by the </w:t>
      </w:r>
      <w:proofErr w:type="spellStart"/>
      <w:r>
        <w:t>TraceJob</w:t>
      </w:r>
      <w:proofErr w:type="spellEnd"/>
      <w:r>
        <w:t xml:space="preserve">. It </w:t>
      </w:r>
      <w:proofErr w:type="gramStart"/>
      <w:r>
        <w:t>is</w:t>
      </w:r>
      <w:proofErr w:type="gramEnd"/>
      <w:r>
        <w:t xml:space="preserve"> </w:t>
      </w:r>
    </w:p>
    <w:p w14:paraId="57B43D75" w14:textId="77777777" w:rsidR="002B0EA8" w:rsidRDefault="002B0EA8" w:rsidP="002B0EA8">
      <w:pPr>
        <w:pStyle w:val="PL"/>
      </w:pPr>
      <w:r>
        <w:t xml:space="preserve">      composed of the MCC, MNC (resulting in PLMN identifier) and the </w:t>
      </w:r>
    </w:p>
    <w:p w14:paraId="38A69CBA" w14:textId="77777777" w:rsidR="002B0EA8" w:rsidRDefault="002B0EA8" w:rsidP="002B0EA8">
      <w:pPr>
        <w:pStyle w:val="PL"/>
      </w:pPr>
      <w:r>
        <w:t xml:space="preserve">      trace identifier.</w:t>
      </w:r>
      <w:proofErr w:type="gramStart"/>
      <w:r>
        <w:t>";</w:t>
      </w:r>
      <w:proofErr w:type="gramEnd"/>
    </w:p>
    <w:p w14:paraId="6AD762A2" w14:textId="77777777" w:rsidR="002B0EA8" w:rsidRDefault="002B0EA8" w:rsidP="002B0EA8">
      <w:pPr>
        <w:pStyle w:val="PL"/>
      </w:pPr>
      <w:r>
        <w:t xml:space="preserve">    </w:t>
      </w:r>
    </w:p>
    <w:p w14:paraId="63EFE399" w14:textId="77777777" w:rsidR="002B0EA8" w:rsidRDefault="002B0EA8" w:rsidP="002B0EA8">
      <w:pPr>
        <w:pStyle w:val="PL"/>
      </w:pPr>
      <w:r>
        <w:t xml:space="preserve">      uses types3</w:t>
      </w:r>
      <w:proofErr w:type="gramStart"/>
      <w:r>
        <w:t>gpp:PLMNId</w:t>
      </w:r>
      <w:proofErr w:type="gramEnd"/>
      <w:r>
        <w:t xml:space="preserve">;  // </w:t>
      </w:r>
      <w:proofErr w:type="spellStart"/>
      <w:r>
        <w:t>mcc+mnc</w:t>
      </w:r>
      <w:proofErr w:type="spellEnd"/>
    </w:p>
    <w:p w14:paraId="04FB6371" w14:textId="77777777" w:rsidR="002B0EA8" w:rsidRDefault="002B0EA8" w:rsidP="002B0EA8">
      <w:pPr>
        <w:pStyle w:val="PL"/>
      </w:pPr>
      <w:r>
        <w:t xml:space="preserve">      </w:t>
      </w:r>
    </w:p>
    <w:p w14:paraId="3B228705" w14:textId="77777777" w:rsidR="002B0EA8" w:rsidRDefault="002B0EA8" w:rsidP="002B0EA8">
      <w:pPr>
        <w:pStyle w:val="PL"/>
      </w:pPr>
      <w:r>
        <w:t xml:space="preserve">      leaf </w:t>
      </w:r>
      <w:proofErr w:type="spellStart"/>
      <w:r>
        <w:t>traceId</w:t>
      </w:r>
      <w:proofErr w:type="spellEnd"/>
      <w:r>
        <w:t xml:space="preserve"> {</w:t>
      </w:r>
    </w:p>
    <w:p w14:paraId="36A2A1A9" w14:textId="77777777" w:rsidR="002B0EA8" w:rsidRDefault="002B0EA8" w:rsidP="002B0EA8">
      <w:pPr>
        <w:pStyle w:val="PL"/>
      </w:pPr>
      <w:r>
        <w:t xml:space="preserve">        type </w:t>
      </w:r>
      <w:proofErr w:type="gramStart"/>
      <w:r>
        <w:t>string;</w:t>
      </w:r>
      <w:proofErr w:type="gramEnd"/>
    </w:p>
    <w:p w14:paraId="182097E1" w14:textId="77777777" w:rsidR="002B0EA8" w:rsidRDefault="002B0EA8" w:rsidP="002B0EA8">
      <w:pPr>
        <w:pStyle w:val="PL"/>
      </w:pPr>
      <w:r>
        <w:t xml:space="preserve">        mandatory </w:t>
      </w:r>
      <w:proofErr w:type="gramStart"/>
      <w:r>
        <w:t>true;</w:t>
      </w:r>
      <w:proofErr w:type="gramEnd"/>
    </w:p>
    <w:p w14:paraId="356F5128" w14:textId="77777777" w:rsidR="002B0EA8" w:rsidRDefault="002B0EA8" w:rsidP="002B0EA8">
      <w:pPr>
        <w:pStyle w:val="PL"/>
      </w:pPr>
      <w:r>
        <w:t xml:space="preserve">        description "An identifier, which identifies the </w:t>
      </w:r>
      <w:proofErr w:type="gramStart"/>
      <w:r>
        <w:t>Trace</w:t>
      </w:r>
      <w:proofErr w:type="gramEnd"/>
      <w:r>
        <w:t xml:space="preserve"> </w:t>
      </w:r>
    </w:p>
    <w:p w14:paraId="0A892AC6" w14:textId="77777777" w:rsidR="002B0EA8" w:rsidRDefault="002B0EA8" w:rsidP="002B0EA8">
      <w:pPr>
        <w:pStyle w:val="PL"/>
      </w:pPr>
      <w:r>
        <w:t xml:space="preserve">          (</w:t>
      </w:r>
      <w:proofErr w:type="gramStart"/>
      <w:r>
        <w:t>together</w:t>
      </w:r>
      <w:proofErr w:type="gramEnd"/>
      <w:r>
        <w:t xml:space="preserve"> with MCC and MNC). This is a </w:t>
      </w:r>
      <w:proofErr w:type="gramStart"/>
      <w:r>
        <w:t>3 byte</w:t>
      </w:r>
      <w:proofErr w:type="gramEnd"/>
      <w:r>
        <w:t xml:space="preserve"> Octet String.";</w:t>
      </w:r>
    </w:p>
    <w:p w14:paraId="4B3AAD18" w14:textId="77777777" w:rsidR="002B0EA8" w:rsidRDefault="002B0EA8" w:rsidP="002B0EA8">
      <w:pPr>
        <w:pStyle w:val="PL"/>
      </w:pPr>
      <w:r>
        <w:t xml:space="preserve">      }</w:t>
      </w:r>
    </w:p>
    <w:p w14:paraId="250F5048" w14:textId="77777777" w:rsidR="002B0EA8" w:rsidRDefault="002B0EA8" w:rsidP="002B0EA8">
      <w:pPr>
        <w:pStyle w:val="PL"/>
      </w:pPr>
      <w:r>
        <w:t xml:space="preserve">  }</w:t>
      </w:r>
    </w:p>
    <w:p w14:paraId="57879679" w14:textId="77777777" w:rsidR="002B0EA8" w:rsidRDefault="002B0EA8" w:rsidP="002B0EA8">
      <w:pPr>
        <w:pStyle w:val="PL"/>
      </w:pPr>
      <w:r>
        <w:t xml:space="preserve">  </w:t>
      </w:r>
    </w:p>
    <w:p w14:paraId="07A48244" w14:textId="77777777" w:rsidR="002B0EA8" w:rsidRDefault="002B0EA8" w:rsidP="002B0EA8">
      <w:pPr>
        <w:pStyle w:val="PL"/>
      </w:pPr>
      <w:r>
        <w:t xml:space="preserve">  grouping </w:t>
      </w:r>
      <w:proofErr w:type="spellStart"/>
      <w:r>
        <w:t>MbsfnAreaGrp</w:t>
      </w:r>
      <w:proofErr w:type="spellEnd"/>
      <w:r>
        <w:t xml:space="preserve"> {</w:t>
      </w:r>
    </w:p>
    <w:p w14:paraId="4D262A2B" w14:textId="77777777" w:rsidR="002B0EA8" w:rsidRDefault="002B0EA8" w:rsidP="002B0EA8">
      <w:pPr>
        <w:pStyle w:val="PL"/>
      </w:pPr>
      <w:r>
        <w:t xml:space="preserve">    description "Represents the </w:t>
      </w:r>
      <w:proofErr w:type="spellStart"/>
      <w:r>
        <w:t>MbsfnArea</w:t>
      </w:r>
      <w:proofErr w:type="spellEnd"/>
      <w:r>
        <w:t xml:space="preserve"> </w:t>
      </w:r>
      <w:proofErr w:type="spellStart"/>
      <w:r>
        <w:t>dataType</w:t>
      </w:r>
      <w:proofErr w:type="spellEnd"/>
      <w:r>
        <w:t xml:space="preserve">. </w:t>
      </w:r>
    </w:p>
    <w:p w14:paraId="4C2C87B1" w14:textId="77777777" w:rsidR="002B0EA8" w:rsidRDefault="002B0EA8" w:rsidP="002B0EA8">
      <w:pPr>
        <w:pStyle w:val="PL"/>
      </w:pPr>
      <w:r>
        <w:t xml:space="preserve">      This &lt;&lt;</w:t>
      </w:r>
      <w:proofErr w:type="spellStart"/>
      <w:r>
        <w:t>dataType</w:t>
      </w:r>
      <w:proofErr w:type="spellEnd"/>
      <w:r>
        <w:t xml:space="preserve">&gt;&gt; defines a MBSFN area. It is composed of the MBSFN Area </w:t>
      </w:r>
    </w:p>
    <w:p w14:paraId="635E637F" w14:textId="77777777" w:rsidR="002B0EA8" w:rsidRDefault="002B0EA8" w:rsidP="002B0EA8">
      <w:pPr>
        <w:pStyle w:val="PL"/>
      </w:pPr>
      <w:r>
        <w:t xml:space="preserve">      identifier and the carrier frequency (EARFCN).</w:t>
      </w:r>
      <w:proofErr w:type="gramStart"/>
      <w:r>
        <w:t>";</w:t>
      </w:r>
      <w:proofErr w:type="gramEnd"/>
    </w:p>
    <w:p w14:paraId="371BE2F1" w14:textId="77777777" w:rsidR="002B0EA8" w:rsidRDefault="002B0EA8" w:rsidP="002B0EA8">
      <w:pPr>
        <w:pStyle w:val="PL"/>
      </w:pPr>
      <w:r>
        <w:t xml:space="preserve">  </w:t>
      </w:r>
    </w:p>
    <w:p w14:paraId="43DE0F4B" w14:textId="77777777" w:rsidR="002B0EA8" w:rsidRDefault="002B0EA8" w:rsidP="002B0EA8">
      <w:pPr>
        <w:pStyle w:val="PL"/>
      </w:pPr>
      <w:r>
        <w:t xml:space="preserve">    leaf </w:t>
      </w:r>
      <w:proofErr w:type="spellStart"/>
      <w:r>
        <w:t>mbsfnAreaId</w:t>
      </w:r>
      <w:proofErr w:type="spellEnd"/>
      <w:r>
        <w:t xml:space="preserve"> {</w:t>
      </w:r>
    </w:p>
    <w:p w14:paraId="38FD7E9F" w14:textId="77777777" w:rsidR="002B0EA8" w:rsidRDefault="002B0EA8" w:rsidP="002B0EA8">
      <w:pPr>
        <w:pStyle w:val="PL"/>
      </w:pPr>
      <w:r>
        <w:t xml:space="preserve">      type uint32 {</w:t>
      </w:r>
    </w:p>
    <w:p w14:paraId="6FEF7373" w14:textId="77777777" w:rsidR="002B0EA8" w:rsidRDefault="002B0EA8" w:rsidP="002B0EA8">
      <w:pPr>
        <w:pStyle w:val="PL"/>
      </w:pPr>
      <w:r>
        <w:t xml:space="preserve">        range </w:t>
      </w:r>
      <w:proofErr w:type="gramStart"/>
      <w:r>
        <w:t>1..</w:t>
      </w:r>
      <w:proofErr w:type="gramEnd"/>
      <w:r>
        <w:t>max;</w:t>
      </w:r>
    </w:p>
    <w:p w14:paraId="502CECE0" w14:textId="77777777" w:rsidR="002B0EA8" w:rsidRDefault="002B0EA8" w:rsidP="002B0EA8">
      <w:pPr>
        <w:pStyle w:val="PL"/>
      </w:pPr>
      <w:r>
        <w:t xml:space="preserve">      }</w:t>
      </w:r>
    </w:p>
    <w:p w14:paraId="66882F01" w14:textId="77777777" w:rsidR="002B0EA8" w:rsidRDefault="002B0EA8" w:rsidP="002B0EA8">
      <w:pPr>
        <w:pStyle w:val="PL"/>
      </w:pPr>
      <w:r>
        <w:t xml:space="preserve">      mandatory </w:t>
      </w:r>
      <w:proofErr w:type="gramStart"/>
      <w:r>
        <w:t>true;</w:t>
      </w:r>
      <w:proofErr w:type="gramEnd"/>
    </w:p>
    <w:p w14:paraId="11802D35" w14:textId="77777777" w:rsidR="002B0EA8" w:rsidRDefault="002B0EA8" w:rsidP="002B0EA8">
      <w:pPr>
        <w:pStyle w:val="PL"/>
      </w:pPr>
      <w:r>
        <w:t xml:space="preserve">      description "MBSFN Area Identifier</w:t>
      </w:r>
      <w:proofErr w:type="gramStart"/>
      <w:r>
        <w:t>";</w:t>
      </w:r>
      <w:proofErr w:type="gramEnd"/>
    </w:p>
    <w:p w14:paraId="7D52F6AF" w14:textId="77777777" w:rsidR="002B0EA8" w:rsidRDefault="002B0EA8" w:rsidP="002B0EA8">
      <w:pPr>
        <w:pStyle w:val="PL"/>
      </w:pPr>
      <w:r>
        <w:t xml:space="preserve">    }</w:t>
      </w:r>
    </w:p>
    <w:p w14:paraId="72CE8CC2" w14:textId="77777777" w:rsidR="002B0EA8" w:rsidRDefault="002B0EA8" w:rsidP="002B0EA8">
      <w:pPr>
        <w:pStyle w:val="PL"/>
      </w:pPr>
      <w:r>
        <w:t xml:space="preserve">    </w:t>
      </w:r>
    </w:p>
    <w:p w14:paraId="78FAF1F9" w14:textId="77777777" w:rsidR="002B0EA8" w:rsidRDefault="002B0EA8" w:rsidP="002B0EA8">
      <w:pPr>
        <w:pStyle w:val="PL"/>
      </w:pPr>
      <w:r>
        <w:t xml:space="preserve">    leaf </w:t>
      </w:r>
      <w:proofErr w:type="spellStart"/>
      <w:proofErr w:type="gramStart"/>
      <w:r>
        <w:t>earfcn</w:t>
      </w:r>
      <w:proofErr w:type="spellEnd"/>
      <w:r>
        <w:t>{</w:t>
      </w:r>
      <w:proofErr w:type="gramEnd"/>
    </w:p>
    <w:p w14:paraId="4E21D544" w14:textId="77777777" w:rsidR="002B0EA8" w:rsidRDefault="002B0EA8" w:rsidP="002B0EA8">
      <w:pPr>
        <w:pStyle w:val="PL"/>
      </w:pPr>
      <w:r>
        <w:t xml:space="preserve">      type uint32 {</w:t>
      </w:r>
    </w:p>
    <w:p w14:paraId="02FF7CA1" w14:textId="77777777" w:rsidR="002B0EA8" w:rsidRDefault="002B0EA8" w:rsidP="002B0EA8">
      <w:pPr>
        <w:pStyle w:val="PL"/>
      </w:pPr>
      <w:r>
        <w:t xml:space="preserve">        range </w:t>
      </w:r>
      <w:proofErr w:type="gramStart"/>
      <w:r>
        <w:t>1..</w:t>
      </w:r>
      <w:proofErr w:type="gramEnd"/>
      <w:r>
        <w:t>max;</w:t>
      </w:r>
    </w:p>
    <w:p w14:paraId="1E5CE7AF" w14:textId="77777777" w:rsidR="002B0EA8" w:rsidRDefault="002B0EA8" w:rsidP="002B0EA8">
      <w:pPr>
        <w:pStyle w:val="PL"/>
      </w:pPr>
      <w:r>
        <w:t xml:space="preserve">      }</w:t>
      </w:r>
    </w:p>
    <w:p w14:paraId="6D30EB15" w14:textId="77777777" w:rsidR="002B0EA8" w:rsidRDefault="002B0EA8" w:rsidP="002B0EA8">
      <w:pPr>
        <w:pStyle w:val="PL"/>
      </w:pPr>
      <w:r>
        <w:t xml:space="preserve">      mandatory </w:t>
      </w:r>
      <w:proofErr w:type="gramStart"/>
      <w:r>
        <w:t>true;</w:t>
      </w:r>
      <w:proofErr w:type="gramEnd"/>
    </w:p>
    <w:p w14:paraId="08B7728D" w14:textId="77777777" w:rsidR="002B0EA8" w:rsidRDefault="002B0EA8" w:rsidP="002B0EA8">
      <w:pPr>
        <w:pStyle w:val="PL"/>
      </w:pPr>
      <w:r>
        <w:t xml:space="preserve">      description "Carrier Frequency</w:t>
      </w:r>
      <w:proofErr w:type="gramStart"/>
      <w:r>
        <w:t>";</w:t>
      </w:r>
      <w:proofErr w:type="gramEnd"/>
    </w:p>
    <w:p w14:paraId="00B250AF" w14:textId="77777777" w:rsidR="002B0EA8" w:rsidRDefault="002B0EA8" w:rsidP="002B0EA8">
      <w:pPr>
        <w:pStyle w:val="PL"/>
      </w:pPr>
      <w:r>
        <w:t xml:space="preserve">    }</w:t>
      </w:r>
    </w:p>
    <w:p w14:paraId="53CE0BA9" w14:textId="77777777" w:rsidR="002B0EA8" w:rsidRDefault="002B0EA8" w:rsidP="002B0EA8">
      <w:pPr>
        <w:pStyle w:val="PL"/>
      </w:pPr>
      <w:r>
        <w:t xml:space="preserve">  }</w:t>
      </w:r>
    </w:p>
    <w:p w14:paraId="22A2342E" w14:textId="77777777" w:rsidR="002B0EA8" w:rsidRDefault="002B0EA8" w:rsidP="002B0EA8">
      <w:pPr>
        <w:pStyle w:val="PL"/>
      </w:pPr>
      <w:r>
        <w:t xml:space="preserve">  </w:t>
      </w:r>
    </w:p>
    <w:p w14:paraId="43B88939" w14:textId="77777777" w:rsidR="002B0EA8" w:rsidRDefault="002B0EA8" w:rsidP="002B0EA8">
      <w:pPr>
        <w:pStyle w:val="PL"/>
        <w:rPr>
          <w:ins w:id="5" w:author="scottma"/>
        </w:rPr>
      </w:pPr>
      <w:ins w:id="6" w:author="scottma">
        <w:r>
          <w:t xml:space="preserve">  grouping </w:t>
        </w:r>
        <w:proofErr w:type="spellStart"/>
        <w:r>
          <w:t>TraceConfigGrp</w:t>
        </w:r>
        <w:proofErr w:type="spellEnd"/>
        <w:r>
          <w:t xml:space="preserve"> {</w:t>
        </w:r>
      </w:ins>
    </w:p>
    <w:p w14:paraId="1975389C" w14:textId="77777777" w:rsidR="002B0EA8" w:rsidRDefault="002B0EA8" w:rsidP="002B0EA8">
      <w:pPr>
        <w:pStyle w:val="PL"/>
        <w:rPr>
          <w:ins w:id="7" w:author="scottma"/>
        </w:rPr>
      </w:pPr>
    </w:p>
    <w:p w14:paraId="41097789" w14:textId="77777777" w:rsidR="002B0EA8" w:rsidRDefault="002B0EA8" w:rsidP="002B0EA8">
      <w:pPr>
        <w:pStyle w:val="PL"/>
        <w:rPr>
          <w:ins w:id="8" w:author="scottma"/>
        </w:rPr>
      </w:pPr>
      <w:ins w:id="9" w:author="scottma">
        <w:r>
          <w:t xml:space="preserve">   description "Defines the configuration parameters of </w:t>
        </w:r>
        <w:proofErr w:type="spellStart"/>
        <w:proofErr w:type="gramStart"/>
        <w:r>
          <w:t>TraceJob</w:t>
        </w:r>
        <w:proofErr w:type="spellEnd"/>
        <w:proofErr w:type="gramEnd"/>
        <w:r>
          <w:t xml:space="preserve"> </w:t>
        </w:r>
      </w:ins>
    </w:p>
    <w:p w14:paraId="233BABD2" w14:textId="77777777" w:rsidR="002B0EA8" w:rsidRDefault="002B0EA8" w:rsidP="002B0EA8">
      <w:pPr>
        <w:pStyle w:val="PL"/>
        <w:rPr>
          <w:ins w:id="10" w:author="scottma"/>
        </w:rPr>
      </w:pPr>
      <w:ins w:id="11" w:author="scottma">
        <w:r>
          <w:t xml:space="preserve">     which are specific for Trace or combined Trace and Immediate MDT.</w:t>
        </w:r>
      </w:ins>
    </w:p>
    <w:p w14:paraId="433B6417" w14:textId="77777777" w:rsidR="002B0EA8" w:rsidRDefault="002B0EA8" w:rsidP="002B0EA8">
      <w:pPr>
        <w:pStyle w:val="PL"/>
        <w:rPr>
          <w:ins w:id="12" w:author="scottma"/>
        </w:rPr>
      </w:pPr>
      <w:ins w:id="13" w:author="scottma">
        <w:r>
          <w:t xml:space="preserve">     The attribute </w:t>
        </w:r>
        <w:proofErr w:type="spellStart"/>
        <w:r>
          <w:t>listOfNeTypes</w:t>
        </w:r>
        <w:proofErr w:type="spellEnd"/>
        <w:r>
          <w:t xml:space="preserve"> specifies the network elements to </w:t>
        </w:r>
        <w:proofErr w:type="gramStart"/>
        <w:r>
          <w:t>be</w:t>
        </w:r>
        <w:proofErr w:type="gramEnd"/>
        <w:r>
          <w:t xml:space="preserve"> </w:t>
        </w:r>
      </w:ins>
    </w:p>
    <w:p w14:paraId="587BA729" w14:textId="77777777" w:rsidR="002B0EA8" w:rsidRDefault="002B0EA8" w:rsidP="002B0EA8">
      <w:pPr>
        <w:pStyle w:val="PL"/>
        <w:rPr>
          <w:ins w:id="14" w:author="scottma"/>
        </w:rPr>
      </w:pPr>
      <w:ins w:id="15" w:author="scottma">
        <w:r>
          <w:t xml:space="preserve">     traced. The optional attribute </w:t>
        </w:r>
        <w:proofErr w:type="spellStart"/>
        <w:r>
          <w:t>listOfInterfaces</w:t>
        </w:r>
        <w:proofErr w:type="spellEnd"/>
        <w:r>
          <w:t xml:space="preserve"> allows to </w:t>
        </w:r>
        <w:proofErr w:type="gramStart"/>
        <w:r>
          <w:t>specify</w:t>
        </w:r>
        <w:proofErr w:type="gramEnd"/>
      </w:ins>
    </w:p>
    <w:p w14:paraId="1AC8C3D0" w14:textId="77777777" w:rsidR="002B0EA8" w:rsidRDefault="002B0EA8" w:rsidP="002B0EA8">
      <w:pPr>
        <w:pStyle w:val="PL"/>
        <w:rPr>
          <w:ins w:id="16" w:author="scottma"/>
        </w:rPr>
      </w:pPr>
      <w:ins w:id="17" w:author="scottma">
        <w:r>
          <w:t xml:space="preserve">     the individual interfaces of the network elements to be recorded.</w:t>
        </w:r>
      </w:ins>
    </w:p>
    <w:p w14:paraId="230CB5F7" w14:textId="77777777" w:rsidR="002B0EA8" w:rsidRDefault="002B0EA8" w:rsidP="002B0EA8">
      <w:pPr>
        <w:pStyle w:val="PL"/>
        <w:rPr>
          <w:ins w:id="18" w:author="scottma"/>
        </w:rPr>
      </w:pPr>
      <w:ins w:id="19" w:author="scottma">
        <w:r>
          <w:t xml:space="preserve">     The attribute </w:t>
        </w:r>
        <w:proofErr w:type="spellStart"/>
        <w:r>
          <w:t>traceDepth</w:t>
        </w:r>
        <w:proofErr w:type="spellEnd"/>
        <w:r>
          <w:t xml:space="preserve"> allows to configure the level of </w:t>
        </w:r>
        <w:proofErr w:type="gramStart"/>
        <w:r>
          <w:t>detail</w:t>
        </w:r>
        <w:proofErr w:type="gramEnd"/>
        <w:r>
          <w:t xml:space="preserve"> </w:t>
        </w:r>
      </w:ins>
    </w:p>
    <w:p w14:paraId="39AD8F6F" w14:textId="77777777" w:rsidR="002B0EA8" w:rsidRDefault="002B0EA8" w:rsidP="002B0EA8">
      <w:pPr>
        <w:pStyle w:val="PL"/>
        <w:rPr>
          <w:ins w:id="20" w:author="scottma"/>
        </w:rPr>
      </w:pPr>
      <w:ins w:id="21" w:author="scottma">
        <w:r>
          <w:t xml:space="preserve">     of the information which shall be recorded.  For trace the reporting</w:t>
        </w:r>
      </w:ins>
    </w:p>
    <w:p w14:paraId="526472D5" w14:textId="77777777" w:rsidR="002B0EA8" w:rsidRDefault="002B0EA8" w:rsidP="002B0EA8">
      <w:pPr>
        <w:pStyle w:val="PL"/>
        <w:rPr>
          <w:ins w:id="22" w:author="scottma"/>
        </w:rPr>
      </w:pPr>
      <w:ins w:id="23" w:author="scottma">
        <w:r>
          <w:t xml:space="preserve">     is event based, where the triggering event is configured </w:t>
        </w:r>
        <w:proofErr w:type="gramStart"/>
        <w:r>
          <w:t>with</w:t>
        </w:r>
        <w:proofErr w:type="gramEnd"/>
        <w:r>
          <w:t xml:space="preserve"> </w:t>
        </w:r>
      </w:ins>
    </w:p>
    <w:p w14:paraId="72964997" w14:textId="77777777" w:rsidR="002B0EA8" w:rsidRDefault="002B0EA8" w:rsidP="002B0EA8">
      <w:pPr>
        <w:pStyle w:val="PL"/>
        <w:rPr>
          <w:ins w:id="24" w:author="scottma"/>
        </w:rPr>
      </w:pPr>
      <w:ins w:id="25" w:author="scottma">
        <w:r>
          <w:t xml:space="preserve">     attribute </w:t>
        </w:r>
        <w:proofErr w:type="spellStart"/>
        <w:r>
          <w:t>triggeringEvent</w:t>
        </w:r>
        <w:proofErr w:type="spellEnd"/>
        <w:r>
          <w:t xml:space="preserve">. For each triggering event the first and </w:t>
        </w:r>
      </w:ins>
    </w:p>
    <w:p w14:paraId="0A921B7F" w14:textId="77777777" w:rsidR="002B0EA8" w:rsidRDefault="002B0EA8" w:rsidP="002B0EA8">
      <w:pPr>
        <w:pStyle w:val="PL"/>
        <w:rPr>
          <w:ins w:id="26" w:author="scottma"/>
        </w:rPr>
      </w:pPr>
      <w:ins w:id="27" w:author="scottma">
        <w:r>
          <w:t xml:space="preserve">     last message (start/stop triggering event) to </w:t>
        </w:r>
        <w:proofErr w:type="gramStart"/>
        <w:r>
          <w:t>record  are</w:t>
        </w:r>
        <w:proofErr w:type="gramEnd"/>
        <w:r>
          <w:t xml:space="preserve"> specified.";</w:t>
        </w:r>
      </w:ins>
    </w:p>
    <w:p w14:paraId="22359182" w14:textId="77777777" w:rsidR="002B0EA8" w:rsidRDefault="002B0EA8" w:rsidP="002B0EA8">
      <w:pPr>
        <w:pStyle w:val="PL"/>
        <w:rPr>
          <w:ins w:id="28" w:author="scottma"/>
        </w:rPr>
      </w:pPr>
    </w:p>
    <w:p w14:paraId="7C1BEECE" w14:textId="77777777" w:rsidR="002B0EA8" w:rsidRDefault="002B0EA8" w:rsidP="002B0EA8">
      <w:pPr>
        <w:pStyle w:val="PL"/>
        <w:rPr>
          <w:ins w:id="29" w:author="scottma"/>
        </w:rPr>
      </w:pPr>
      <w:ins w:id="30" w:author="scottma">
        <w:r>
          <w:t xml:space="preserve">  list </w:t>
        </w:r>
        <w:proofErr w:type="spellStart"/>
        <w:r>
          <w:t>listOfInterfaces</w:t>
        </w:r>
        <w:proofErr w:type="spellEnd"/>
        <w:r>
          <w:t xml:space="preserve"> {</w:t>
        </w:r>
      </w:ins>
    </w:p>
    <w:p w14:paraId="56A55915" w14:textId="77777777" w:rsidR="002B0EA8" w:rsidRDefault="002B0EA8" w:rsidP="002B0EA8">
      <w:pPr>
        <w:pStyle w:val="PL"/>
        <w:rPr>
          <w:del w:id="31" w:author="scottma"/>
        </w:rPr>
      </w:pPr>
      <w:del w:id="32" w:author="scottma">
        <w:r>
          <w:delText xml:space="preserve">  grouping TraceJobGrp {</w:delText>
        </w:r>
      </w:del>
    </w:p>
    <w:p w14:paraId="20576B66" w14:textId="77777777" w:rsidR="002B0EA8" w:rsidRDefault="002B0EA8" w:rsidP="002B0EA8">
      <w:pPr>
        <w:pStyle w:val="PL"/>
        <w:rPr>
          <w:del w:id="33" w:author="scottma"/>
        </w:rPr>
      </w:pPr>
      <w:del w:id="34" w:author="scottma">
        <w:r>
          <w:delText xml:space="preserve">    leaf jobType {</w:delText>
        </w:r>
      </w:del>
    </w:p>
    <w:p w14:paraId="54BFE9B1" w14:textId="77777777" w:rsidR="002B0EA8" w:rsidRDefault="002B0EA8" w:rsidP="002B0EA8">
      <w:pPr>
        <w:pStyle w:val="PL"/>
        <w:rPr>
          <w:del w:id="35" w:author="scottma"/>
        </w:rPr>
      </w:pPr>
      <w:del w:id="36" w:author="scottma">
        <w:r>
          <w:delText xml:space="preserve">      type enumeration {</w:delText>
        </w:r>
      </w:del>
    </w:p>
    <w:p w14:paraId="617509A2" w14:textId="77777777" w:rsidR="002B0EA8" w:rsidRDefault="002B0EA8" w:rsidP="002B0EA8">
      <w:pPr>
        <w:pStyle w:val="PL"/>
        <w:rPr>
          <w:del w:id="37" w:author="scottma"/>
        </w:rPr>
      </w:pPr>
      <w:del w:id="38" w:author="scottma">
        <w:r>
          <w:delText xml:space="preserve">        enum IMMEDIATE_MDT_ONLY;</w:delText>
        </w:r>
      </w:del>
    </w:p>
    <w:p w14:paraId="61FF7FFD" w14:textId="77777777" w:rsidR="002B0EA8" w:rsidRDefault="002B0EA8" w:rsidP="002B0EA8">
      <w:pPr>
        <w:pStyle w:val="PL"/>
        <w:rPr>
          <w:del w:id="39" w:author="scottma"/>
        </w:rPr>
      </w:pPr>
      <w:del w:id="40" w:author="scottma">
        <w:r>
          <w:delText xml:space="preserve">        enum LOGGED_MDT_ONLY;</w:delText>
        </w:r>
      </w:del>
    </w:p>
    <w:p w14:paraId="21DDFB95" w14:textId="77777777" w:rsidR="002B0EA8" w:rsidRDefault="002B0EA8" w:rsidP="002B0EA8">
      <w:pPr>
        <w:pStyle w:val="PL"/>
        <w:rPr>
          <w:del w:id="41" w:author="scottma"/>
        </w:rPr>
      </w:pPr>
      <w:del w:id="42" w:author="scottma">
        <w:r>
          <w:lastRenderedPageBreak/>
          <w:delText xml:space="preserve">        enum TRACE_ONLY;</w:delText>
        </w:r>
      </w:del>
    </w:p>
    <w:p w14:paraId="5C094178" w14:textId="77777777" w:rsidR="002B0EA8" w:rsidRDefault="002B0EA8" w:rsidP="002B0EA8">
      <w:pPr>
        <w:pStyle w:val="PL"/>
        <w:rPr>
          <w:del w:id="43" w:author="scottma"/>
        </w:rPr>
      </w:pPr>
      <w:del w:id="44" w:author="scottma">
        <w:r>
          <w:delText xml:space="preserve">        enum IMMEDIATE_MDT_AND_TRACE;</w:delText>
        </w:r>
      </w:del>
    </w:p>
    <w:p w14:paraId="6A21773A" w14:textId="77777777" w:rsidR="002B0EA8" w:rsidRDefault="002B0EA8" w:rsidP="002B0EA8">
      <w:pPr>
        <w:pStyle w:val="PL"/>
        <w:rPr>
          <w:del w:id="45" w:author="scottma"/>
        </w:rPr>
      </w:pPr>
      <w:del w:id="46" w:author="scottma">
        <w:r>
          <w:delText xml:space="preserve">        enum RLF_REPORT_ONLY;</w:delText>
        </w:r>
      </w:del>
    </w:p>
    <w:p w14:paraId="20E7D5B9" w14:textId="77777777" w:rsidR="002B0EA8" w:rsidRDefault="002B0EA8" w:rsidP="002B0EA8">
      <w:pPr>
        <w:pStyle w:val="PL"/>
        <w:rPr>
          <w:del w:id="47" w:author="scottma"/>
        </w:rPr>
      </w:pPr>
      <w:del w:id="48" w:author="scottma">
        <w:r>
          <w:delText xml:space="preserve">        enum RCEF_REPORT_ONLY;</w:delText>
        </w:r>
      </w:del>
    </w:p>
    <w:p w14:paraId="78FED207" w14:textId="77777777" w:rsidR="002B0EA8" w:rsidRDefault="002B0EA8" w:rsidP="002B0EA8">
      <w:pPr>
        <w:pStyle w:val="PL"/>
        <w:rPr>
          <w:del w:id="49" w:author="scottma"/>
        </w:rPr>
      </w:pPr>
      <w:del w:id="50" w:author="scottma">
        <w:r>
          <w:delText xml:space="preserve">        enum LOGGED_MBSFN_MDT;</w:delText>
        </w:r>
      </w:del>
    </w:p>
    <w:p w14:paraId="62CC3CBE" w14:textId="77777777" w:rsidR="002B0EA8" w:rsidRDefault="002B0EA8" w:rsidP="002B0EA8">
      <w:pPr>
        <w:pStyle w:val="PL"/>
        <w:rPr>
          <w:del w:id="51" w:author="scottma"/>
        </w:rPr>
      </w:pPr>
      <w:del w:id="52" w:author="scottma">
        <w:r>
          <w:delText xml:space="preserve">      }</w:delText>
        </w:r>
      </w:del>
    </w:p>
    <w:p w14:paraId="50433BEF" w14:textId="77777777" w:rsidR="002B0EA8" w:rsidRDefault="002B0EA8" w:rsidP="002B0EA8">
      <w:pPr>
        <w:pStyle w:val="PL"/>
        <w:rPr>
          <w:del w:id="53" w:author="scottma"/>
        </w:rPr>
      </w:pPr>
      <w:del w:id="54" w:author="scottma">
        <w:r>
          <w:delText xml:space="preserve">      default TRACE_ONLY;</w:delText>
        </w:r>
      </w:del>
    </w:p>
    <w:p w14:paraId="3E5F23C7" w14:textId="77777777" w:rsidR="002B0EA8" w:rsidRDefault="002B0EA8" w:rsidP="002B0EA8">
      <w:pPr>
        <w:pStyle w:val="PL"/>
        <w:rPr>
          <w:del w:id="55" w:author="scottma"/>
        </w:rPr>
      </w:pPr>
      <w:del w:id="56" w:author="scottma">
        <w:r>
          <w:delText xml:space="preserve">      description "Specifies the MDT mode and it specifies also whether the</w:delText>
        </w:r>
      </w:del>
    </w:p>
    <w:p w14:paraId="62EC6EF8" w14:textId="77777777" w:rsidR="002B0EA8" w:rsidRDefault="002B0EA8" w:rsidP="002B0EA8">
      <w:pPr>
        <w:pStyle w:val="PL"/>
        <w:rPr>
          <w:del w:id="57" w:author="scottma"/>
        </w:rPr>
      </w:pPr>
      <w:del w:id="58" w:author="scottma">
        <w:r>
          <w:delText xml:space="preserve">        TraceJob represents only MDT, Logged MBSFN MDT, Trace or a combined</w:delText>
        </w:r>
      </w:del>
    </w:p>
    <w:p w14:paraId="236A0C98" w14:textId="77777777" w:rsidR="002B0EA8" w:rsidRDefault="002B0EA8" w:rsidP="002B0EA8">
      <w:pPr>
        <w:pStyle w:val="PL"/>
        <w:rPr>
          <w:del w:id="59" w:author="scottma"/>
        </w:rPr>
      </w:pPr>
      <w:del w:id="60" w:author="scottma">
        <w:r>
          <w:delText xml:space="preserve">        Trace and MDT job. The attribute is applicable for Trace, MDT, RCEF and</w:delText>
        </w:r>
      </w:del>
    </w:p>
    <w:p w14:paraId="3671D74B" w14:textId="77777777" w:rsidR="002B0EA8" w:rsidRDefault="002B0EA8" w:rsidP="002B0EA8">
      <w:pPr>
        <w:pStyle w:val="PL"/>
        <w:rPr>
          <w:del w:id="61" w:author="scottma"/>
        </w:rPr>
      </w:pPr>
      <w:del w:id="62" w:author="scottma">
        <w:r>
          <w:delText xml:space="preserve">        RLF reporting.";</w:delText>
        </w:r>
      </w:del>
    </w:p>
    <w:p w14:paraId="485D3B4D" w14:textId="77777777" w:rsidR="002B0EA8" w:rsidRDefault="002B0EA8" w:rsidP="002B0EA8">
      <w:pPr>
        <w:pStyle w:val="PL"/>
        <w:rPr>
          <w:del w:id="63" w:author="scottma"/>
        </w:rPr>
      </w:pPr>
      <w:del w:id="64" w:author="scottma">
        <w:r>
          <w:delText xml:space="preserve">      reference "Clause 5.9a of 3GPP TS 32.422 for additional details on the</w:delText>
        </w:r>
      </w:del>
    </w:p>
    <w:p w14:paraId="3BB8D7C2" w14:textId="77777777" w:rsidR="002B0EA8" w:rsidRDefault="002B0EA8" w:rsidP="002B0EA8">
      <w:pPr>
        <w:pStyle w:val="PL"/>
        <w:rPr>
          <w:del w:id="65" w:author="scottma"/>
        </w:rPr>
      </w:pPr>
      <w:del w:id="66" w:author="scottma">
        <w:r>
          <w:delText xml:space="preserve">        allowed values.";</w:delText>
        </w:r>
      </w:del>
    </w:p>
    <w:p w14:paraId="3D39FEB3" w14:textId="77777777" w:rsidR="002B0EA8" w:rsidRDefault="002B0EA8" w:rsidP="002B0EA8">
      <w:pPr>
        <w:pStyle w:val="PL"/>
        <w:rPr>
          <w:del w:id="67" w:author="scottma"/>
        </w:rPr>
      </w:pPr>
      <w:del w:id="68" w:author="scottma">
        <w:r>
          <w:delText xml:space="preserve">    }</w:delText>
        </w:r>
      </w:del>
    </w:p>
    <w:p w14:paraId="74ECEEF8" w14:textId="77777777" w:rsidR="002B0EA8" w:rsidRDefault="002B0EA8" w:rsidP="002B0EA8">
      <w:pPr>
        <w:pStyle w:val="PL"/>
        <w:rPr>
          <w:del w:id="69" w:author="scottma"/>
        </w:rPr>
      </w:pPr>
    </w:p>
    <w:p w14:paraId="4098870C" w14:textId="77777777" w:rsidR="002B0EA8" w:rsidRDefault="002B0EA8" w:rsidP="002B0EA8">
      <w:pPr>
        <w:pStyle w:val="PL"/>
        <w:rPr>
          <w:del w:id="70" w:author="scottma"/>
        </w:rPr>
      </w:pPr>
      <w:del w:id="71" w:author="scottma">
        <w:r>
          <w:delText xml:space="preserve">    list listOfInterfaces {</w:delText>
        </w:r>
      </w:del>
    </w:p>
    <w:p w14:paraId="3681A104" w14:textId="77777777" w:rsidR="002B0EA8" w:rsidRDefault="002B0EA8" w:rsidP="002B0EA8">
      <w:pPr>
        <w:pStyle w:val="PL"/>
      </w:pPr>
      <w:r>
        <w:t xml:space="preserve">      key </w:t>
      </w:r>
      <w:proofErr w:type="spellStart"/>
      <w:proofErr w:type="gramStart"/>
      <w:r>
        <w:t>idx</w:t>
      </w:r>
      <w:proofErr w:type="spellEnd"/>
      <w:r>
        <w:t>;</w:t>
      </w:r>
      <w:proofErr w:type="gramEnd"/>
    </w:p>
    <w:p w14:paraId="260ADF23" w14:textId="77777777" w:rsidR="002B0EA8" w:rsidRDefault="002B0EA8" w:rsidP="002B0EA8">
      <w:pPr>
        <w:pStyle w:val="PL"/>
      </w:pPr>
    </w:p>
    <w:p w14:paraId="0A1EFC8A" w14:textId="77777777" w:rsidR="002B0EA8" w:rsidRDefault="002B0EA8" w:rsidP="002B0EA8">
      <w:pPr>
        <w:pStyle w:val="PL"/>
      </w:pPr>
      <w:r>
        <w:t xml:space="preserve">      description "Specifies the interfaces that need to be traced in the </w:t>
      </w:r>
      <w:proofErr w:type="gramStart"/>
      <w:r>
        <w:t>given</w:t>
      </w:r>
      <w:proofErr w:type="gramEnd"/>
    </w:p>
    <w:p w14:paraId="61CADDCC" w14:textId="77777777" w:rsidR="002B0EA8" w:rsidRDefault="002B0EA8" w:rsidP="002B0EA8">
      <w:pPr>
        <w:pStyle w:val="PL"/>
      </w:pPr>
      <w:r>
        <w:t xml:space="preserve">        </w:t>
      </w:r>
      <w:proofErr w:type="spellStart"/>
      <w:r>
        <w:t>ManagedEntityFunction.The</w:t>
      </w:r>
      <w:proofErr w:type="spellEnd"/>
      <w:r>
        <w:t xml:space="preserve"> attribute is applicable only for Trace. In</w:t>
      </w:r>
    </w:p>
    <w:p w14:paraId="3EABC6A2" w14:textId="77777777" w:rsidR="002B0EA8" w:rsidRDefault="002B0EA8" w:rsidP="002B0EA8">
      <w:pPr>
        <w:pStyle w:val="PL"/>
      </w:pPr>
      <w:r>
        <w:t xml:space="preserve">        case this attribute is not used, it carries a null semantic.</w:t>
      </w:r>
      <w:proofErr w:type="gramStart"/>
      <w:r>
        <w:t>";</w:t>
      </w:r>
      <w:proofErr w:type="gramEnd"/>
    </w:p>
    <w:p w14:paraId="5EF0016D" w14:textId="77777777" w:rsidR="002B0EA8" w:rsidRDefault="002B0EA8" w:rsidP="002B0EA8">
      <w:pPr>
        <w:pStyle w:val="PL"/>
      </w:pPr>
      <w:r>
        <w:t xml:space="preserve">      reference "Clause 5.5 of 3GPP TS 32.422 for additional details on the</w:t>
      </w:r>
    </w:p>
    <w:p w14:paraId="3873A4DD" w14:textId="77777777" w:rsidR="002B0EA8" w:rsidRDefault="002B0EA8" w:rsidP="002B0EA8">
      <w:pPr>
        <w:pStyle w:val="PL"/>
      </w:pPr>
      <w:r>
        <w:t xml:space="preserve">        allowed values.</w:t>
      </w:r>
      <w:proofErr w:type="gramStart"/>
      <w:r>
        <w:t>";</w:t>
      </w:r>
      <w:proofErr w:type="gramEnd"/>
    </w:p>
    <w:p w14:paraId="47888C33" w14:textId="77777777" w:rsidR="002B0EA8" w:rsidRDefault="002B0EA8" w:rsidP="002B0EA8">
      <w:pPr>
        <w:pStyle w:val="PL"/>
      </w:pPr>
    </w:p>
    <w:p w14:paraId="5C77592B" w14:textId="77777777" w:rsidR="002B0EA8" w:rsidRDefault="002B0EA8" w:rsidP="002B0EA8">
      <w:pPr>
        <w:pStyle w:val="PL"/>
      </w:pPr>
      <w:r>
        <w:t xml:space="preserve">      leaf </w:t>
      </w:r>
      <w:proofErr w:type="spellStart"/>
      <w:r>
        <w:t>idx</w:t>
      </w:r>
      <w:proofErr w:type="spellEnd"/>
      <w:r>
        <w:t xml:space="preserve"> </w:t>
      </w:r>
      <w:proofErr w:type="gramStart"/>
      <w:r>
        <w:t>{ type</w:t>
      </w:r>
      <w:proofErr w:type="gramEnd"/>
      <w:r>
        <w:t xml:space="preserve"> uint32 ; }</w:t>
      </w:r>
    </w:p>
    <w:p w14:paraId="69A49BE3" w14:textId="77777777" w:rsidR="002B0EA8" w:rsidRDefault="002B0EA8" w:rsidP="002B0EA8">
      <w:pPr>
        <w:pStyle w:val="PL"/>
      </w:pPr>
    </w:p>
    <w:p w14:paraId="6AFD486D" w14:textId="77777777" w:rsidR="002B0EA8" w:rsidRDefault="002B0EA8" w:rsidP="002B0EA8">
      <w:pPr>
        <w:pStyle w:val="PL"/>
      </w:pPr>
      <w:r>
        <w:t xml:space="preserve">      leaf-list </w:t>
      </w:r>
      <w:proofErr w:type="spellStart"/>
      <w:r>
        <w:t>MSCServerInterfaces</w:t>
      </w:r>
      <w:proofErr w:type="spellEnd"/>
      <w:r>
        <w:t xml:space="preserve"> {</w:t>
      </w:r>
    </w:p>
    <w:p w14:paraId="11D06C32" w14:textId="77777777" w:rsidR="002B0EA8" w:rsidRDefault="002B0EA8" w:rsidP="002B0EA8">
      <w:pPr>
        <w:pStyle w:val="PL"/>
      </w:pPr>
      <w:r>
        <w:t xml:space="preserve">        type enumeration {</w:t>
      </w:r>
    </w:p>
    <w:p w14:paraId="03D3718A" w14:textId="77777777" w:rsidR="002B0EA8" w:rsidRDefault="002B0EA8" w:rsidP="002B0EA8">
      <w:pPr>
        <w:pStyle w:val="PL"/>
      </w:pPr>
      <w:r>
        <w:t xml:space="preserve">          </w:t>
      </w:r>
      <w:proofErr w:type="spellStart"/>
      <w:r>
        <w:t>enum</w:t>
      </w:r>
      <w:proofErr w:type="spellEnd"/>
      <w:r>
        <w:t xml:space="preserve"> </w:t>
      </w:r>
      <w:proofErr w:type="gramStart"/>
      <w:r>
        <w:t>A ;</w:t>
      </w:r>
      <w:proofErr w:type="gramEnd"/>
    </w:p>
    <w:p w14:paraId="61B77786"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w:t>
      </w:r>
      <w:proofErr w:type="gramStart"/>
      <w:r>
        <w:t>CS ;</w:t>
      </w:r>
      <w:proofErr w:type="gramEnd"/>
    </w:p>
    <w:p w14:paraId="567138F4" w14:textId="77777777" w:rsidR="002B0EA8" w:rsidRDefault="002B0EA8" w:rsidP="002B0EA8">
      <w:pPr>
        <w:pStyle w:val="PL"/>
      </w:pPr>
      <w:r>
        <w:t xml:space="preserve">          </w:t>
      </w:r>
      <w:proofErr w:type="spellStart"/>
      <w:r>
        <w:t>enum</w:t>
      </w:r>
      <w:proofErr w:type="spellEnd"/>
      <w:r>
        <w:t xml:space="preserve"> </w:t>
      </w:r>
      <w:proofErr w:type="gramStart"/>
      <w:r>
        <w:t>Mc ;</w:t>
      </w:r>
      <w:proofErr w:type="gramEnd"/>
    </w:p>
    <w:p w14:paraId="50A2CA59" w14:textId="77777777" w:rsidR="002B0EA8" w:rsidRDefault="002B0EA8" w:rsidP="002B0EA8">
      <w:pPr>
        <w:pStyle w:val="PL"/>
      </w:pPr>
      <w:r>
        <w:t xml:space="preserve">          </w:t>
      </w:r>
      <w:proofErr w:type="spellStart"/>
      <w:r>
        <w:t>enum</w:t>
      </w:r>
      <w:proofErr w:type="spellEnd"/>
      <w:r>
        <w:t xml:space="preserve"> MAP-</w:t>
      </w:r>
      <w:proofErr w:type="gramStart"/>
      <w:r>
        <w:t>G ;</w:t>
      </w:r>
      <w:proofErr w:type="gramEnd"/>
    </w:p>
    <w:p w14:paraId="10398CC8" w14:textId="77777777" w:rsidR="002B0EA8" w:rsidRDefault="002B0EA8" w:rsidP="002B0EA8">
      <w:pPr>
        <w:pStyle w:val="PL"/>
      </w:pPr>
      <w:r>
        <w:t xml:space="preserve">          </w:t>
      </w:r>
      <w:proofErr w:type="spellStart"/>
      <w:r>
        <w:t>enum</w:t>
      </w:r>
      <w:proofErr w:type="spellEnd"/>
      <w:r>
        <w:t xml:space="preserve"> MAP-</w:t>
      </w:r>
      <w:proofErr w:type="gramStart"/>
      <w:r>
        <w:t>B ;</w:t>
      </w:r>
      <w:proofErr w:type="gramEnd"/>
    </w:p>
    <w:p w14:paraId="0ADA7CF9" w14:textId="77777777" w:rsidR="002B0EA8" w:rsidRDefault="002B0EA8" w:rsidP="002B0EA8">
      <w:pPr>
        <w:pStyle w:val="PL"/>
      </w:pPr>
      <w:r>
        <w:t xml:space="preserve">          </w:t>
      </w:r>
      <w:proofErr w:type="spellStart"/>
      <w:r>
        <w:t>enum</w:t>
      </w:r>
      <w:proofErr w:type="spellEnd"/>
      <w:r>
        <w:t xml:space="preserve"> MAP-</w:t>
      </w:r>
      <w:proofErr w:type="gramStart"/>
      <w:r>
        <w:t>E ;</w:t>
      </w:r>
      <w:proofErr w:type="gramEnd"/>
    </w:p>
    <w:p w14:paraId="7AF9054A" w14:textId="77777777" w:rsidR="002B0EA8" w:rsidRDefault="002B0EA8" w:rsidP="002B0EA8">
      <w:pPr>
        <w:pStyle w:val="PL"/>
      </w:pPr>
      <w:r>
        <w:t xml:space="preserve">          </w:t>
      </w:r>
      <w:proofErr w:type="spellStart"/>
      <w:r>
        <w:t>enum</w:t>
      </w:r>
      <w:proofErr w:type="spellEnd"/>
      <w:r>
        <w:t xml:space="preserve"> MAP-</w:t>
      </w:r>
      <w:proofErr w:type="gramStart"/>
      <w:r>
        <w:t>F ;</w:t>
      </w:r>
      <w:proofErr w:type="gramEnd"/>
    </w:p>
    <w:p w14:paraId="3E4CE7DC" w14:textId="77777777" w:rsidR="002B0EA8" w:rsidRDefault="002B0EA8" w:rsidP="002B0EA8">
      <w:pPr>
        <w:pStyle w:val="PL"/>
      </w:pPr>
      <w:r>
        <w:t xml:space="preserve">          </w:t>
      </w:r>
      <w:proofErr w:type="spellStart"/>
      <w:r>
        <w:t>enum</w:t>
      </w:r>
      <w:proofErr w:type="spellEnd"/>
      <w:r>
        <w:t xml:space="preserve"> MAP-</w:t>
      </w:r>
      <w:proofErr w:type="gramStart"/>
      <w:r>
        <w:t>D ;</w:t>
      </w:r>
      <w:proofErr w:type="gramEnd"/>
    </w:p>
    <w:p w14:paraId="2767C60E" w14:textId="77777777" w:rsidR="002B0EA8" w:rsidRDefault="002B0EA8" w:rsidP="002B0EA8">
      <w:pPr>
        <w:pStyle w:val="PL"/>
      </w:pPr>
      <w:r>
        <w:t xml:space="preserve">          </w:t>
      </w:r>
      <w:proofErr w:type="spellStart"/>
      <w:r>
        <w:t>enum</w:t>
      </w:r>
      <w:proofErr w:type="spellEnd"/>
      <w:r>
        <w:t xml:space="preserve"> MAP-</w:t>
      </w:r>
      <w:proofErr w:type="gramStart"/>
      <w:r>
        <w:t>C ;</w:t>
      </w:r>
      <w:proofErr w:type="gramEnd"/>
    </w:p>
    <w:p w14:paraId="5325C679" w14:textId="77777777" w:rsidR="002B0EA8" w:rsidRDefault="002B0EA8" w:rsidP="002B0EA8">
      <w:pPr>
        <w:pStyle w:val="PL"/>
      </w:pPr>
      <w:r>
        <w:t xml:space="preserve">          </w:t>
      </w:r>
      <w:proofErr w:type="spellStart"/>
      <w:r>
        <w:t>enum</w:t>
      </w:r>
      <w:proofErr w:type="spellEnd"/>
      <w:r>
        <w:t xml:space="preserve"> </w:t>
      </w:r>
      <w:proofErr w:type="gramStart"/>
      <w:r>
        <w:t>CAP ;</w:t>
      </w:r>
      <w:proofErr w:type="gramEnd"/>
    </w:p>
    <w:p w14:paraId="6B3C036B" w14:textId="77777777" w:rsidR="002B0EA8" w:rsidRDefault="002B0EA8" w:rsidP="002B0EA8">
      <w:pPr>
        <w:pStyle w:val="PL"/>
      </w:pPr>
      <w:r>
        <w:t xml:space="preserve">        }</w:t>
      </w:r>
    </w:p>
    <w:p w14:paraId="785C1C8C" w14:textId="77777777" w:rsidR="002B0EA8" w:rsidRDefault="002B0EA8" w:rsidP="002B0EA8">
      <w:pPr>
        <w:pStyle w:val="PL"/>
      </w:pPr>
      <w:r>
        <w:t xml:space="preserve">      }</w:t>
      </w:r>
    </w:p>
    <w:p w14:paraId="00C030A8" w14:textId="77777777" w:rsidR="002B0EA8" w:rsidRDefault="002B0EA8" w:rsidP="002B0EA8">
      <w:pPr>
        <w:pStyle w:val="PL"/>
      </w:pPr>
      <w:r>
        <w:t xml:space="preserve">      leaf-list </w:t>
      </w:r>
      <w:proofErr w:type="spellStart"/>
      <w:r>
        <w:t>MGWInterfaces</w:t>
      </w:r>
      <w:proofErr w:type="spellEnd"/>
      <w:r>
        <w:t xml:space="preserve"> {</w:t>
      </w:r>
    </w:p>
    <w:p w14:paraId="68175201" w14:textId="77777777" w:rsidR="002B0EA8" w:rsidRDefault="002B0EA8" w:rsidP="002B0EA8">
      <w:pPr>
        <w:pStyle w:val="PL"/>
      </w:pPr>
      <w:r>
        <w:t xml:space="preserve">        type enumeration {</w:t>
      </w:r>
    </w:p>
    <w:p w14:paraId="61B1DA50" w14:textId="77777777" w:rsidR="002B0EA8" w:rsidRDefault="002B0EA8" w:rsidP="002B0EA8">
      <w:pPr>
        <w:pStyle w:val="PL"/>
      </w:pPr>
      <w:r>
        <w:t xml:space="preserve">          </w:t>
      </w:r>
      <w:proofErr w:type="spellStart"/>
      <w:r>
        <w:t>enum</w:t>
      </w:r>
      <w:proofErr w:type="spellEnd"/>
      <w:r>
        <w:t xml:space="preserve"> </w:t>
      </w:r>
      <w:proofErr w:type="gramStart"/>
      <w:r>
        <w:t>Mc ;</w:t>
      </w:r>
      <w:proofErr w:type="gramEnd"/>
    </w:p>
    <w:p w14:paraId="7F110E38" w14:textId="77777777" w:rsidR="002B0EA8" w:rsidRDefault="002B0EA8" w:rsidP="002B0EA8">
      <w:pPr>
        <w:pStyle w:val="PL"/>
      </w:pPr>
      <w:r>
        <w:t xml:space="preserve">          </w:t>
      </w:r>
      <w:proofErr w:type="spellStart"/>
      <w:r>
        <w:t>enum</w:t>
      </w:r>
      <w:proofErr w:type="spellEnd"/>
      <w:r>
        <w:t xml:space="preserve"> Nb-</w:t>
      </w:r>
      <w:proofErr w:type="gramStart"/>
      <w:r>
        <w:t>UP ;</w:t>
      </w:r>
      <w:proofErr w:type="gramEnd"/>
    </w:p>
    <w:p w14:paraId="4C5B6E68"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w:t>
      </w:r>
      <w:proofErr w:type="gramStart"/>
      <w:r>
        <w:t>UP ;</w:t>
      </w:r>
      <w:proofErr w:type="gramEnd"/>
    </w:p>
    <w:p w14:paraId="6AA7738E" w14:textId="77777777" w:rsidR="002B0EA8" w:rsidRDefault="002B0EA8" w:rsidP="002B0EA8">
      <w:pPr>
        <w:pStyle w:val="PL"/>
      </w:pPr>
      <w:r>
        <w:t xml:space="preserve">        }</w:t>
      </w:r>
    </w:p>
    <w:p w14:paraId="3508FE61" w14:textId="77777777" w:rsidR="002B0EA8" w:rsidRDefault="002B0EA8" w:rsidP="002B0EA8">
      <w:pPr>
        <w:pStyle w:val="PL"/>
      </w:pPr>
      <w:r>
        <w:t xml:space="preserve">      }</w:t>
      </w:r>
    </w:p>
    <w:p w14:paraId="3513A961" w14:textId="77777777" w:rsidR="002B0EA8" w:rsidRDefault="002B0EA8" w:rsidP="002B0EA8">
      <w:pPr>
        <w:pStyle w:val="PL"/>
      </w:pPr>
      <w:r>
        <w:t xml:space="preserve">      leaf-list </w:t>
      </w:r>
      <w:proofErr w:type="spellStart"/>
      <w:r>
        <w:t>RNCInterfaces</w:t>
      </w:r>
      <w:proofErr w:type="spellEnd"/>
      <w:r>
        <w:t xml:space="preserve"> {</w:t>
      </w:r>
    </w:p>
    <w:p w14:paraId="4E55B56B" w14:textId="77777777" w:rsidR="002B0EA8" w:rsidRDefault="002B0EA8" w:rsidP="002B0EA8">
      <w:pPr>
        <w:pStyle w:val="PL"/>
      </w:pPr>
      <w:r>
        <w:t xml:space="preserve">        type enumeration {</w:t>
      </w:r>
    </w:p>
    <w:p w14:paraId="491DB924"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w:t>
      </w:r>
      <w:proofErr w:type="gramStart"/>
      <w:r>
        <w:t>CS ;</w:t>
      </w:r>
      <w:proofErr w:type="gramEnd"/>
    </w:p>
    <w:p w14:paraId="145469CE"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w:t>
      </w:r>
      <w:proofErr w:type="gramStart"/>
      <w:r>
        <w:t>PS ;</w:t>
      </w:r>
      <w:proofErr w:type="gramEnd"/>
    </w:p>
    <w:p w14:paraId="056BC181" w14:textId="77777777" w:rsidR="002B0EA8" w:rsidRDefault="002B0EA8" w:rsidP="002B0EA8">
      <w:pPr>
        <w:pStyle w:val="PL"/>
      </w:pPr>
      <w:r>
        <w:t xml:space="preserve">          </w:t>
      </w:r>
      <w:proofErr w:type="spellStart"/>
      <w:r>
        <w:t>enum</w:t>
      </w:r>
      <w:proofErr w:type="spellEnd"/>
      <w:r>
        <w:t xml:space="preserve"> </w:t>
      </w:r>
      <w:proofErr w:type="spellStart"/>
      <w:proofErr w:type="gramStart"/>
      <w:r>
        <w:t>Iur</w:t>
      </w:r>
      <w:proofErr w:type="spellEnd"/>
      <w:r>
        <w:t xml:space="preserve"> ;</w:t>
      </w:r>
      <w:proofErr w:type="gramEnd"/>
    </w:p>
    <w:p w14:paraId="11EB3826" w14:textId="77777777" w:rsidR="002B0EA8" w:rsidRDefault="002B0EA8" w:rsidP="002B0EA8">
      <w:pPr>
        <w:pStyle w:val="PL"/>
      </w:pPr>
      <w:r>
        <w:t xml:space="preserve">          </w:t>
      </w:r>
      <w:proofErr w:type="spellStart"/>
      <w:r>
        <w:t>enum</w:t>
      </w:r>
      <w:proofErr w:type="spellEnd"/>
      <w:r>
        <w:t xml:space="preserve"> </w:t>
      </w:r>
      <w:proofErr w:type="spellStart"/>
      <w:proofErr w:type="gramStart"/>
      <w:r>
        <w:t>Iub</w:t>
      </w:r>
      <w:proofErr w:type="spellEnd"/>
      <w:r>
        <w:t xml:space="preserve"> ;</w:t>
      </w:r>
      <w:proofErr w:type="gramEnd"/>
    </w:p>
    <w:p w14:paraId="07D5CBD2" w14:textId="77777777" w:rsidR="002B0EA8" w:rsidRDefault="002B0EA8" w:rsidP="002B0EA8">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2FF8EBBD" w14:textId="77777777" w:rsidR="002B0EA8" w:rsidRDefault="002B0EA8" w:rsidP="002B0EA8">
      <w:pPr>
        <w:pStyle w:val="PL"/>
      </w:pPr>
      <w:r>
        <w:t xml:space="preserve">        }</w:t>
      </w:r>
    </w:p>
    <w:p w14:paraId="7B789131" w14:textId="77777777" w:rsidR="002B0EA8" w:rsidRDefault="002B0EA8" w:rsidP="002B0EA8">
      <w:pPr>
        <w:pStyle w:val="PL"/>
      </w:pPr>
      <w:r>
        <w:t xml:space="preserve">      }</w:t>
      </w:r>
    </w:p>
    <w:p w14:paraId="5B66F557" w14:textId="77777777" w:rsidR="002B0EA8" w:rsidRDefault="002B0EA8" w:rsidP="002B0EA8">
      <w:pPr>
        <w:pStyle w:val="PL"/>
      </w:pPr>
      <w:r>
        <w:t xml:space="preserve">      leaf-list </w:t>
      </w:r>
      <w:proofErr w:type="spellStart"/>
      <w:r>
        <w:t>SGSNInterfaces</w:t>
      </w:r>
      <w:proofErr w:type="spellEnd"/>
      <w:r>
        <w:t xml:space="preserve"> {</w:t>
      </w:r>
    </w:p>
    <w:p w14:paraId="17DF0438" w14:textId="77777777" w:rsidR="002B0EA8" w:rsidRDefault="002B0EA8" w:rsidP="002B0EA8">
      <w:pPr>
        <w:pStyle w:val="PL"/>
      </w:pPr>
      <w:r>
        <w:t xml:space="preserve">        type enumeration {</w:t>
      </w:r>
    </w:p>
    <w:p w14:paraId="61B18440" w14:textId="77777777" w:rsidR="002B0EA8" w:rsidRDefault="002B0EA8" w:rsidP="002B0EA8">
      <w:pPr>
        <w:pStyle w:val="PL"/>
      </w:pPr>
      <w:r>
        <w:t xml:space="preserve">          </w:t>
      </w:r>
      <w:proofErr w:type="spellStart"/>
      <w:r>
        <w:t>enum</w:t>
      </w:r>
      <w:proofErr w:type="spellEnd"/>
      <w:r>
        <w:t xml:space="preserve"> </w:t>
      </w:r>
      <w:proofErr w:type="gramStart"/>
      <w:r>
        <w:t>Gb ;</w:t>
      </w:r>
      <w:proofErr w:type="gramEnd"/>
    </w:p>
    <w:p w14:paraId="722B7605" w14:textId="77777777" w:rsidR="002B0EA8" w:rsidRDefault="002B0EA8" w:rsidP="002B0EA8">
      <w:pPr>
        <w:pStyle w:val="PL"/>
      </w:pPr>
      <w:r>
        <w:t xml:space="preserve">          </w:t>
      </w:r>
      <w:proofErr w:type="spellStart"/>
      <w:r>
        <w:t>enum</w:t>
      </w:r>
      <w:proofErr w:type="spellEnd"/>
      <w:r>
        <w:t xml:space="preserve"> </w:t>
      </w:r>
      <w:proofErr w:type="spellStart"/>
      <w:r>
        <w:t>Iu</w:t>
      </w:r>
      <w:proofErr w:type="spellEnd"/>
      <w:r>
        <w:t>-</w:t>
      </w:r>
      <w:proofErr w:type="gramStart"/>
      <w:r>
        <w:t>PS ;</w:t>
      </w:r>
      <w:proofErr w:type="gramEnd"/>
    </w:p>
    <w:p w14:paraId="085B97CE" w14:textId="77777777" w:rsidR="002B0EA8" w:rsidRDefault="002B0EA8" w:rsidP="002B0EA8">
      <w:pPr>
        <w:pStyle w:val="PL"/>
      </w:pPr>
      <w:r>
        <w:t xml:space="preserve">          </w:t>
      </w:r>
      <w:proofErr w:type="spellStart"/>
      <w:r>
        <w:t>enum</w:t>
      </w:r>
      <w:proofErr w:type="spellEnd"/>
      <w:r>
        <w:t xml:space="preserve"> </w:t>
      </w:r>
      <w:proofErr w:type="spellStart"/>
      <w:proofErr w:type="gramStart"/>
      <w:r>
        <w:t>Gn</w:t>
      </w:r>
      <w:proofErr w:type="spellEnd"/>
      <w:r>
        <w:t xml:space="preserve"> ;</w:t>
      </w:r>
      <w:proofErr w:type="gramEnd"/>
    </w:p>
    <w:p w14:paraId="3CDB6239" w14:textId="77777777" w:rsidR="002B0EA8" w:rsidRDefault="002B0EA8" w:rsidP="002B0EA8">
      <w:pPr>
        <w:pStyle w:val="PL"/>
      </w:pPr>
      <w:r>
        <w:t xml:space="preserve">          </w:t>
      </w:r>
      <w:proofErr w:type="spellStart"/>
      <w:r>
        <w:t>enum</w:t>
      </w:r>
      <w:proofErr w:type="spellEnd"/>
      <w:r>
        <w:t xml:space="preserve"> MAP-</w:t>
      </w:r>
      <w:proofErr w:type="gramStart"/>
      <w:r>
        <w:t>Gr ;</w:t>
      </w:r>
      <w:proofErr w:type="gramEnd"/>
    </w:p>
    <w:p w14:paraId="4753FAE0" w14:textId="77777777" w:rsidR="002B0EA8" w:rsidRDefault="002B0EA8" w:rsidP="002B0EA8">
      <w:pPr>
        <w:pStyle w:val="PL"/>
      </w:pPr>
      <w:r>
        <w:t xml:space="preserve">          </w:t>
      </w:r>
      <w:proofErr w:type="spellStart"/>
      <w:r>
        <w:t>enum</w:t>
      </w:r>
      <w:proofErr w:type="spellEnd"/>
      <w:r>
        <w:t xml:space="preserve"> MAP-</w:t>
      </w:r>
      <w:proofErr w:type="gramStart"/>
      <w:r>
        <w:t>Gd ;</w:t>
      </w:r>
      <w:proofErr w:type="gramEnd"/>
    </w:p>
    <w:p w14:paraId="7BCC38DD" w14:textId="77777777" w:rsidR="002B0EA8" w:rsidRDefault="002B0EA8" w:rsidP="002B0EA8">
      <w:pPr>
        <w:pStyle w:val="PL"/>
      </w:pPr>
      <w:r>
        <w:t xml:space="preserve">          </w:t>
      </w:r>
      <w:proofErr w:type="spellStart"/>
      <w:r>
        <w:t>enum</w:t>
      </w:r>
      <w:proofErr w:type="spellEnd"/>
      <w:r>
        <w:t xml:space="preserve"> MAP-</w:t>
      </w:r>
      <w:proofErr w:type="gramStart"/>
      <w:r>
        <w:t>Gf ;</w:t>
      </w:r>
      <w:proofErr w:type="gramEnd"/>
    </w:p>
    <w:p w14:paraId="64AE8027" w14:textId="77777777" w:rsidR="002B0EA8" w:rsidRDefault="002B0EA8" w:rsidP="002B0EA8">
      <w:pPr>
        <w:pStyle w:val="PL"/>
      </w:pPr>
      <w:r>
        <w:t xml:space="preserve">          </w:t>
      </w:r>
      <w:proofErr w:type="spellStart"/>
      <w:r>
        <w:t>enum</w:t>
      </w:r>
      <w:proofErr w:type="spellEnd"/>
      <w:r>
        <w:t xml:space="preserve"> </w:t>
      </w:r>
      <w:proofErr w:type="gramStart"/>
      <w:r>
        <w:t>Ge ;</w:t>
      </w:r>
      <w:proofErr w:type="gramEnd"/>
    </w:p>
    <w:p w14:paraId="15773A67" w14:textId="77777777" w:rsidR="002B0EA8" w:rsidRDefault="002B0EA8" w:rsidP="002B0EA8">
      <w:pPr>
        <w:pStyle w:val="PL"/>
      </w:pPr>
      <w:r>
        <w:t xml:space="preserve">          </w:t>
      </w:r>
      <w:proofErr w:type="spellStart"/>
      <w:r>
        <w:t>enum</w:t>
      </w:r>
      <w:proofErr w:type="spellEnd"/>
      <w:r>
        <w:t xml:space="preserve"> </w:t>
      </w:r>
      <w:proofErr w:type="spellStart"/>
      <w:proofErr w:type="gramStart"/>
      <w:r>
        <w:t>Gs</w:t>
      </w:r>
      <w:proofErr w:type="spellEnd"/>
      <w:r>
        <w:t xml:space="preserve"> ;</w:t>
      </w:r>
      <w:proofErr w:type="gramEnd"/>
    </w:p>
    <w:p w14:paraId="1A0839EB" w14:textId="77777777" w:rsidR="002B0EA8" w:rsidRDefault="002B0EA8" w:rsidP="002B0EA8">
      <w:pPr>
        <w:pStyle w:val="PL"/>
      </w:pPr>
      <w:r>
        <w:t xml:space="preserve">          </w:t>
      </w:r>
      <w:proofErr w:type="spellStart"/>
      <w:r>
        <w:t>enum</w:t>
      </w:r>
      <w:proofErr w:type="spellEnd"/>
      <w:r>
        <w:t xml:space="preserve"> S6</w:t>
      </w:r>
      <w:proofErr w:type="gramStart"/>
      <w:r>
        <w:t>d ;</w:t>
      </w:r>
      <w:proofErr w:type="gramEnd"/>
    </w:p>
    <w:p w14:paraId="48A29E33" w14:textId="77777777" w:rsidR="002B0EA8" w:rsidRDefault="002B0EA8" w:rsidP="002B0EA8">
      <w:pPr>
        <w:pStyle w:val="PL"/>
      </w:pPr>
      <w:r>
        <w:t xml:space="preserve">          </w:t>
      </w:r>
      <w:proofErr w:type="spellStart"/>
      <w:r>
        <w:t>enum</w:t>
      </w:r>
      <w:proofErr w:type="spellEnd"/>
      <w:r>
        <w:t xml:space="preserve"> S</w:t>
      </w:r>
      <w:proofErr w:type="gramStart"/>
      <w:r>
        <w:t>4 ;</w:t>
      </w:r>
      <w:proofErr w:type="gramEnd"/>
    </w:p>
    <w:p w14:paraId="219BDC5A" w14:textId="77777777" w:rsidR="002B0EA8" w:rsidRDefault="002B0EA8" w:rsidP="002B0EA8">
      <w:pPr>
        <w:pStyle w:val="PL"/>
      </w:pPr>
      <w:r>
        <w:t xml:space="preserve">          </w:t>
      </w:r>
      <w:proofErr w:type="spellStart"/>
      <w:r>
        <w:t>enum</w:t>
      </w:r>
      <w:proofErr w:type="spellEnd"/>
      <w:r>
        <w:t xml:space="preserve"> S</w:t>
      </w:r>
      <w:proofErr w:type="gramStart"/>
      <w:r>
        <w:t>3 ;</w:t>
      </w:r>
      <w:proofErr w:type="gramEnd"/>
    </w:p>
    <w:p w14:paraId="736129A8" w14:textId="77777777" w:rsidR="002B0EA8" w:rsidRDefault="002B0EA8" w:rsidP="002B0EA8">
      <w:pPr>
        <w:pStyle w:val="PL"/>
      </w:pPr>
      <w:r>
        <w:t xml:space="preserve">          </w:t>
      </w:r>
      <w:proofErr w:type="spellStart"/>
      <w:r>
        <w:t>enum</w:t>
      </w:r>
      <w:proofErr w:type="spellEnd"/>
      <w:r>
        <w:t xml:space="preserve"> S</w:t>
      </w:r>
      <w:proofErr w:type="gramStart"/>
      <w:r>
        <w:t>13 ;</w:t>
      </w:r>
      <w:proofErr w:type="gramEnd"/>
    </w:p>
    <w:p w14:paraId="7187FE60" w14:textId="77777777" w:rsidR="002B0EA8" w:rsidRDefault="002B0EA8" w:rsidP="002B0EA8">
      <w:pPr>
        <w:pStyle w:val="PL"/>
      </w:pPr>
      <w:r>
        <w:t xml:space="preserve">        }</w:t>
      </w:r>
    </w:p>
    <w:p w14:paraId="09369BE5" w14:textId="77777777" w:rsidR="002B0EA8" w:rsidRDefault="002B0EA8" w:rsidP="002B0EA8">
      <w:pPr>
        <w:pStyle w:val="PL"/>
      </w:pPr>
      <w:r>
        <w:t xml:space="preserve">      }</w:t>
      </w:r>
    </w:p>
    <w:p w14:paraId="0F074CC7" w14:textId="77777777" w:rsidR="002B0EA8" w:rsidRDefault="002B0EA8" w:rsidP="002B0EA8">
      <w:pPr>
        <w:pStyle w:val="PL"/>
      </w:pPr>
      <w:r>
        <w:t xml:space="preserve">      leaf-list </w:t>
      </w:r>
      <w:proofErr w:type="spellStart"/>
      <w:r>
        <w:t>GGSNInterfaces</w:t>
      </w:r>
      <w:proofErr w:type="spellEnd"/>
      <w:r>
        <w:t xml:space="preserve"> {</w:t>
      </w:r>
    </w:p>
    <w:p w14:paraId="261924B1" w14:textId="77777777" w:rsidR="002B0EA8" w:rsidRDefault="002B0EA8" w:rsidP="002B0EA8">
      <w:pPr>
        <w:pStyle w:val="PL"/>
      </w:pPr>
      <w:r>
        <w:t xml:space="preserve">        type enumeration {</w:t>
      </w:r>
    </w:p>
    <w:p w14:paraId="2DA16F32" w14:textId="77777777" w:rsidR="002B0EA8" w:rsidRDefault="002B0EA8" w:rsidP="002B0EA8">
      <w:pPr>
        <w:pStyle w:val="PL"/>
      </w:pPr>
      <w:r>
        <w:t xml:space="preserve">          </w:t>
      </w:r>
      <w:proofErr w:type="spellStart"/>
      <w:r>
        <w:t>enum</w:t>
      </w:r>
      <w:proofErr w:type="spellEnd"/>
      <w:r>
        <w:t xml:space="preserve"> </w:t>
      </w:r>
      <w:proofErr w:type="spellStart"/>
      <w:proofErr w:type="gramStart"/>
      <w:r>
        <w:t>Gn</w:t>
      </w:r>
      <w:proofErr w:type="spellEnd"/>
      <w:r>
        <w:t xml:space="preserve"> ;</w:t>
      </w:r>
      <w:proofErr w:type="gramEnd"/>
    </w:p>
    <w:p w14:paraId="2533A34A" w14:textId="77777777" w:rsidR="002B0EA8" w:rsidRDefault="002B0EA8" w:rsidP="002B0EA8">
      <w:pPr>
        <w:pStyle w:val="PL"/>
      </w:pPr>
      <w:r>
        <w:t xml:space="preserve">          </w:t>
      </w:r>
      <w:proofErr w:type="spellStart"/>
      <w:r>
        <w:t>enum</w:t>
      </w:r>
      <w:proofErr w:type="spellEnd"/>
      <w:r>
        <w:t xml:space="preserve"> </w:t>
      </w:r>
      <w:proofErr w:type="gramStart"/>
      <w:r>
        <w:t>Gi ;</w:t>
      </w:r>
      <w:proofErr w:type="gramEnd"/>
    </w:p>
    <w:p w14:paraId="490C045B" w14:textId="77777777" w:rsidR="002B0EA8" w:rsidRDefault="002B0EA8" w:rsidP="002B0EA8">
      <w:pPr>
        <w:pStyle w:val="PL"/>
      </w:pPr>
      <w:r>
        <w:t xml:space="preserve">          </w:t>
      </w:r>
      <w:proofErr w:type="spellStart"/>
      <w:r>
        <w:t>enum</w:t>
      </w:r>
      <w:proofErr w:type="spellEnd"/>
      <w:r>
        <w:t xml:space="preserve"> </w:t>
      </w:r>
      <w:proofErr w:type="spellStart"/>
      <w:proofErr w:type="gramStart"/>
      <w:r>
        <w:t>Gmb</w:t>
      </w:r>
      <w:proofErr w:type="spellEnd"/>
      <w:r>
        <w:t xml:space="preserve"> ;</w:t>
      </w:r>
      <w:proofErr w:type="gramEnd"/>
    </w:p>
    <w:p w14:paraId="6D0FF2EB" w14:textId="77777777" w:rsidR="002B0EA8" w:rsidRDefault="002B0EA8" w:rsidP="002B0EA8">
      <w:pPr>
        <w:pStyle w:val="PL"/>
      </w:pPr>
      <w:r>
        <w:t xml:space="preserve">        }</w:t>
      </w:r>
    </w:p>
    <w:p w14:paraId="17E715BD" w14:textId="77777777" w:rsidR="002B0EA8" w:rsidRDefault="002B0EA8" w:rsidP="002B0EA8">
      <w:pPr>
        <w:pStyle w:val="PL"/>
      </w:pPr>
      <w:r>
        <w:lastRenderedPageBreak/>
        <w:t xml:space="preserve">      }</w:t>
      </w:r>
    </w:p>
    <w:p w14:paraId="1739AA96" w14:textId="77777777" w:rsidR="002B0EA8" w:rsidRDefault="002B0EA8" w:rsidP="002B0EA8">
      <w:pPr>
        <w:pStyle w:val="PL"/>
      </w:pPr>
      <w:r>
        <w:t xml:space="preserve">      leaf-list S-</w:t>
      </w:r>
      <w:proofErr w:type="spellStart"/>
      <w:r>
        <w:t>CSCFInterfaces</w:t>
      </w:r>
      <w:proofErr w:type="spellEnd"/>
      <w:r>
        <w:t xml:space="preserve"> {</w:t>
      </w:r>
    </w:p>
    <w:p w14:paraId="1A51F571" w14:textId="77777777" w:rsidR="002B0EA8" w:rsidRDefault="002B0EA8" w:rsidP="002B0EA8">
      <w:pPr>
        <w:pStyle w:val="PL"/>
      </w:pPr>
      <w:r>
        <w:t xml:space="preserve">        type enumeration {</w:t>
      </w:r>
    </w:p>
    <w:p w14:paraId="5541A553" w14:textId="77777777" w:rsidR="002B0EA8" w:rsidRDefault="002B0EA8" w:rsidP="002B0EA8">
      <w:pPr>
        <w:pStyle w:val="PL"/>
      </w:pPr>
      <w:r>
        <w:t xml:space="preserve">          </w:t>
      </w:r>
      <w:proofErr w:type="spellStart"/>
      <w:r>
        <w:t>enum</w:t>
      </w:r>
      <w:proofErr w:type="spellEnd"/>
      <w:r>
        <w:t xml:space="preserve"> </w:t>
      </w:r>
      <w:proofErr w:type="gramStart"/>
      <w:r>
        <w:t>Mw ;</w:t>
      </w:r>
      <w:proofErr w:type="gramEnd"/>
    </w:p>
    <w:p w14:paraId="5270409C" w14:textId="77777777" w:rsidR="002B0EA8" w:rsidRDefault="002B0EA8" w:rsidP="002B0EA8">
      <w:pPr>
        <w:pStyle w:val="PL"/>
      </w:pPr>
      <w:r>
        <w:t xml:space="preserve">          </w:t>
      </w:r>
      <w:proofErr w:type="spellStart"/>
      <w:r>
        <w:t>enum</w:t>
      </w:r>
      <w:proofErr w:type="spellEnd"/>
      <w:r>
        <w:t xml:space="preserve"> </w:t>
      </w:r>
      <w:proofErr w:type="gramStart"/>
      <w:r>
        <w:t>Mg ;</w:t>
      </w:r>
      <w:proofErr w:type="gramEnd"/>
    </w:p>
    <w:p w14:paraId="376B8A3F" w14:textId="77777777" w:rsidR="002B0EA8" w:rsidRDefault="002B0EA8" w:rsidP="002B0EA8">
      <w:pPr>
        <w:pStyle w:val="PL"/>
      </w:pPr>
      <w:r>
        <w:t xml:space="preserve">          </w:t>
      </w:r>
      <w:proofErr w:type="spellStart"/>
      <w:r>
        <w:t>enum</w:t>
      </w:r>
      <w:proofErr w:type="spellEnd"/>
      <w:r>
        <w:t xml:space="preserve"> </w:t>
      </w:r>
      <w:proofErr w:type="gramStart"/>
      <w:r>
        <w:t>Mr ;</w:t>
      </w:r>
      <w:proofErr w:type="gramEnd"/>
    </w:p>
    <w:p w14:paraId="33A36A1B" w14:textId="77777777" w:rsidR="002B0EA8" w:rsidRDefault="002B0EA8" w:rsidP="002B0EA8">
      <w:pPr>
        <w:pStyle w:val="PL"/>
      </w:pPr>
      <w:r>
        <w:t xml:space="preserve">          </w:t>
      </w:r>
      <w:proofErr w:type="spellStart"/>
      <w:r>
        <w:t>enum</w:t>
      </w:r>
      <w:proofErr w:type="spellEnd"/>
      <w:r>
        <w:t xml:space="preserve"> </w:t>
      </w:r>
      <w:proofErr w:type="gramStart"/>
      <w:r>
        <w:t>Mi ;</w:t>
      </w:r>
      <w:proofErr w:type="gramEnd"/>
    </w:p>
    <w:p w14:paraId="1F2A51C5" w14:textId="77777777" w:rsidR="002B0EA8" w:rsidRDefault="002B0EA8" w:rsidP="002B0EA8">
      <w:pPr>
        <w:pStyle w:val="PL"/>
      </w:pPr>
      <w:r>
        <w:t xml:space="preserve">        }</w:t>
      </w:r>
    </w:p>
    <w:p w14:paraId="358FC2BE" w14:textId="77777777" w:rsidR="002B0EA8" w:rsidRDefault="002B0EA8" w:rsidP="002B0EA8">
      <w:pPr>
        <w:pStyle w:val="PL"/>
      </w:pPr>
      <w:r>
        <w:t xml:space="preserve">      }</w:t>
      </w:r>
    </w:p>
    <w:p w14:paraId="672EB422" w14:textId="77777777" w:rsidR="002B0EA8" w:rsidRDefault="002B0EA8" w:rsidP="002B0EA8">
      <w:pPr>
        <w:pStyle w:val="PL"/>
      </w:pPr>
      <w:r>
        <w:t xml:space="preserve">      leaf-list P-</w:t>
      </w:r>
      <w:proofErr w:type="spellStart"/>
      <w:r>
        <w:t>CSCFInterfaces</w:t>
      </w:r>
      <w:proofErr w:type="spellEnd"/>
      <w:r>
        <w:t xml:space="preserve"> {</w:t>
      </w:r>
    </w:p>
    <w:p w14:paraId="05C176A3" w14:textId="77777777" w:rsidR="002B0EA8" w:rsidRDefault="002B0EA8" w:rsidP="002B0EA8">
      <w:pPr>
        <w:pStyle w:val="PL"/>
      </w:pPr>
      <w:r>
        <w:t xml:space="preserve">        type enumeration {</w:t>
      </w:r>
    </w:p>
    <w:p w14:paraId="69F10F79" w14:textId="77777777" w:rsidR="002B0EA8" w:rsidRDefault="002B0EA8" w:rsidP="002B0EA8">
      <w:pPr>
        <w:pStyle w:val="PL"/>
      </w:pPr>
      <w:r>
        <w:t xml:space="preserve">          </w:t>
      </w:r>
      <w:proofErr w:type="spellStart"/>
      <w:r>
        <w:t>enum</w:t>
      </w:r>
      <w:proofErr w:type="spellEnd"/>
      <w:r>
        <w:t xml:space="preserve"> </w:t>
      </w:r>
      <w:proofErr w:type="gramStart"/>
      <w:r>
        <w:t>Gm ;</w:t>
      </w:r>
      <w:proofErr w:type="gramEnd"/>
    </w:p>
    <w:p w14:paraId="5FEB8101" w14:textId="77777777" w:rsidR="002B0EA8" w:rsidRDefault="002B0EA8" w:rsidP="002B0EA8">
      <w:pPr>
        <w:pStyle w:val="PL"/>
      </w:pPr>
      <w:r>
        <w:t xml:space="preserve">          </w:t>
      </w:r>
      <w:proofErr w:type="spellStart"/>
      <w:r>
        <w:t>enum</w:t>
      </w:r>
      <w:proofErr w:type="spellEnd"/>
      <w:r>
        <w:t xml:space="preserve"> </w:t>
      </w:r>
      <w:proofErr w:type="gramStart"/>
      <w:r>
        <w:t>Mw ;</w:t>
      </w:r>
      <w:proofErr w:type="gramEnd"/>
    </w:p>
    <w:p w14:paraId="68C0DA5A" w14:textId="77777777" w:rsidR="002B0EA8" w:rsidRDefault="002B0EA8" w:rsidP="002B0EA8">
      <w:pPr>
        <w:pStyle w:val="PL"/>
      </w:pPr>
      <w:r>
        <w:t xml:space="preserve">        }</w:t>
      </w:r>
    </w:p>
    <w:p w14:paraId="4985AA7A" w14:textId="77777777" w:rsidR="002B0EA8" w:rsidRDefault="002B0EA8" w:rsidP="002B0EA8">
      <w:pPr>
        <w:pStyle w:val="PL"/>
      </w:pPr>
      <w:r>
        <w:t xml:space="preserve">      }</w:t>
      </w:r>
    </w:p>
    <w:p w14:paraId="27E9E6DC" w14:textId="77777777" w:rsidR="002B0EA8" w:rsidRDefault="002B0EA8" w:rsidP="002B0EA8">
      <w:pPr>
        <w:pStyle w:val="PL"/>
      </w:pPr>
      <w:r>
        <w:t xml:space="preserve">      leaf-list I-</w:t>
      </w:r>
      <w:proofErr w:type="spellStart"/>
      <w:r>
        <w:t>CSCFInterfaces</w:t>
      </w:r>
      <w:proofErr w:type="spellEnd"/>
      <w:r>
        <w:t xml:space="preserve"> {</w:t>
      </w:r>
    </w:p>
    <w:p w14:paraId="534A45E9" w14:textId="77777777" w:rsidR="002B0EA8" w:rsidRDefault="002B0EA8" w:rsidP="002B0EA8">
      <w:pPr>
        <w:pStyle w:val="PL"/>
      </w:pPr>
      <w:r>
        <w:t xml:space="preserve">        type enumeration {</w:t>
      </w:r>
    </w:p>
    <w:p w14:paraId="6368DA21" w14:textId="77777777" w:rsidR="002B0EA8" w:rsidRDefault="002B0EA8" w:rsidP="002B0EA8">
      <w:pPr>
        <w:pStyle w:val="PL"/>
      </w:pPr>
      <w:r>
        <w:t xml:space="preserve">          </w:t>
      </w:r>
      <w:proofErr w:type="spellStart"/>
      <w:r>
        <w:t>enum</w:t>
      </w:r>
      <w:proofErr w:type="spellEnd"/>
      <w:r>
        <w:t xml:space="preserve"> </w:t>
      </w:r>
      <w:proofErr w:type="spellStart"/>
      <w:proofErr w:type="gramStart"/>
      <w:r>
        <w:t>Cx</w:t>
      </w:r>
      <w:proofErr w:type="spellEnd"/>
      <w:r>
        <w:t xml:space="preserve"> ;</w:t>
      </w:r>
      <w:proofErr w:type="gramEnd"/>
    </w:p>
    <w:p w14:paraId="4884FFB3" w14:textId="77777777" w:rsidR="002B0EA8" w:rsidRDefault="002B0EA8" w:rsidP="002B0EA8">
      <w:pPr>
        <w:pStyle w:val="PL"/>
      </w:pPr>
      <w:r>
        <w:t xml:space="preserve">          </w:t>
      </w:r>
      <w:proofErr w:type="spellStart"/>
      <w:r>
        <w:t>enum</w:t>
      </w:r>
      <w:proofErr w:type="spellEnd"/>
      <w:r>
        <w:t xml:space="preserve"> </w:t>
      </w:r>
      <w:proofErr w:type="gramStart"/>
      <w:r>
        <w:t>Dx ;</w:t>
      </w:r>
      <w:proofErr w:type="gramEnd"/>
    </w:p>
    <w:p w14:paraId="31525C75" w14:textId="77777777" w:rsidR="002B0EA8" w:rsidRDefault="002B0EA8" w:rsidP="002B0EA8">
      <w:pPr>
        <w:pStyle w:val="PL"/>
      </w:pPr>
      <w:r>
        <w:t xml:space="preserve">          </w:t>
      </w:r>
      <w:proofErr w:type="spellStart"/>
      <w:r>
        <w:t>enum</w:t>
      </w:r>
      <w:proofErr w:type="spellEnd"/>
      <w:r>
        <w:t xml:space="preserve"> </w:t>
      </w:r>
      <w:proofErr w:type="gramStart"/>
      <w:r>
        <w:t>Mg ;</w:t>
      </w:r>
      <w:proofErr w:type="gramEnd"/>
    </w:p>
    <w:p w14:paraId="3FB1B398" w14:textId="77777777" w:rsidR="002B0EA8" w:rsidRDefault="002B0EA8" w:rsidP="002B0EA8">
      <w:pPr>
        <w:pStyle w:val="PL"/>
      </w:pPr>
      <w:r>
        <w:t xml:space="preserve">          </w:t>
      </w:r>
      <w:proofErr w:type="spellStart"/>
      <w:r>
        <w:t>enum</w:t>
      </w:r>
      <w:proofErr w:type="spellEnd"/>
      <w:r>
        <w:t xml:space="preserve"> </w:t>
      </w:r>
      <w:proofErr w:type="gramStart"/>
      <w:r>
        <w:t>Mw ;</w:t>
      </w:r>
      <w:proofErr w:type="gramEnd"/>
    </w:p>
    <w:p w14:paraId="1F43A5D0" w14:textId="77777777" w:rsidR="002B0EA8" w:rsidRDefault="002B0EA8" w:rsidP="002B0EA8">
      <w:pPr>
        <w:pStyle w:val="PL"/>
      </w:pPr>
      <w:r>
        <w:t xml:space="preserve">        }</w:t>
      </w:r>
    </w:p>
    <w:p w14:paraId="013CDD01" w14:textId="77777777" w:rsidR="002B0EA8" w:rsidRDefault="002B0EA8" w:rsidP="002B0EA8">
      <w:pPr>
        <w:pStyle w:val="PL"/>
      </w:pPr>
      <w:r>
        <w:t xml:space="preserve">      }</w:t>
      </w:r>
    </w:p>
    <w:p w14:paraId="16F72AEF" w14:textId="77777777" w:rsidR="002B0EA8" w:rsidRDefault="002B0EA8" w:rsidP="002B0EA8">
      <w:pPr>
        <w:pStyle w:val="PL"/>
      </w:pPr>
      <w:r>
        <w:t xml:space="preserve">      leaf-list </w:t>
      </w:r>
      <w:proofErr w:type="spellStart"/>
      <w:r>
        <w:t>MRFCInterfaces</w:t>
      </w:r>
      <w:proofErr w:type="spellEnd"/>
      <w:r>
        <w:t xml:space="preserve"> {</w:t>
      </w:r>
    </w:p>
    <w:p w14:paraId="2336D5D0" w14:textId="77777777" w:rsidR="002B0EA8" w:rsidRDefault="002B0EA8" w:rsidP="002B0EA8">
      <w:pPr>
        <w:pStyle w:val="PL"/>
      </w:pPr>
      <w:r>
        <w:t xml:space="preserve">        type enumeration {</w:t>
      </w:r>
    </w:p>
    <w:p w14:paraId="09B55A61" w14:textId="77777777" w:rsidR="002B0EA8" w:rsidRDefault="002B0EA8" w:rsidP="002B0EA8">
      <w:pPr>
        <w:pStyle w:val="PL"/>
      </w:pPr>
      <w:r>
        <w:t xml:space="preserve">          </w:t>
      </w:r>
      <w:proofErr w:type="spellStart"/>
      <w:r>
        <w:t>enum</w:t>
      </w:r>
      <w:proofErr w:type="spellEnd"/>
      <w:r>
        <w:t xml:space="preserve"> </w:t>
      </w:r>
      <w:proofErr w:type="spellStart"/>
      <w:proofErr w:type="gramStart"/>
      <w:r>
        <w:t>Mp</w:t>
      </w:r>
      <w:proofErr w:type="spellEnd"/>
      <w:r>
        <w:t xml:space="preserve"> ;</w:t>
      </w:r>
      <w:proofErr w:type="gramEnd"/>
    </w:p>
    <w:p w14:paraId="0D58F3DA" w14:textId="77777777" w:rsidR="002B0EA8" w:rsidRDefault="002B0EA8" w:rsidP="002B0EA8">
      <w:pPr>
        <w:pStyle w:val="PL"/>
      </w:pPr>
      <w:r>
        <w:t xml:space="preserve">          </w:t>
      </w:r>
      <w:proofErr w:type="spellStart"/>
      <w:r>
        <w:t>enum</w:t>
      </w:r>
      <w:proofErr w:type="spellEnd"/>
      <w:r>
        <w:t xml:space="preserve"> </w:t>
      </w:r>
      <w:proofErr w:type="gramStart"/>
      <w:r>
        <w:t>Mr ;</w:t>
      </w:r>
      <w:proofErr w:type="gramEnd"/>
    </w:p>
    <w:p w14:paraId="288F9B4C" w14:textId="77777777" w:rsidR="002B0EA8" w:rsidRDefault="002B0EA8" w:rsidP="002B0EA8">
      <w:pPr>
        <w:pStyle w:val="PL"/>
      </w:pPr>
      <w:r>
        <w:t xml:space="preserve">        }</w:t>
      </w:r>
    </w:p>
    <w:p w14:paraId="28456B12" w14:textId="77777777" w:rsidR="002B0EA8" w:rsidRDefault="002B0EA8" w:rsidP="002B0EA8">
      <w:pPr>
        <w:pStyle w:val="PL"/>
      </w:pPr>
      <w:r>
        <w:t xml:space="preserve">      }</w:t>
      </w:r>
    </w:p>
    <w:p w14:paraId="0A295311" w14:textId="77777777" w:rsidR="002B0EA8" w:rsidRDefault="002B0EA8" w:rsidP="002B0EA8">
      <w:pPr>
        <w:pStyle w:val="PL"/>
      </w:pPr>
      <w:r>
        <w:t xml:space="preserve">      leaf-list </w:t>
      </w:r>
      <w:proofErr w:type="spellStart"/>
      <w:r>
        <w:t>MGCFInterfaces</w:t>
      </w:r>
      <w:proofErr w:type="spellEnd"/>
      <w:r>
        <w:t xml:space="preserve"> {</w:t>
      </w:r>
    </w:p>
    <w:p w14:paraId="6E6473E0" w14:textId="77777777" w:rsidR="002B0EA8" w:rsidRDefault="002B0EA8" w:rsidP="002B0EA8">
      <w:pPr>
        <w:pStyle w:val="PL"/>
      </w:pPr>
      <w:r>
        <w:t xml:space="preserve">        type enumeration {</w:t>
      </w:r>
    </w:p>
    <w:p w14:paraId="1EBE3F84" w14:textId="77777777" w:rsidR="002B0EA8" w:rsidRDefault="002B0EA8" w:rsidP="002B0EA8">
      <w:pPr>
        <w:pStyle w:val="PL"/>
      </w:pPr>
      <w:r>
        <w:t xml:space="preserve">          </w:t>
      </w:r>
      <w:proofErr w:type="spellStart"/>
      <w:r>
        <w:t>enum</w:t>
      </w:r>
      <w:proofErr w:type="spellEnd"/>
      <w:r>
        <w:t xml:space="preserve"> </w:t>
      </w:r>
      <w:proofErr w:type="gramStart"/>
      <w:r>
        <w:t>Mg ;</w:t>
      </w:r>
      <w:proofErr w:type="gramEnd"/>
    </w:p>
    <w:p w14:paraId="039772D0" w14:textId="77777777" w:rsidR="002B0EA8" w:rsidRDefault="002B0EA8" w:rsidP="002B0EA8">
      <w:pPr>
        <w:pStyle w:val="PL"/>
      </w:pPr>
      <w:r>
        <w:t xml:space="preserve">          </w:t>
      </w:r>
      <w:proofErr w:type="spellStart"/>
      <w:r>
        <w:t>enum</w:t>
      </w:r>
      <w:proofErr w:type="spellEnd"/>
      <w:r>
        <w:t xml:space="preserve"> </w:t>
      </w:r>
      <w:proofErr w:type="spellStart"/>
      <w:proofErr w:type="gramStart"/>
      <w:r>
        <w:t>Mj</w:t>
      </w:r>
      <w:proofErr w:type="spellEnd"/>
      <w:r>
        <w:t xml:space="preserve"> ;</w:t>
      </w:r>
      <w:proofErr w:type="gramEnd"/>
    </w:p>
    <w:p w14:paraId="641C5074" w14:textId="77777777" w:rsidR="002B0EA8" w:rsidRDefault="002B0EA8" w:rsidP="002B0EA8">
      <w:pPr>
        <w:pStyle w:val="PL"/>
      </w:pPr>
      <w:r>
        <w:t xml:space="preserve">          </w:t>
      </w:r>
      <w:proofErr w:type="spellStart"/>
      <w:r>
        <w:t>enum</w:t>
      </w:r>
      <w:proofErr w:type="spellEnd"/>
      <w:r>
        <w:t xml:space="preserve"> </w:t>
      </w:r>
      <w:proofErr w:type="gramStart"/>
      <w:r>
        <w:t>Mn ;</w:t>
      </w:r>
      <w:proofErr w:type="gramEnd"/>
    </w:p>
    <w:p w14:paraId="2D476981" w14:textId="77777777" w:rsidR="002B0EA8" w:rsidRDefault="002B0EA8" w:rsidP="002B0EA8">
      <w:pPr>
        <w:pStyle w:val="PL"/>
      </w:pPr>
      <w:r>
        <w:t xml:space="preserve">        }</w:t>
      </w:r>
    </w:p>
    <w:p w14:paraId="27A73AE7" w14:textId="77777777" w:rsidR="002B0EA8" w:rsidRDefault="002B0EA8" w:rsidP="002B0EA8">
      <w:pPr>
        <w:pStyle w:val="PL"/>
      </w:pPr>
      <w:r>
        <w:t xml:space="preserve">      }</w:t>
      </w:r>
    </w:p>
    <w:p w14:paraId="558B7CDE" w14:textId="77777777" w:rsidR="002B0EA8" w:rsidRDefault="002B0EA8" w:rsidP="002B0EA8">
      <w:pPr>
        <w:pStyle w:val="PL"/>
      </w:pPr>
      <w:r>
        <w:t xml:space="preserve">      leaf-list </w:t>
      </w:r>
      <w:proofErr w:type="spellStart"/>
      <w:r>
        <w:t>IBCFInterfaces</w:t>
      </w:r>
      <w:proofErr w:type="spellEnd"/>
      <w:r>
        <w:t xml:space="preserve"> {</w:t>
      </w:r>
    </w:p>
    <w:p w14:paraId="63423F64" w14:textId="77777777" w:rsidR="002B0EA8" w:rsidRDefault="002B0EA8" w:rsidP="002B0EA8">
      <w:pPr>
        <w:pStyle w:val="PL"/>
      </w:pPr>
      <w:r>
        <w:t xml:space="preserve">        type enumeration {</w:t>
      </w:r>
    </w:p>
    <w:p w14:paraId="7F86CAFF" w14:textId="77777777" w:rsidR="002B0EA8" w:rsidRDefault="002B0EA8" w:rsidP="002B0EA8">
      <w:pPr>
        <w:pStyle w:val="PL"/>
      </w:pPr>
      <w:r>
        <w:t xml:space="preserve">          </w:t>
      </w:r>
      <w:proofErr w:type="spellStart"/>
      <w:r>
        <w:t>enum</w:t>
      </w:r>
      <w:proofErr w:type="spellEnd"/>
      <w:r>
        <w:t xml:space="preserve"> </w:t>
      </w:r>
      <w:proofErr w:type="spellStart"/>
      <w:proofErr w:type="gramStart"/>
      <w:r>
        <w:t>Ix</w:t>
      </w:r>
      <w:proofErr w:type="spellEnd"/>
      <w:r>
        <w:t xml:space="preserve"> ;</w:t>
      </w:r>
      <w:proofErr w:type="gramEnd"/>
    </w:p>
    <w:p w14:paraId="71269983" w14:textId="77777777" w:rsidR="002B0EA8" w:rsidRDefault="002B0EA8" w:rsidP="002B0EA8">
      <w:pPr>
        <w:pStyle w:val="PL"/>
      </w:pPr>
      <w:r>
        <w:t xml:space="preserve">          </w:t>
      </w:r>
      <w:proofErr w:type="spellStart"/>
      <w:r>
        <w:t>enum</w:t>
      </w:r>
      <w:proofErr w:type="spellEnd"/>
      <w:r>
        <w:t xml:space="preserve"> </w:t>
      </w:r>
      <w:proofErr w:type="gramStart"/>
      <w:r>
        <w:t>Mx ;</w:t>
      </w:r>
      <w:proofErr w:type="gramEnd"/>
    </w:p>
    <w:p w14:paraId="70DC209C" w14:textId="77777777" w:rsidR="002B0EA8" w:rsidRDefault="002B0EA8" w:rsidP="002B0EA8">
      <w:pPr>
        <w:pStyle w:val="PL"/>
      </w:pPr>
      <w:r>
        <w:t xml:space="preserve">        }</w:t>
      </w:r>
    </w:p>
    <w:p w14:paraId="47DC01C6" w14:textId="77777777" w:rsidR="002B0EA8" w:rsidRDefault="002B0EA8" w:rsidP="002B0EA8">
      <w:pPr>
        <w:pStyle w:val="PL"/>
      </w:pPr>
      <w:r>
        <w:t xml:space="preserve">      }</w:t>
      </w:r>
    </w:p>
    <w:p w14:paraId="5E3CE191" w14:textId="77777777" w:rsidR="002B0EA8" w:rsidRDefault="002B0EA8" w:rsidP="002B0EA8">
      <w:pPr>
        <w:pStyle w:val="PL"/>
      </w:pPr>
      <w:r>
        <w:t xml:space="preserve">      leaf-list E-</w:t>
      </w:r>
      <w:proofErr w:type="spellStart"/>
      <w:r>
        <w:t>CSCFInterfaces</w:t>
      </w:r>
      <w:proofErr w:type="spellEnd"/>
      <w:r>
        <w:t xml:space="preserve"> {</w:t>
      </w:r>
    </w:p>
    <w:p w14:paraId="60A6734E" w14:textId="77777777" w:rsidR="002B0EA8" w:rsidRDefault="002B0EA8" w:rsidP="002B0EA8">
      <w:pPr>
        <w:pStyle w:val="PL"/>
      </w:pPr>
      <w:r>
        <w:t xml:space="preserve">        type enumeration {</w:t>
      </w:r>
    </w:p>
    <w:p w14:paraId="6CA26C4C" w14:textId="77777777" w:rsidR="002B0EA8" w:rsidRDefault="002B0EA8" w:rsidP="002B0EA8">
      <w:pPr>
        <w:pStyle w:val="PL"/>
      </w:pPr>
      <w:r>
        <w:t xml:space="preserve">          </w:t>
      </w:r>
      <w:proofErr w:type="spellStart"/>
      <w:r>
        <w:t>enum</w:t>
      </w:r>
      <w:proofErr w:type="spellEnd"/>
      <w:r>
        <w:t xml:space="preserve"> </w:t>
      </w:r>
      <w:proofErr w:type="gramStart"/>
      <w:r>
        <w:t>Mw ;</w:t>
      </w:r>
      <w:proofErr w:type="gramEnd"/>
    </w:p>
    <w:p w14:paraId="2E218E34" w14:textId="77777777" w:rsidR="002B0EA8" w:rsidRDefault="002B0EA8" w:rsidP="002B0EA8">
      <w:pPr>
        <w:pStyle w:val="PL"/>
      </w:pPr>
      <w:r>
        <w:t xml:space="preserve">          </w:t>
      </w:r>
      <w:proofErr w:type="spellStart"/>
      <w:r>
        <w:t>enum</w:t>
      </w:r>
      <w:proofErr w:type="spellEnd"/>
      <w:r>
        <w:t xml:space="preserve"> </w:t>
      </w:r>
      <w:proofErr w:type="spellStart"/>
      <w:proofErr w:type="gramStart"/>
      <w:r>
        <w:t>Ml</w:t>
      </w:r>
      <w:proofErr w:type="spellEnd"/>
      <w:r>
        <w:t xml:space="preserve"> ;</w:t>
      </w:r>
      <w:proofErr w:type="gramEnd"/>
    </w:p>
    <w:p w14:paraId="58593EA0" w14:textId="77777777" w:rsidR="002B0EA8" w:rsidRDefault="002B0EA8" w:rsidP="002B0EA8">
      <w:pPr>
        <w:pStyle w:val="PL"/>
      </w:pPr>
      <w:r>
        <w:t xml:space="preserve">          </w:t>
      </w:r>
      <w:proofErr w:type="spellStart"/>
      <w:r>
        <w:t>enum</w:t>
      </w:r>
      <w:proofErr w:type="spellEnd"/>
      <w:r>
        <w:t xml:space="preserve"> </w:t>
      </w:r>
      <w:proofErr w:type="gramStart"/>
      <w:r>
        <w:t>Mm ;</w:t>
      </w:r>
      <w:proofErr w:type="gramEnd"/>
    </w:p>
    <w:p w14:paraId="72C462E1" w14:textId="77777777" w:rsidR="002B0EA8" w:rsidRDefault="002B0EA8" w:rsidP="002B0EA8">
      <w:pPr>
        <w:pStyle w:val="PL"/>
      </w:pPr>
      <w:r>
        <w:t xml:space="preserve">          </w:t>
      </w:r>
      <w:proofErr w:type="spellStart"/>
      <w:r>
        <w:t>enum</w:t>
      </w:r>
      <w:proofErr w:type="spellEnd"/>
      <w:r>
        <w:t xml:space="preserve"> Mi-</w:t>
      </w:r>
      <w:proofErr w:type="gramStart"/>
      <w:r>
        <w:t>Mg ;</w:t>
      </w:r>
      <w:proofErr w:type="gramEnd"/>
    </w:p>
    <w:p w14:paraId="73123B02" w14:textId="77777777" w:rsidR="002B0EA8" w:rsidRDefault="002B0EA8" w:rsidP="002B0EA8">
      <w:pPr>
        <w:pStyle w:val="PL"/>
      </w:pPr>
      <w:r>
        <w:t xml:space="preserve">        }</w:t>
      </w:r>
    </w:p>
    <w:p w14:paraId="1D6EC3E0" w14:textId="77777777" w:rsidR="002B0EA8" w:rsidRDefault="002B0EA8" w:rsidP="002B0EA8">
      <w:pPr>
        <w:pStyle w:val="PL"/>
      </w:pPr>
      <w:r>
        <w:t xml:space="preserve">      }</w:t>
      </w:r>
    </w:p>
    <w:p w14:paraId="3D5D1D80" w14:textId="77777777" w:rsidR="002B0EA8" w:rsidRDefault="002B0EA8" w:rsidP="002B0EA8">
      <w:pPr>
        <w:pStyle w:val="PL"/>
      </w:pPr>
      <w:r>
        <w:t xml:space="preserve">      leaf-list </w:t>
      </w:r>
      <w:proofErr w:type="spellStart"/>
      <w:r>
        <w:t>BGCFInterfaces</w:t>
      </w:r>
      <w:proofErr w:type="spellEnd"/>
      <w:r>
        <w:t xml:space="preserve"> {</w:t>
      </w:r>
    </w:p>
    <w:p w14:paraId="38418906" w14:textId="77777777" w:rsidR="002B0EA8" w:rsidRDefault="002B0EA8" w:rsidP="002B0EA8">
      <w:pPr>
        <w:pStyle w:val="PL"/>
      </w:pPr>
      <w:r>
        <w:t xml:space="preserve">        type enumeration {</w:t>
      </w:r>
    </w:p>
    <w:p w14:paraId="453276A2" w14:textId="77777777" w:rsidR="002B0EA8" w:rsidRDefault="002B0EA8" w:rsidP="002B0EA8">
      <w:pPr>
        <w:pStyle w:val="PL"/>
      </w:pPr>
      <w:r>
        <w:t xml:space="preserve">          </w:t>
      </w:r>
      <w:proofErr w:type="spellStart"/>
      <w:r>
        <w:t>enum</w:t>
      </w:r>
      <w:proofErr w:type="spellEnd"/>
      <w:r>
        <w:t xml:space="preserve"> </w:t>
      </w:r>
      <w:proofErr w:type="gramStart"/>
      <w:r>
        <w:t>Mi ;</w:t>
      </w:r>
      <w:proofErr w:type="gramEnd"/>
    </w:p>
    <w:p w14:paraId="3BFDFB52" w14:textId="77777777" w:rsidR="002B0EA8" w:rsidRDefault="002B0EA8" w:rsidP="002B0EA8">
      <w:pPr>
        <w:pStyle w:val="PL"/>
      </w:pPr>
      <w:r>
        <w:t xml:space="preserve">          </w:t>
      </w:r>
      <w:proofErr w:type="spellStart"/>
      <w:r>
        <w:t>enum</w:t>
      </w:r>
      <w:proofErr w:type="spellEnd"/>
      <w:r>
        <w:t xml:space="preserve"> </w:t>
      </w:r>
      <w:proofErr w:type="spellStart"/>
      <w:proofErr w:type="gramStart"/>
      <w:r>
        <w:t>Mj</w:t>
      </w:r>
      <w:proofErr w:type="spellEnd"/>
      <w:r>
        <w:t xml:space="preserve"> ;</w:t>
      </w:r>
      <w:proofErr w:type="gramEnd"/>
    </w:p>
    <w:p w14:paraId="199F43CC" w14:textId="77777777" w:rsidR="002B0EA8" w:rsidRDefault="002B0EA8" w:rsidP="002B0EA8">
      <w:pPr>
        <w:pStyle w:val="PL"/>
      </w:pPr>
      <w:r>
        <w:t xml:space="preserve">          </w:t>
      </w:r>
      <w:proofErr w:type="spellStart"/>
      <w:r>
        <w:t>enum</w:t>
      </w:r>
      <w:proofErr w:type="spellEnd"/>
      <w:r>
        <w:t xml:space="preserve"> </w:t>
      </w:r>
      <w:proofErr w:type="gramStart"/>
      <w:r>
        <w:t>Mk ;</w:t>
      </w:r>
      <w:proofErr w:type="gramEnd"/>
    </w:p>
    <w:p w14:paraId="0DF895C5" w14:textId="77777777" w:rsidR="002B0EA8" w:rsidRDefault="002B0EA8" w:rsidP="002B0EA8">
      <w:pPr>
        <w:pStyle w:val="PL"/>
      </w:pPr>
      <w:r>
        <w:t xml:space="preserve">        }</w:t>
      </w:r>
    </w:p>
    <w:p w14:paraId="149663F0" w14:textId="77777777" w:rsidR="002B0EA8" w:rsidRDefault="002B0EA8" w:rsidP="002B0EA8">
      <w:pPr>
        <w:pStyle w:val="PL"/>
      </w:pPr>
      <w:r>
        <w:t xml:space="preserve">      }</w:t>
      </w:r>
    </w:p>
    <w:p w14:paraId="68849898" w14:textId="77777777" w:rsidR="002B0EA8" w:rsidRDefault="002B0EA8" w:rsidP="002B0EA8">
      <w:pPr>
        <w:pStyle w:val="PL"/>
      </w:pPr>
      <w:r>
        <w:t xml:space="preserve">      leaf-list </w:t>
      </w:r>
      <w:proofErr w:type="spellStart"/>
      <w:r>
        <w:t>ASInterfaces</w:t>
      </w:r>
      <w:proofErr w:type="spellEnd"/>
      <w:r>
        <w:t xml:space="preserve"> {</w:t>
      </w:r>
    </w:p>
    <w:p w14:paraId="41DEF814" w14:textId="77777777" w:rsidR="002B0EA8" w:rsidRDefault="002B0EA8" w:rsidP="002B0EA8">
      <w:pPr>
        <w:pStyle w:val="PL"/>
      </w:pPr>
      <w:r>
        <w:t xml:space="preserve">        type enumeration {</w:t>
      </w:r>
    </w:p>
    <w:p w14:paraId="21DFF095" w14:textId="77777777" w:rsidR="002B0EA8" w:rsidRDefault="002B0EA8" w:rsidP="002B0EA8">
      <w:pPr>
        <w:pStyle w:val="PL"/>
      </w:pPr>
      <w:r>
        <w:t xml:space="preserve">          </w:t>
      </w:r>
      <w:proofErr w:type="spellStart"/>
      <w:r>
        <w:t>enum</w:t>
      </w:r>
      <w:proofErr w:type="spellEnd"/>
      <w:r>
        <w:t xml:space="preserve"> </w:t>
      </w:r>
      <w:proofErr w:type="gramStart"/>
      <w:r>
        <w:t>Dh ;</w:t>
      </w:r>
      <w:proofErr w:type="gramEnd"/>
    </w:p>
    <w:p w14:paraId="271D4B63" w14:textId="77777777" w:rsidR="002B0EA8" w:rsidRDefault="002B0EA8" w:rsidP="002B0EA8">
      <w:pPr>
        <w:pStyle w:val="PL"/>
      </w:pPr>
      <w:r>
        <w:t xml:space="preserve">          </w:t>
      </w:r>
      <w:proofErr w:type="spellStart"/>
      <w:r>
        <w:t>enum</w:t>
      </w:r>
      <w:proofErr w:type="spellEnd"/>
      <w:r>
        <w:t xml:space="preserve"> </w:t>
      </w:r>
      <w:proofErr w:type="spellStart"/>
      <w:proofErr w:type="gramStart"/>
      <w:r>
        <w:t>Sh</w:t>
      </w:r>
      <w:proofErr w:type="spellEnd"/>
      <w:r>
        <w:t xml:space="preserve"> ;</w:t>
      </w:r>
      <w:proofErr w:type="gramEnd"/>
    </w:p>
    <w:p w14:paraId="29E1E4D7" w14:textId="77777777" w:rsidR="002B0EA8" w:rsidRDefault="002B0EA8" w:rsidP="002B0EA8">
      <w:pPr>
        <w:pStyle w:val="PL"/>
      </w:pPr>
      <w:r>
        <w:t xml:space="preserve">          </w:t>
      </w:r>
      <w:proofErr w:type="spellStart"/>
      <w:r>
        <w:t>enum</w:t>
      </w:r>
      <w:proofErr w:type="spellEnd"/>
      <w:r>
        <w:t xml:space="preserve"> </w:t>
      </w:r>
      <w:proofErr w:type="gramStart"/>
      <w:r>
        <w:t>ISC ;</w:t>
      </w:r>
      <w:proofErr w:type="gramEnd"/>
    </w:p>
    <w:p w14:paraId="5A14D7B5" w14:textId="77777777" w:rsidR="002B0EA8" w:rsidRDefault="002B0EA8" w:rsidP="002B0EA8">
      <w:pPr>
        <w:pStyle w:val="PL"/>
      </w:pPr>
      <w:r>
        <w:t xml:space="preserve">          </w:t>
      </w:r>
      <w:proofErr w:type="spellStart"/>
      <w:r>
        <w:t>enum</w:t>
      </w:r>
      <w:proofErr w:type="spellEnd"/>
      <w:r>
        <w:t xml:space="preserve"> </w:t>
      </w:r>
      <w:proofErr w:type="gramStart"/>
      <w:r>
        <w:t>Ut ;</w:t>
      </w:r>
      <w:proofErr w:type="gramEnd"/>
    </w:p>
    <w:p w14:paraId="6CA41F28" w14:textId="77777777" w:rsidR="002B0EA8" w:rsidRDefault="002B0EA8" w:rsidP="002B0EA8">
      <w:pPr>
        <w:pStyle w:val="PL"/>
      </w:pPr>
      <w:r>
        <w:t xml:space="preserve">        }</w:t>
      </w:r>
    </w:p>
    <w:p w14:paraId="6F4C2AA7" w14:textId="77777777" w:rsidR="002B0EA8" w:rsidRDefault="002B0EA8" w:rsidP="002B0EA8">
      <w:pPr>
        <w:pStyle w:val="PL"/>
      </w:pPr>
      <w:r>
        <w:t xml:space="preserve">      }</w:t>
      </w:r>
    </w:p>
    <w:p w14:paraId="580D42E0" w14:textId="77777777" w:rsidR="002B0EA8" w:rsidRDefault="002B0EA8" w:rsidP="002B0EA8">
      <w:pPr>
        <w:pStyle w:val="PL"/>
      </w:pPr>
      <w:r>
        <w:t xml:space="preserve">      leaf-list </w:t>
      </w:r>
      <w:proofErr w:type="spellStart"/>
      <w:r>
        <w:t>HSSInterfaces</w:t>
      </w:r>
      <w:proofErr w:type="spellEnd"/>
      <w:r>
        <w:t xml:space="preserve"> {</w:t>
      </w:r>
    </w:p>
    <w:p w14:paraId="0FCB6F1C" w14:textId="77777777" w:rsidR="002B0EA8" w:rsidRDefault="002B0EA8" w:rsidP="002B0EA8">
      <w:pPr>
        <w:pStyle w:val="PL"/>
      </w:pPr>
      <w:r>
        <w:t xml:space="preserve">        type enumeration {</w:t>
      </w:r>
    </w:p>
    <w:p w14:paraId="0A722F96" w14:textId="77777777" w:rsidR="002B0EA8" w:rsidRDefault="002B0EA8" w:rsidP="002B0EA8">
      <w:pPr>
        <w:pStyle w:val="PL"/>
      </w:pPr>
      <w:r>
        <w:t xml:space="preserve">          </w:t>
      </w:r>
      <w:proofErr w:type="spellStart"/>
      <w:r>
        <w:t>enum</w:t>
      </w:r>
      <w:proofErr w:type="spellEnd"/>
      <w:r>
        <w:t xml:space="preserve"> MAP-</w:t>
      </w:r>
      <w:proofErr w:type="gramStart"/>
      <w:r>
        <w:t>C ;</w:t>
      </w:r>
      <w:proofErr w:type="gramEnd"/>
    </w:p>
    <w:p w14:paraId="599839A0" w14:textId="77777777" w:rsidR="002B0EA8" w:rsidRDefault="002B0EA8" w:rsidP="002B0EA8">
      <w:pPr>
        <w:pStyle w:val="PL"/>
      </w:pPr>
      <w:r>
        <w:t xml:space="preserve">          </w:t>
      </w:r>
      <w:proofErr w:type="spellStart"/>
      <w:r>
        <w:t>enum</w:t>
      </w:r>
      <w:proofErr w:type="spellEnd"/>
      <w:r>
        <w:t xml:space="preserve"> MAP-</w:t>
      </w:r>
      <w:proofErr w:type="gramStart"/>
      <w:r>
        <w:t>D ;</w:t>
      </w:r>
      <w:proofErr w:type="gramEnd"/>
    </w:p>
    <w:p w14:paraId="3FE78871" w14:textId="77777777" w:rsidR="002B0EA8" w:rsidRDefault="002B0EA8" w:rsidP="002B0EA8">
      <w:pPr>
        <w:pStyle w:val="PL"/>
      </w:pPr>
      <w:r>
        <w:t xml:space="preserve">          </w:t>
      </w:r>
      <w:proofErr w:type="spellStart"/>
      <w:r>
        <w:t>enum</w:t>
      </w:r>
      <w:proofErr w:type="spellEnd"/>
      <w:r>
        <w:t xml:space="preserve"> </w:t>
      </w:r>
      <w:proofErr w:type="gramStart"/>
      <w:r>
        <w:t>Gc ;</w:t>
      </w:r>
      <w:proofErr w:type="gramEnd"/>
    </w:p>
    <w:p w14:paraId="306A1E4F" w14:textId="77777777" w:rsidR="002B0EA8" w:rsidRDefault="002B0EA8" w:rsidP="002B0EA8">
      <w:pPr>
        <w:pStyle w:val="PL"/>
      </w:pPr>
      <w:r>
        <w:t xml:space="preserve">          </w:t>
      </w:r>
      <w:proofErr w:type="spellStart"/>
      <w:r>
        <w:t>enum</w:t>
      </w:r>
      <w:proofErr w:type="spellEnd"/>
      <w:r>
        <w:t xml:space="preserve"> </w:t>
      </w:r>
      <w:proofErr w:type="gramStart"/>
      <w:r>
        <w:t>Gr ;</w:t>
      </w:r>
      <w:proofErr w:type="gramEnd"/>
    </w:p>
    <w:p w14:paraId="72198C92" w14:textId="77777777" w:rsidR="002B0EA8" w:rsidRDefault="002B0EA8" w:rsidP="002B0EA8">
      <w:pPr>
        <w:pStyle w:val="PL"/>
      </w:pPr>
      <w:r>
        <w:t xml:space="preserve">          </w:t>
      </w:r>
      <w:proofErr w:type="spellStart"/>
      <w:r>
        <w:t>enum</w:t>
      </w:r>
      <w:proofErr w:type="spellEnd"/>
      <w:r>
        <w:t xml:space="preserve"> </w:t>
      </w:r>
      <w:proofErr w:type="spellStart"/>
      <w:proofErr w:type="gramStart"/>
      <w:r>
        <w:t>Cx</w:t>
      </w:r>
      <w:proofErr w:type="spellEnd"/>
      <w:r>
        <w:t xml:space="preserve"> ;</w:t>
      </w:r>
      <w:proofErr w:type="gramEnd"/>
    </w:p>
    <w:p w14:paraId="5932AF01" w14:textId="77777777" w:rsidR="002B0EA8" w:rsidRDefault="002B0EA8" w:rsidP="002B0EA8">
      <w:pPr>
        <w:pStyle w:val="PL"/>
      </w:pPr>
      <w:r>
        <w:t xml:space="preserve">          </w:t>
      </w:r>
      <w:proofErr w:type="spellStart"/>
      <w:r>
        <w:t>enum</w:t>
      </w:r>
      <w:proofErr w:type="spellEnd"/>
      <w:r>
        <w:t xml:space="preserve"> S6</w:t>
      </w:r>
      <w:proofErr w:type="gramStart"/>
      <w:r>
        <w:t>d ;</w:t>
      </w:r>
      <w:proofErr w:type="gramEnd"/>
    </w:p>
    <w:p w14:paraId="08709DD9" w14:textId="77777777" w:rsidR="002B0EA8" w:rsidRDefault="002B0EA8" w:rsidP="002B0EA8">
      <w:pPr>
        <w:pStyle w:val="PL"/>
      </w:pPr>
      <w:r>
        <w:t xml:space="preserve">          </w:t>
      </w:r>
      <w:proofErr w:type="spellStart"/>
      <w:r>
        <w:t>enum</w:t>
      </w:r>
      <w:proofErr w:type="spellEnd"/>
      <w:r>
        <w:t xml:space="preserve"> S6</w:t>
      </w:r>
      <w:proofErr w:type="gramStart"/>
      <w:r>
        <w:t>a ;</w:t>
      </w:r>
      <w:proofErr w:type="gramEnd"/>
    </w:p>
    <w:p w14:paraId="63643132" w14:textId="77777777" w:rsidR="002B0EA8" w:rsidRDefault="002B0EA8" w:rsidP="002B0EA8">
      <w:pPr>
        <w:pStyle w:val="PL"/>
      </w:pPr>
      <w:r>
        <w:t xml:space="preserve">          </w:t>
      </w:r>
      <w:proofErr w:type="spellStart"/>
      <w:r>
        <w:t>enum</w:t>
      </w:r>
      <w:proofErr w:type="spellEnd"/>
      <w:r>
        <w:t xml:space="preserve"> </w:t>
      </w:r>
      <w:proofErr w:type="spellStart"/>
      <w:proofErr w:type="gramStart"/>
      <w:r>
        <w:t>Sh</w:t>
      </w:r>
      <w:proofErr w:type="spellEnd"/>
      <w:r>
        <w:t xml:space="preserve"> ;</w:t>
      </w:r>
      <w:proofErr w:type="gramEnd"/>
    </w:p>
    <w:p w14:paraId="15C0412E" w14:textId="77777777" w:rsidR="002B0EA8" w:rsidRDefault="002B0EA8" w:rsidP="002B0EA8">
      <w:pPr>
        <w:pStyle w:val="PL"/>
      </w:pPr>
      <w:r>
        <w:t xml:space="preserve">        }</w:t>
      </w:r>
    </w:p>
    <w:p w14:paraId="0B91386A" w14:textId="77777777" w:rsidR="002B0EA8" w:rsidRDefault="002B0EA8" w:rsidP="002B0EA8">
      <w:pPr>
        <w:pStyle w:val="PL"/>
      </w:pPr>
      <w:r>
        <w:t xml:space="preserve">      }</w:t>
      </w:r>
    </w:p>
    <w:p w14:paraId="5D2DDE8C" w14:textId="77777777" w:rsidR="002B0EA8" w:rsidRDefault="002B0EA8" w:rsidP="002B0EA8">
      <w:pPr>
        <w:pStyle w:val="PL"/>
      </w:pPr>
      <w:r>
        <w:t xml:space="preserve">      leaf-list </w:t>
      </w:r>
      <w:proofErr w:type="spellStart"/>
      <w:r>
        <w:t>EIRInterfaces</w:t>
      </w:r>
      <w:proofErr w:type="spellEnd"/>
      <w:r>
        <w:t xml:space="preserve"> {</w:t>
      </w:r>
    </w:p>
    <w:p w14:paraId="43BF88DC" w14:textId="77777777" w:rsidR="002B0EA8" w:rsidRDefault="002B0EA8" w:rsidP="002B0EA8">
      <w:pPr>
        <w:pStyle w:val="PL"/>
      </w:pPr>
      <w:r>
        <w:lastRenderedPageBreak/>
        <w:t xml:space="preserve">        type enumeration {</w:t>
      </w:r>
    </w:p>
    <w:p w14:paraId="25F23E42" w14:textId="77777777" w:rsidR="002B0EA8" w:rsidRDefault="002B0EA8" w:rsidP="002B0EA8">
      <w:pPr>
        <w:pStyle w:val="PL"/>
      </w:pPr>
      <w:r>
        <w:t xml:space="preserve">          </w:t>
      </w:r>
      <w:proofErr w:type="spellStart"/>
      <w:r>
        <w:t>enum</w:t>
      </w:r>
      <w:proofErr w:type="spellEnd"/>
      <w:r>
        <w:t xml:space="preserve"> MAP-</w:t>
      </w:r>
      <w:proofErr w:type="gramStart"/>
      <w:r>
        <w:t>F ;</w:t>
      </w:r>
      <w:proofErr w:type="gramEnd"/>
    </w:p>
    <w:p w14:paraId="594B37C0" w14:textId="77777777" w:rsidR="002B0EA8" w:rsidRDefault="002B0EA8" w:rsidP="002B0EA8">
      <w:pPr>
        <w:pStyle w:val="PL"/>
      </w:pPr>
      <w:r>
        <w:t xml:space="preserve">          </w:t>
      </w:r>
      <w:proofErr w:type="spellStart"/>
      <w:r>
        <w:t>enum</w:t>
      </w:r>
      <w:proofErr w:type="spellEnd"/>
      <w:r>
        <w:t xml:space="preserve"> S</w:t>
      </w:r>
      <w:proofErr w:type="gramStart"/>
      <w:r>
        <w:t>13 ;</w:t>
      </w:r>
      <w:proofErr w:type="gramEnd"/>
    </w:p>
    <w:p w14:paraId="35A6AF6C" w14:textId="77777777" w:rsidR="002B0EA8" w:rsidRDefault="002B0EA8" w:rsidP="002B0EA8">
      <w:pPr>
        <w:pStyle w:val="PL"/>
      </w:pPr>
      <w:r>
        <w:t xml:space="preserve">          </w:t>
      </w:r>
      <w:proofErr w:type="spellStart"/>
      <w:r>
        <w:t>enum</w:t>
      </w:r>
      <w:proofErr w:type="spellEnd"/>
      <w:r>
        <w:t xml:space="preserve"> MAP-</w:t>
      </w:r>
      <w:proofErr w:type="gramStart"/>
      <w:r>
        <w:t>Gf ;</w:t>
      </w:r>
      <w:proofErr w:type="gramEnd"/>
    </w:p>
    <w:p w14:paraId="56A48093" w14:textId="77777777" w:rsidR="002B0EA8" w:rsidRDefault="002B0EA8" w:rsidP="002B0EA8">
      <w:pPr>
        <w:pStyle w:val="PL"/>
      </w:pPr>
      <w:r>
        <w:t xml:space="preserve">        }</w:t>
      </w:r>
    </w:p>
    <w:p w14:paraId="7FE56608" w14:textId="77777777" w:rsidR="002B0EA8" w:rsidRDefault="002B0EA8" w:rsidP="002B0EA8">
      <w:pPr>
        <w:pStyle w:val="PL"/>
      </w:pPr>
      <w:r>
        <w:t xml:space="preserve">      }</w:t>
      </w:r>
    </w:p>
    <w:p w14:paraId="1E8850EC" w14:textId="77777777" w:rsidR="002B0EA8" w:rsidRDefault="002B0EA8" w:rsidP="002B0EA8">
      <w:pPr>
        <w:pStyle w:val="PL"/>
      </w:pPr>
      <w:r>
        <w:t xml:space="preserve">      leaf-list BM-</w:t>
      </w:r>
      <w:proofErr w:type="spellStart"/>
      <w:r>
        <w:t>SCInterfaces</w:t>
      </w:r>
      <w:proofErr w:type="spellEnd"/>
      <w:r>
        <w:t xml:space="preserve"> {</w:t>
      </w:r>
    </w:p>
    <w:p w14:paraId="6E9525B4" w14:textId="77777777" w:rsidR="002B0EA8" w:rsidRDefault="002B0EA8" w:rsidP="002B0EA8">
      <w:pPr>
        <w:pStyle w:val="PL"/>
      </w:pPr>
      <w:r>
        <w:t xml:space="preserve">        type enumeration {</w:t>
      </w:r>
    </w:p>
    <w:p w14:paraId="6AD45E87" w14:textId="77777777" w:rsidR="002B0EA8" w:rsidRDefault="002B0EA8" w:rsidP="002B0EA8">
      <w:pPr>
        <w:pStyle w:val="PL"/>
      </w:pPr>
      <w:r>
        <w:t xml:space="preserve">          </w:t>
      </w:r>
      <w:proofErr w:type="spellStart"/>
      <w:r>
        <w:t>enum</w:t>
      </w:r>
      <w:proofErr w:type="spellEnd"/>
      <w:r>
        <w:t xml:space="preserve"> </w:t>
      </w:r>
      <w:proofErr w:type="spellStart"/>
      <w:proofErr w:type="gramStart"/>
      <w:r>
        <w:t>Gmb</w:t>
      </w:r>
      <w:proofErr w:type="spellEnd"/>
      <w:r>
        <w:t xml:space="preserve"> ;</w:t>
      </w:r>
      <w:proofErr w:type="gramEnd"/>
    </w:p>
    <w:p w14:paraId="703B4FDC" w14:textId="77777777" w:rsidR="002B0EA8" w:rsidRDefault="002B0EA8" w:rsidP="002B0EA8">
      <w:pPr>
        <w:pStyle w:val="PL"/>
      </w:pPr>
      <w:r>
        <w:t xml:space="preserve">        }</w:t>
      </w:r>
    </w:p>
    <w:p w14:paraId="2E739DA3" w14:textId="77777777" w:rsidR="002B0EA8" w:rsidRDefault="002B0EA8" w:rsidP="002B0EA8">
      <w:pPr>
        <w:pStyle w:val="PL"/>
      </w:pPr>
      <w:r>
        <w:t xml:space="preserve">      }</w:t>
      </w:r>
    </w:p>
    <w:p w14:paraId="247353A7" w14:textId="77777777" w:rsidR="002B0EA8" w:rsidRDefault="002B0EA8" w:rsidP="002B0EA8">
      <w:pPr>
        <w:pStyle w:val="PL"/>
      </w:pPr>
      <w:r>
        <w:t xml:space="preserve">      leaf-list </w:t>
      </w:r>
      <w:proofErr w:type="spellStart"/>
      <w:r>
        <w:t>MMEInterfaces</w:t>
      </w:r>
      <w:proofErr w:type="spellEnd"/>
      <w:r>
        <w:t xml:space="preserve"> {</w:t>
      </w:r>
    </w:p>
    <w:p w14:paraId="775CF48C" w14:textId="77777777" w:rsidR="002B0EA8" w:rsidRDefault="002B0EA8" w:rsidP="002B0EA8">
      <w:pPr>
        <w:pStyle w:val="PL"/>
      </w:pPr>
      <w:r>
        <w:t xml:space="preserve">        type enumeration {</w:t>
      </w:r>
    </w:p>
    <w:p w14:paraId="441E989E" w14:textId="77777777" w:rsidR="002B0EA8" w:rsidRDefault="002B0EA8" w:rsidP="002B0EA8">
      <w:pPr>
        <w:pStyle w:val="PL"/>
      </w:pPr>
      <w:r>
        <w:t xml:space="preserve">          </w:t>
      </w:r>
      <w:proofErr w:type="spellStart"/>
      <w:r>
        <w:t>enum</w:t>
      </w:r>
      <w:proofErr w:type="spellEnd"/>
      <w:r>
        <w:t xml:space="preserve"> S1-</w:t>
      </w:r>
      <w:proofErr w:type="gramStart"/>
      <w:r>
        <w:t>MME ;</w:t>
      </w:r>
      <w:proofErr w:type="gramEnd"/>
    </w:p>
    <w:p w14:paraId="64D1C5AE" w14:textId="77777777" w:rsidR="002B0EA8" w:rsidRDefault="002B0EA8" w:rsidP="002B0EA8">
      <w:pPr>
        <w:pStyle w:val="PL"/>
      </w:pPr>
      <w:r>
        <w:t xml:space="preserve">          </w:t>
      </w:r>
      <w:proofErr w:type="spellStart"/>
      <w:r>
        <w:t>enum</w:t>
      </w:r>
      <w:proofErr w:type="spellEnd"/>
      <w:r>
        <w:t xml:space="preserve"> S</w:t>
      </w:r>
      <w:proofErr w:type="gramStart"/>
      <w:r>
        <w:t>3 ;</w:t>
      </w:r>
      <w:proofErr w:type="gramEnd"/>
    </w:p>
    <w:p w14:paraId="5E998DB5" w14:textId="77777777" w:rsidR="002B0EA8" w:rsidRDefault="002B0EA8" w:rsidP="002B0EA8">
      <w:pPr>
        <w:pStyle w:val="PL"/>
      </w:pPr>
      <w:r>
        <w:t xml:space="preserve">          </w:t>
      </w:r>
      <w:proofErr w:type="spellStart"/>
      <w:r>
        <w:t>enum</w:t>
      </w:r>
      <w:proofErr w:type="spellEnd"/>
      <w:r>
        <w:t xml:space="preserve"> S6</w:t>
      </w:r>
      <w:proofErr w:type="gramStart"/>
      <w:r>
        <w:t>a ;</w:t>
      </w:r>
      <w:proofErr w:type="gramEnd"/>
    </w:p>
    <w:p w14:paraId="43DE4F5E" w14:textId="77777777" w:rsidR="002B0EA8" w:rsidRDefault="002B0EA8" w:rsidP="002B0EA8">
      <w:pPr>
        <w:pStyle w:val="PL"/>
      </w:pPr>
      <w:r>
        <w:t xml:space="preserve">          </w:t>
      </w:r>
      <w:proofErr w:type="spellStart"/>
      <w:r>
        <w:t>enum</w:t>
      </w:r>
      <w:proofErr w:type="spellEnd"/>
      <w:r>
        <w:t xml:space="preserve"> S</w:t>
      </w:r>
      <w:proofErr w:type="gramStart"/>
      <w:r>
        <w:t>10 ;</w:t>
      </w:r>
      <w:proofErr w:type="gramEnd"/>
    </w:p>
    <w:p w14:paraId="4297913B" w14:textId="77777777" w:rsidR="002B0EA8" w:rsidRDefault="002B0EA8" w:rsidP="002B0EA8">
      <w:pPr>
        <w:pStyle w:val="PL"/>
      </w:pPr>
      <w:r>
        <w:t xml:space="preserve">          </w:t>
      </w:r>
      <w:proofErr w:type="spellStart"/>
      <w:r>
        <w:t>enum</w:t>
      </w:r>
      <w:proofErr w:type="spellEnd"/>
      <w:r>
        <w:t xml:space="preserve"> S</w:t>
      </w:r>
      <w:proofErr w:type="gramStart"/>
      <w:r>
        <w:t>11 ;</w:t>
      </w:r>
      <w:proofErr w:type="gramEnd"/>
    </w:p>
    <w:p w14:paraId="4BAB543B" w14:textId="77777777" w:rsidR="002B0EA8" w:rsidRDefault="002B0EA8" w:rsidP="002B0EA8">
      <w:pPr>
        <w:pStyle w:val="PL"/>
      </w:pPr>
      <w:r>
        <w:t xml:space="preserve">          </w:t>
      </w:r>
      <w:proofErr w:type="spellStart"/>
      <w:r>
        <w:t>enum</w:t>
      </w:r>
      <w:proofErr w:type="spellEnd"/>
      <w:r>
        <w:t xml:space="preserve"> S</w:t>
      </w:r>
      <w:proofErr w:type="gramStart"/>
      <w:r>
        <w:t>13 ;</w:t>
      </w:r>
      <w:proofErr w:type="gramEnd"/>
    </w:p>
    <w:p w14:paraId="06CB466F" w14:textId="77777777" w:rsidR="002B0EA8" w:rsidRDefault="002B0EA8" w:rsidP="002B0EA8">
      <w:pPr>
        <w:pStyle w:val="PL"/>
      </w:pPr>
      <w:r>
        <w:t xml:space="preserve">        }</w:t>
      </w:r>
    </w:p>
    <w:p w14:paraId="3F59D27C" w14:textId="77777777" w:rsidR="002B0EA8" w:rsidRDefault="002B0EA8" w:rsidP="002B0EA8">
      <w:pPr>
        <w:pStyle w:val="PL"/>
      </w:pPr>
      <w:r>
        <w:t xml:space="preserve">      }</w:t>
      </w:r>
    </w:p>
    <w:p w14:paraId="73ECC7CB" w14:textId="77777777" w:rsidR="002B0EA8" w:rsidRDefault="002B0EA8" w:rsidP="002B0EA8">
      <w:pPr>
        <w:pStyle w:val="PL"/>
      </w:pPr>
      <w:r>
        <w:t xml:space="preserve">      leaf-list </w:t>
      </w:r>
      <w:proofErr w:type="spellStart"/>
      <w:r>
        <w:t>SGWInterfaces</w:t>
      </w:r>
      <w:proofErr w:type="spellEnd"/>
      <w:r>
        <w:t xml:space="preserve"> {</w:t>
      </w:r>
    </w:p>
    <w:p w14:paraId="5DB9B466" w14:textId="77777777" w:rsidR="002B0EA8" w:rsidRDefault="002B0EA8" w:rsidP="002B0EA8">
      <w:pPr>
        <w:pStyle w:val="PL"/>
      </w:pPr>
      <w:r>
        <w:t xml:space="preserve">        type enumeration {</w:t>
      </w:r>
    </w:p>
    <w:p w14:paraId="384A9E6C" w14:textId="77777777" w:rsidR="002B0EA8" w:rsidRDefault="002B0EA8" w:rsidP="002B0EA8">
      <w:pPr>
        <w:pStyle w:val="PL"/>
      </w:pPr>
      <w:r>
        <w:t xml:space="preserve">          </w:t>
      </w:r>
      <w:proofErr w:type="spellStart"/>
      <w:r>
        <w:t>enum</w:t>
      </w:r>
      <w:proofErr w:type="spellEnd"/>
      <w:r>
        <w:t xml:space="preserve"> S</w:t>
      </w:r>
      <w:proofErr w:type="gramStart"/>
      <w:r>
        <w:t>4 ;</w:t>
      </w:r>
      <w:proofErr w:type="gramEnd"/>
    </w:p>
    <w:p w14:paraId="21AC6842" w14:textId="77777777" w:rsidR="002B0EA8" w:rsidRDefault="002B0EA8" w:rsidP="002B0EA8">
      <w:pPr>
        <w:pStyle w:val="PL"/>
      </w:pPr>
      <w:r>
        <w:t xml:space="preserve">          </w:t>
      </w:r>
      <w:proofErr w:type="spellStart"/>
      <w:r>
        <w:t>enum</w:t>
      </w:r>
      <w:proofErr w:type="spellEnd"/>
      <w:r>
        <w:t xml:space="preserve"> S</w:t>
      </w:r>
      <w:proofErr w:type="gramStart"/>
      <w:r>
        <w:t>5 ;</w:t>
      </w:r>
      <w:proofErr w:type="gramEnd"/>
    </w:p>
    <w:p w14:paraId="6E286957" w14:textId="77777777" w:rsidR="002B0EA8" w:rsidRDefault="002B0EA8" w:rsidP="002B0EA8">
      <w:pPr>
        <w:pStyle w:val="PL"/>
      </w:pPr>
      <w:r>
        <w:t xml:space="preserve">          </w:t>
      </w:r>
      <w:proofErr w:type="spellStart"/>
      <w:r>
        <w:t>enum</w:t>
      </w:r>
      <w:proofErr w:type="spellEnd"/>
      <w:r>
        <w:t xml:space="preserve"> S</w:t>
      </w:r>
      <w:proofErr w:type="gramStart"/>
      <w:r>
        <w:t>8 ;</w:t>
      </w:r>
      <w:proofErr w:type="gramEnd"/>
    </w:p>
    <w:p w14:paraId="1F5E25BE" w14:textId="77777777" w:rsidR="002B0EA8" w:rsidRDefault="002B0EA8" w:rsidP="002B0EA8">
      <w:pPr>
        <w:pStyle w:val="PL"/>
      </w:pPr>
      <w:r>
        <w:t xml:space="preserve">          </w:t>
      </w:r>
      <w:proofErr w:type="spellStart"/>
      <w:r>
        <w:t>enum</w:t>
      </w:r>
      <w:proofErr w:type="spellEnd"/>
      <w:r>
        <w:t xml:space="preserve"> S</w:t>
      </w:r>
      <w:proofErr w:type="gramStart"/>
      <w:r>
        <w:t>11 ;</w:t>
      </w:r>
      <w:proofErr w:type="gramEnd"/>
    </w:p>
    <w:p w14:paraId="79DABCAB" w14:textId="77777777" w:rsidR="002B0EA8" w:rsidRDefault="002B0EA8" w:rsidP="002B0EA8">
      <w:pPr>
        <w:pStyle w:val="PL"/>
      </w:pPr>
      <w:r>
        <w:t xml:space="preserve">          </w:t>
      </w:r>
      <w:proofErr w:type="spellStart"/>
      <w:r>
        <w:t>enum</w:t>
      </w:r>
      <w:proofErr w:type="spellEnd"/>
      <w:r>
        <w:t xml:space="preserve"> </w:t>
      </w:r>
      <w:proofErr w:type="spellStart"/>
      <w:proofErr w:type="gramStart"/>
      <w:r>
        <w:t>Gxc</w:t>
      </w:r>
      <w:proofErr w:type="spellEnd"/>
      <w:r>
        <w:t xml:space="preserve"> ;</w:t>
      </w:r>
      <w:proofErr w:type="gramEnd"/>
    </w:p>
    <w:p w14:paraId="5784D35F" w14:textId="77777777" w:rsidR="002B0EA8" w:rsidRDefault="002B0EA8" w:rsidP="002B0EA8">
      <w:pPr>
        <w:pStyle w:val="PL"/>
      </w:pPr>
      <w:r>
        <w:t xml:space="preserve">        }</w:t>
      </w:r>
    </w:p>
    <w:p w14:paraId="1DADC90B" w14:textId="77777777" w:rsidR="002B0EA8" w:rsidRDefault="002B0EA8" w:rsidP="002B0EA8">
      <w:pPr>
        <w:pStyle w:val="PL"/>
      </w:pPr>
      <w:r>
        <w:t xml:space="preserve">      }</w:t>
      </w:r>
    </w:p>
    <w:p w14:paraId="2F066332" w14:textId="77777777" w:rsidR="002B0EA8" w:rsidRDefault="002B0EA8" w:rsidP="002B0EA8">
      <w:pPr>
        <w:pStyle w:val="PL"/>
      </w:pPr>
      <w:r>
        <w:t xml:space="preserve">      leaf-list </w:t>
      </w:r>
      <w:proofErr w:type="spellStart"/>
      <w:r>
        <w:t>PDN_GWInterfaces</w:t>
      </w:r>
      <w:proofErr w:type="spellEnd"/>
      <w:r>
        <w:t xml:space="preserve"> {</w:t>
      </w:r>
    </w:p>
    <w:p w14:paraId="2318317C" w14:textId="77777777" w:rsidR="002B0EA8" w:rsidRDefault="002B0EA8" w:rsidP="002B0EA8">
      <w:pPr>
        <w:pStyle w:val="PL"/>
      </w:pPr>
      <w:r>
        <w:t xml:space="preserve">        type enumeration {</w:t>
      </w:r>
    </w:p>
    <w:p w14:paraId="722F1DFD" w14:textId="77777777" w:rsidR="002B0EA8" w:rsidRDefault="002B0EA8" w:rsidP="002B0EA8">
      <w:pPr>
        <w:pStyle w:val="PL"/>
      </w:pPr>
      <w:r>
        <w:t xml:space="preserve">          </w:t>
      </w:r>
      <w:proofErr w:type="spellStart"/>
      <w:r>
        <w:t>enum</w:t>
      </w:r>
      <w:proofErr w:type="spellEnd"/>
      <w:r>
        <w:t xml:space="preserve"> S2</w:t>
      </w:r>
      <w:proofErr w:type="gramStart"/>
      <w:r>
        <w:t>a ;</w:t>
      </w:r>
      <w:proofErr w:type="gramEnd"/>
    </w:p>
    <w:p w14:paraId="149E58BE" w14:textId="77777777" w:rsidR="002B0EA8" w:rsidRDefault="002B0EA8" w:rsidP="002B0EA8">
      <w:pPr>
        <w:pStyle w:val="PL"/>
      </w:pPr>
      <w:r>
        <w:t xml:space="preserve">          </w:t>
      </w:r>
      <w:proofErr w:type="spellStart"/>
      <w:r>
        <w:t>enum</w:t>
      </w:r>
      <w:proofErr w:type="spellEnd"/>
      <w:r>
        <w:t xml:space="preserve"> S2</w:t>
      </w:r>
      <w:proofErr w:type="gramStart"/>
      <w:r>
        <w:t>b ;</w:t>
      </w:r>
      <w:proofErr w:type="gramEnd"/>
    </w:p>
    <w:p w14:paraId="19BF1ECF" w14:textId="77777777" w:rsidR="002B0EA8" w:rsidRDefault="002B0EA8" w:rsidP="002B0EA8">
      <w:pPr>
        <w:pStyle w:val="PL"/>
      </w:pPr>
      <w:r>
        <w:t xml:space="preserve">          </w:t>
      </w:r>
      <w:proofErr w:type="spellStart"/>
      <w:r>
        <w:t>enum</w:t>
      </w:r>
      <w:proofErr w:type="spellEnd"/>
      <w:r>
        <w:t xml:space="preserve"> S2</w:t>
      </w:r>
      <w:proofErr w:type="gramStart"/>
      <w:r>
        <w:t>c ;</w:t>
      </w:r>
      <w:proofErr w:type="gramEnd"/>
    </w:p>
    <w:p w14:paraId="540D9E00" w14:textId="77777777" w:rsidR="002B0EA8" w:rsidRDefault="002B0EA8" w:rsidP="002B0EA8">
      <w:pPr>
        <w:pStyle w:val="PL"/>
      </w:pPr>
      <w:r>
        <w:t xml:space="preserve">          </w:t>
      </w:r>
      <w:proofErr w:type="spellStart"/>
      <w:r>
        <w:t>enum</w:t>
      </w:r>
      <w:proofErr w:type="spellEnd"/>
      <w:r>
        <w:t xml:space="preserve"> S</w:t>
      </w:r>
      <w:proofErr w:type="gramStart"/>
      <w:r>
        <w:t>5 ;</w:t>
      </w:r>
      <w:proofErr w:type="gramEnd"/>
    </w:p>
    <w:p w14:paraId="297345AF" w14:textId="77777777" w:rsidR="002B0EA8" w:rsidRDefault="002B0EA8" w:rsidP="002B0EA8">
      <w:pPr>
        <w:pStyle w:val="PL"/>
      </w:pPr>
      <w:r>
        <w:t xml:space="preserve">          </w:t>
      </w:r>
      <w:proofErr w:type="spellStart"/>
      <w:r>
        <w:t>enum</w:t>
      </w:r>
      <w:proofErr w:type="spellEnd"/>
      <w:r>
        <w:t xml:space="preserve"> S6</w:t>
      </w:r>
      <w:proofErr w:type="gramStart"/>
      <w:r>
        <w:t>b ;</w:t>
      </w:r>
      <w:proofErr w:type="gramEnd"/>
    </w:p>
    <w:p w14:paraId="464522B1" w14:textId="77777777" w:rsidR="002B0EA8" w:rsidRDefault="002B0EA8" w:rsidP="002B0EA8">
      <w:pPr>
        <w:pStyle w:val="PL"/>
      </w:pPr>
      <w:r>
        <w:t xml:space="preserve">          </w:t>
      </w:r>
      <w:proofErr w:type="spellStart"/>
      <w:r>
        <w:t>enum</w:t>
      </w:r>
      <w:proofErr w:type="spellEnd"/>
      <w:r>
        <w:t xml:space="preserve"> </w:t>
      </w:r>
      <w:proofErr w:type="gramStart"/>
      <w:r>
        <w:t>Gx ;</w:t>
      </w:r>
      <w:proofErr w:type="gramEnd"/>
    </w:p>
    <w:p w14:paraId="6550AB27" w14:textId="77777777" w:rsidR="002B0EA8" w:rsidRDefault="002B0EA8" w:rsidP="002B0EA8">
      <w:pPr>
        <w:pStyle w:val="PL"/>
      </w:pPr>
      <w:r>
        <w:t xml:space="preserve">          </w:t>
      </w:r>
      <w:proofErr w:type="spellStart"/>
      <w:r>
        <w:t>enum</w:t>
      </w:r>
      <w:proofErr w:type="spellEnd"/>
      <w:r>
        <w:t xml:space="preserve"> S</w:t>
      </w:r>
      <w:proofErr w:type="gramStart"/>
      <w:r>
        <w:t>8 ;</w:t>
      </w:r>
      <w:proofErr w:type="gramEnd"/>
    </w:p>
    <w:p w14:paraId="62C2E29D" w14:textId="77777777" w:rsidR="002B0EA8" w:rsidRDefault="002B0EA8" w:rsidP="002B0EA8">
      <w:pPr>
        <w:pStyle w:val="PL"/>
      </w:pPr>
      <w:r>
        <w:t xml:space="preserve">          </w:t>
      </w:r>
      <w:proofErr w:type="spellStart"/>
      <w:r>
        <w:t>enum</w:t>
      </w:r>
      <w:proofErr w:type="spellEnd"/>
      <w:r>
        <w:t xml:space="preserve"> </w:t>
      </w:r>
      <w:proofErr w:type="spellStart"/>
      <w:proofErr w:type="gramStart"/>
      <w:r>
        <w:t>SGi</w:t>
      </w:r>
      <w:proofErr w:type="spellEnd"/>
      <w:r>
        <w:t xml:space="preserve"> ;</w:t>
      </w:r>
      <w:proofErr w:type="gramEnd"/>
    </w:p>
    <w:p w14:paraId="697C8D01" w14:textId="77777777" w:rsidR="002B0EA8" w:rsidRDefault="002B0EA8" w:rsidP="002B0EA8">
      <w:pPr>
        <w:pStyle w:val="PL"/>
      </w:pPr>
      <w:r>
        <w:t xml:space="preserve">        }</w:t>
      </w:r>
    </w:p>
    <w:p w14:paraId="6A3A55BF" w14:textId="77777777" w:rsidR="002B0EA8" w:rsidRDefault="002B0EA8" w:rsidP="002B0EA8">
      <w:pPr>
        <w:pStyle w:val="PL"/>
      </w:pPr>
      <w:r>
        <w:t xml:space="preserve">      }</w:t>
      </w:r>
    </w:p>
    <w:p w14:paraId="5AF8804A" w14:textId="77777777" w:rsidR="002B0EA8" w:rsidRDefault="002B0EA8" w:rsidP="002B0EA8">
      <w:pPr>
        <w:pStyle w:val="PL"/>
      </w:pPr>
      <w:r>
        <w:t xml:space="preserve">      leaf-list </w:t>
      </w:r>
      <w:proofErr w:type="spellStart"/>
      <w:r>
        <w:t>eNBInterfaces</w:t>
      </w:r>
      <w:proofErr w:type="spellEnd"/>
      <w:r>
        <w:t xml:space="preserve"> {</w:t>
      </w:r>
    </w:p>
    <w:p w14:paraId="0A5E730C" w14:textId="77777777" w:rsidR="002B0EA8" w:rsidRDefault="002B0EA8" w:rsidP="002B0EA8">
      <w:pPr>
        <w:pStyle w:val="PL"/>
      </w:pPr>
      <w:r>
        <w:t xml:space="preserve">        type enumeration {</w:t>
      </w:r>
    </w:p>
    <w:p w14:paraId="647056DE" w14:textId="77777777" w:rsidR="002B0EA8" w:rsidRDefault="002B0EA8" w:rsidP="002B0EA8">
      <w:pPr>
        <w:pStyle w:val="PL"/>
      </w:pPr>
      <w:r>
        <w:t xml:space="preserve">          </w:t>
      </w:r>
      <w:proofErr w:type="spellStart"/>
      <w:r>
        <w:t>enum</w:t>
      </w:r>
      <w:proofErr w:type="spellEnd"/>
      <w:r>
        <w:t xml:space="preserve"> S1-</w:t>
      </w:r>
      <w:proofErr w:type="gramStart"/>
      <w:r>
        <w:t>MME ;</w:t>
      </w:r>
      <w:proofErr w:type="gramEnd"/>
    </w:p>
    <w:p w14:paraId="44C175BD" w14:textId="77777777" w:rsidR="002B0EA8" w:rsidRDefault="002B0EA8" w:rsidP="002B0EA8">
      <w:pPr>
        <w:pStyle w:val="PL"/>
      </w:pPr>
      <w:r>
        <w:t xml:space="preserve">          </w:t>
      </w:r>
      <w:proofErr w:type="spellStart"/>
      <w:r>
        <w:t>enum</w:t>
      </w:r>
      <w:proofErr w:type="spellEnd"/>
      <w:r>
        <w:t xml:space="preserve"> X</w:t>
      </w:r>
      <w:proofErr w:type="gramStart"/>
      <w:r>
        <w:t>2 ;</w:t>
      </w:r>
      <w:proofErr w:type="gramEnd"/>
    </w:p>
    <w:p w14:paraId="4CCEAD80" w14:textId="77777777" w:rsidR="002B0EA8" w:rsidRDefault="002B0EA8" w:rsidP="002B0EA8">
      <w:pPr>
        <w:pStyle w:val="PL"/>
      </w:pPr>
      <w:r>
        <w:t xml:space="preserve">        }</w:t>
      </w:r>
    </w:p>
    <w:p w14:paraId="2FE2D92C" w14:textId="77777777" w:rsidR="002B0EA8" w:rsidRDefault="002B0EA8" w:rsidP="002B0EA8">
      <w:pPr>
        <w:pStyle w:val="PL"/>
      </w:pPr>
      <w:r>
        <w:t xml:space="preserve">      }</w:t>
      </w:r>
    </w:p>
    <w:p w14:paraId="2CB24660" w14:textId="77777777" w:rsidR="002B0EA8" w:rsidRDefault="002B0EA8" w:rsidP="002B0EA8">
      <w:pPr>
        <w:pStyle w:val="PL"/>
      </w:pPr>
      <w:r>
        <w:t xml:space="preserve">      leaf-list </w:t>
      </w:r>
      <w:proofErr w:type="spellStart"/>
      <w:r>
        <w:t>en-gNBInterfaces</w:t>
      </w:r>
      <w:proofErr w:type="spellEnd"/>
      <w:r>
        <w:t xml:space="preserve"> {</w:t>
      </w:r>
    </w:p>
    <w:p w14:paraId="4E429F19" w14:textId="77777777" w:rsidR="002B0EA8" w:rsidRDefault="002B0EA8" w:rsidP="002B0EA8">
      <w:pPr>
        <w:pStyle w:val="PL"/>
      </w:pPr>
      <w:r>
        <w:t xml:space="preserve">        type enumeration {</w:t>
      </w:r>
    </w:p>
    <w:p w14:paraId="6CDE7432" w14:textId="77777777" w:rsidR="002B0EA8" w:rsidRDefault="002B0EA8" w:rsidP="002B0EA8">
      <w:pPr>
        <w:pStyle w:val="PL"/>
      </w:pPr>
      <w:r>
        <w:t xml:space="preserve">          </w:t>
      </w:r>
      <w:proofErr w:type="spellStart"/>
      <w:r>
        <w:t>enum</w:t>
      </w:r>
      <w:proofErr w:type="spellEnd"/>
      <w:r>
        <w:t xml:space="preserve"> S1-</w:t>
      </w:r>
      <w:proofErr w:type="gramStart"/>
      <w:r>
        <w:t>MME ;</w:t>
      </w:r>
      <w:proofErr w:type="gramEnd"/>
    </w:p>
    <w:p w14:paraId="2D1C9482" w14:textId="77777777" w:rsidR="002B0EA8" w:rsidRDefault="002B0EA8" w:rsidP="002B0EA8">
      <w:pPr>
        <w:pStyle w:val="PL"/>
      </w:pPr>
      <w:r>
        <w:t xml:space="preserve">          </w:t>
      </w:r>
      <w:proofErr w:type="spellStart"/>
      <w:r>
        <w:t>enum</w:t>
      </w:r>
      <w:proofErr w:type="spellEnd"/>
      <w:r>
        <w:t xml:space="preserve"> X</w:t>
      </w:r>
      <w:proofErr w:type="gramStart"/>
      <w:r>
        <w:t>2 ;</w:t>
      </w:r>
      <w:proofErr w:type="gramEnd"/>
    </w:p>
    <w:p w14:paraId="3C79F9E5" w14:textId="77777777" w:rsidR="002B0EA8" w:rsidRDefault="002B0EA8" w:rsidP="002B0EA8">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2E74A8A6" w14:textId="77777777" w:rsidR="002B0EA8" w:rsidRDefault="002B0EA8" w:rsidP="002B0EA8">
      <w:pPr>
        <w:pStyle w:val="PL"/>
      </w:pPr>
      <w:r>
        <w:t xml:space="preserve">          </w:t>
      </w:r>
      <w:proofErr w:type="spellStart"/>
      <w:r>
        <w:t>enum</w:t>
      </w:r>
      <w:proofErr w:type="spellEnd"/>
      <w:r>
        <w:t xml:space="preserve"> F1-</w:t>
      </w:r>
      <w:proofErr w:type="gramStart"/>
      <w:r>
        <w:t>C ;</w:t>
      </w:r>
      <w:proofErr w:type="gramEnd"/>
    </w:p>
    <w:p w14:paraId="4C76B5B5" w14:textId="77777777" w:rsidR="002B0EA8" w:rsidRDefault="002B0EA8" w:rsidP="002B0EA8">
      <w:pPr>
        <w:pStyle w:val="PL"/>
      </w:pPr>
      <w:r>
        <w:t xml:space="preserve">          </w:t>
      </w:r>
      <w:proofErr w:type="spellStart"/>
      <w:r>
        <w:t>enum</w:t>
      </w:r>
      <w:proofErr w:type="spellEnd"/>
      <w:r>
        <w:t xml:space="preserve"> E</w:t>
      </w:r>
      <w:proofErr w:type="gramStart"/>
      <w:r>
        <w:t>1 ;</w:t>
      </w:r>
      <w:proofErr w:type="gramEnd"/>
    </w:p>
    <w:p w14:paraId="0125AC96" w14:textId="77777777" w:rsidR="002B0EA8" w:rsidRDefault="002B0EA8" w:rsidP="002B0EA8">
      <w:pPr>
        <w:pStyle w:val="PL"/>
      </w:pPr>
      <w:r>
        <w:t xml:space="preserve">        }</w:t>
      </w:r>
    </w:p>
    <w:p w14:paraId="1D5AA314" w14:textId="77777777" w:rsidR="002B0EA8" w:rsidRDefault="002B0EA8" w:rsidP="002B0EA8">
      <w:pPr>
        <w:pStyle w:val="PL"/>
      </w:pPr>
      <w:r>
        <w:t xml:space="preserve">      }</w:t>
      </w:r>
    </w:p>
    <w:p w14:paraId="392EECAA" w14:textId="77777777" w:rsidR="002B0EA8" w:rsidRDefault="002B0EA8" w:rsidP="002B0EA8">
      <w:pPr>
        <w:pStyle w:val="PL"/>
      </w:pPr>
      <w:r>
        <w:t xml:space="preserve">      leaf-list </w:t>
      </w:r>
      <w:proofErr w:type="spellStart"/>
      <w:r>
        <w:t>AMFInterfaces</w:t>
      </w:r>
      <w:proofErr w:type="spellEnd"/>
      <w:r>
        <w:t xml:space="preserve"> {</w:t>
      </w:r>
    </w:p>
    <w:p w14:paraId="583A1627" w14:textId="77777777" w:rsidR="002B0EA8" w:rsidRDefault="002B0EA8" w:rsidP="002B0EA8">
      <w:pPr>
        <w:pStyle w:val="PL"/>
      </w:pPr>
      <w:r>
        <w:t xml:space="preserve">        type enumeration {</w:t>
      </w:r>
    </w:p>
    <w:p w14:paraId="4770B6FA" w14:textId="77777777" w:rsidR="002B0EA8" w:rsidRDefault="002B0EA8" w:rsidP="002B0EA8">
      <w:pPr>
        <w:pStyle w:val="PL"/>
      </w:pPr>
      <w:r>
        <w:t xml:space="preserve">          </w:t>
      </w:r>
      <w:proofErr w:type="spellStart"/>
      <w:r>
        <w:t>enum</w:t>
      </w:r>
      <w:proofErr w:type="spellEnd"/>
      <w:r>
        <w:t xml:space="preserve"> N</w:t>
      </w:r>
      <w:proofErr w:type="gramStart"/>
      <w:r>
        <w:t>1 ;</w:t>
      </w:r>
      <w:proofErr w:type="gramEnd"/>
    </w:p>
    <w:p w14:paraId="4A28625F" w14:textId="77777777" w:rsidR="002B0EA8" w:rsidRDefault="002B0EA8" w:rsidP="002B0EA8">
      <w:pPr>
        <w:pStyle w:val="PL"/>
      </w:pPr>
      <w:r>
        <w:t xml:space="preserve">          </w:t>
      </w:r>
      <w:proofErr w:type="spellStart"/>
      <w:r>
        <w:t>enum</w:t>
      </w:r>
      <w:proofErr w:type="spellEnd"/>
      <w:r>
        <w:t xml:space="preserve"> N</w:t>
      </w:r>
      <w:proofErr w:type="gramStart"/>
      <w:r>
        <w:t>2 ;</w:t>
      </w:r>
      <w:proofErr w:type="gramEnd"/>
    </w:p>
    <w:p w14:paraId="0A52B048" w14:textId="77777777" w:rsidR="002B0EA8" w:rsidRDefault="002B0EA8" w:rsidP="002B0EA8">
      <w:pPr>
        <w:pStyle w:val="PL"/>
      </w:pPr>
      <w:r>
        <w:t xml:space="preserve">          </w:t>
      </w:r>
      <w:proofErr w:type="spellStart"/>
      <w:r>
        <w:t>enum</w:t>
      </w:r>
      <w:proofErr w:type="spellEnd"/>
      <w:r>
        <w:t xml:space="preserve"> N</w:t>
      </w:r>
      <w:proofErr w:type="gramStart"/>
      <w:r>
        <w:t>8 ;</w:t>
      </w:r>
      <w:proofErr w:type="gramEnd"/>
    </w:p>
    <w:p w14:paraId="21415E80" w14:textId="77777777" w:rsidR="002B0EA8" w:rsidRDefault="002B0EA8" w:rsidP="002B0EA8">
      <w:pPr>
        <w:pStyle w:val="PL"/>
      </w:pPr>
      <w:r>
        <w:t xml:space="preserve">          </w:t>
      </w:r>
      <w:proofErr w:type="spellStart"/>
      <w:r>
        <w:t>enum</w:t>
      </w:r>
      <w:proofErr w:type="spellEnd"/>
      <w:r>
        <w:t xml:space="preserve"> N</w:t>
      </w:r>
      <w:proofErr w:type="gramStart"/>
      <w:r>
        <w:t>11 ;</w:t>
      </w:r>
      <w:proofErr w:type="gramEnd"/>
    </w:p>
    <w:p w14:paraId="63D30BA5" w14:textId="77777777" w:rsidR="002B0EA8" w:rsidRDefault="002B0EA8" w:rsidP="002B0EA8">
      <w:pPr>
        <w:pStyle w:val="PL"/>
      </w:pPr>
      <w:r>
        <w:t xml:space="preserve">          </w:t>
      </w:r>
      <w:proofErr w:type="spellStart"/>
      <w:r>
        <w:t>enum</w:t>
      </w:r>
      <w:proofErr w:type="spellEnd"/>
      <w:r>
        <w:t xml:space="preserve"> N</w:t>
      </w:r>
      <w:proofErr w:type="gramStart"/>
      <w:r>
        <w:t>12 ;</w:t>
      </w:r>
      <w:proofErr w:type="gramEnd"/>
    </w:p>
    <w:p w14:paraId="3272AD28" w14:textId="77777777" w:rsidR="002B0EA8" w:rsidRDefault="002B0EA8" w:rsidP="002B0EA8">
      <w:pPr>
        <w:pStyle w:val="PL"/>
      </w:pPr>
      <w:r>
        <w:t xml:space="preserve">          </w:t>
      </w:r>
      <w:proofErr w:type="spellStart"/>
      <w:r>
        <w:t>enum</w:t>
      </w:r>
      <w:proofErr w:type="spellEnd"/>
      <w:r>
        <w:t xml:space="preserve"> N</w:t>
      </w:r>
      <w:proofErr w:type="gramStart"/>
      <w:r>
        <w:t>14 ;</w:t>
      </w:r>
      <w:proofErr w:type="gramEnd"/>
    </w:p>
    <w:p w14:paraId="7469A6CD" w14:textId="77777777" w:rsidR="002B0EA8" w:rsidRDefault="002B0EA8" w:rsidP="002B0EA8">
      <w:pPr>
        <w:pStyle w:val="PL"/>
      </w:pPr>
      <w:r>
        <w:t xml:space="preserve">          </w:t>
      </w:r>
      <w:proofErr w:type="spellStart"/>
      <w:r>
        <w:t>enum</w:t>
      </w:r>
      <w:proofErr w:type="spellEnd"/>
      <w:r>
        <w:t xml:space="preserve"> N</w:t>
      </w:r>
      <w:proofErr w:type="gramStart"/>
      <w:r>
        <w:t>15 ;</w:t>
      </w:r>
      <w:proofErr w:type="gramEnd"/>
    </w:p>
    <w:p w14:paraId="14310D6C" w14:textId="77777777" w:rsidR="002B0EA8" w:rsidRDefault="002B0EA8" w:rsidP="002B0EA8">
      <w:pPr>
        <w:pStyle w:val="PL"/>
      </w:pPr>
      <w:r>
        <w:t xml:space="preserve">          </w:t>
      </w:r>
      <w:proofErr w:type="spellStart"/>
      <w:r>
        <w:t>enum</w:t>
      </w:r>
      <w:proofErr w:type="spellEnd"/>
      <w:r>
        <w:t xml:space="preserve"> N</w:t>
      </w:r>
      <w:proofErr w:type="gramStart"/>
      <w:r>
        <w:t>20 ;</w:t>
      </w:r>
      <w:proofErr w:type="gramEnd"/>
    </w:p>
    <w:p w14:paraId="38DCA0F5" w14:textId="77777777" w:rsidR="002B0EA8" w:rsidRDefault="002B0EA8" w:rsidP="002B0EA8">
      <w:pPr>
        <w:pStyle w:val="PL"/>
      </w:pPr>
      <w:r>
        <w:t xml:space="preserve">          </w:t>
      </w:r>
      <w:proofErr w:type="spellStart"/>
      <w:r>
        <w:t>enum</w:t>
      </w:r>
      <w:proofErr w:type="spellEnd"/>
      <w:r>
        <w:t xml:space="preserve"> N</w:t>
      </w:r>
      <w:proofErr w:type="gramStart"/>
      <w:r>
        <w:t>22 ;</w:t>
      </w:r>
      <w:proofErr w:type="gramEnd"/>
    </w:p>
    <w:p w14:paraId="03179DBE" w14:textId="77777777" w:rsidR="002B0EA8" w:rsidRDefault="002B0EA8" w:rsidP="002B0EA8">
      <w:pPr>
        <w:pStyle w:val="PL"/>
      </w:pPr>
      <w:r>
        <w:t xml:space="preserve">          </w:t>
      </w:r>
      <w:proofErr w:type="spellStart"/>
      <w:r>
        <w:t>enum</w:t>
      </w:r>
      <w:proofErr w:type="spellEnd"/>
      <w:r>
        <w:t xml:space="preserve"> N</w:t>
      </w:r>
      <w:proofErr w:type="gramStart"/>
      <w:r>
        <w:t>26 ;</w:t>
      </w:r>
      <w:proofErr w:type="gramEnd"/>
    </w:p>
    <w:p w14:paraId="3C0B211F" w14:textId="77777777" w:rsidR="002B0EA8" w:rsidRDefault="002B0EA8" w:rsidP="002B0EA8">
      <w:pPr>
        <w:pStyle w:val="PL"/>
      </w:pPr>
      <w:r>
        <w:t xml:space="preserve">        }</w:t>
      </w:r>
    </w:p>
    <w:p w14:paraId="1202645B" w14:textId="77777777" w:rsidR="002B0EA8" w:rsidRDefault="002B0EA8" w:rsidP="002B0EA8">
      <w:pPr>
        <w:pStyle w:val="PL"/>
      </w:pPr>
      <w:r>
        <w:t xml:space="preserve">      }</w:t>
      </w:r>
    </w:p>
    <w:p w14:paraId="00D0A31F" w14:textId="77777777" w:rsidR="002B0EA8" w:rsidRDefault="002B0EA8" w:rsidP="002B0EA8">
      <w:pPr>
        <w:pStyle w:val="PL"/>
      </w:pPr>
      <w:r>
        <w:t xml:space="preserve">      leaf-list </w:t>
      </w:r>
      <w:proofErr w:type="spellStart"/>
      <w:r>
        <w:t>AUSFInterfaces</w:t>
      </w:r>
      <w:proofErr w:type="spellEnd"/>
      <w:r>
        <w:t xml:space="preserve"> {</w:t>
      </w:r>
    </w:p>
    <w:p w14:paraId="5F0E883E" w14:textId="77777777" w:rsidR="002B0EA8" w:rsidRDefault="002B0EA8" w:rsidP="002B0EA8">
      <w:pPr>
        <w:pStyle w:val="PL"/>
      </w:pPr>
      <w:r>
        <w:t xml:space="preserve">        type enumeration {</w:t>
      </w:r>
    </w:p>
    <w:p w14:paraId="4B8DA444" w14:textId="77777777" w:rsidR="002B0EA8" w:rsidRDefault="002B0EA8" w:rsidP="002B0EA8">
      <w:pPr>
        <w:pStyle w:val="PL"/>
      </w:pPr>
      <w:r>
        <w:t xml:space="preserve">          </w:t>
      </w:r>
      <w:proofErr w:type="spellStart"/>
      <w:r>
        <w:t>enum</w:t>
      </w:r>
      <w:proofErr w:type="spellEnd"/>
      <w:r>
        <w:t xml:space="preserve"> N</w:t>
      </w:r>
      <w:proofErr w:type="gramStart"/>
      <w:r>
        <w:t>12 ;</w:t>
      </w:r>
      <w:proofErr w:type="gramEnd"/>
    </w:p>
    <w:p w14:paraId="13E39FAB" w14:textId="77777777" w:rsidR="002B0EA8" w:rsidRDefault="002B0EA8" w:rsidP="002B0EA8">
      <w:pPr>
        <w:pStyle w:val="PL"/>
      </w:pPr>
      <w:r>
        <w:t xml:space="preserve">          </w:t>
      </w:r>
      <w:proofErr w:type="spellStart"/>
      <w:r>
        <w:t>enum</w:t>
      </w:r>
      <w:proofErr w:type="spellEnd"/>
      <w:r>
        <w:t xml:space="preserve"> N</w:t>
      </w:r>
      <w:proofErr w:type="gramStart"/>
      <w:r>
        <w:t>13 ;</w:t>
      </w:r>
      <w:proofErr w:type="gramEnd"/>
    </w:p>
    <w:p w14:paraId="1E712A3B" w14:textId="77777777" w:rsidR="002B0EA8" w:rsidRDefault="002B0EA8" w:rsidP="002B0EA8">
      <w:pPr>
        <w:pStyle w:val="PL"/>
      </w:pPr>
      <w:r>
        <w:t xml:space="preserve">        }</w:t>
      </w:r>
    </w:p>
    <w:p w14:paraId="766DDB5E" w14:textId="77777777" w:rsidR="002B0EA8" w:rsidRDefault="002B0EA8" w:rsidP="002B0EA8">
      <w:pPr>
        <w:pStyle w:val="PL"/>
      </w:pPr>
      <w:r>
        <w:t xml:space="preserve">      }</w:t>
      </w:r>
    </w:p>
    <w:p w14:paraId="6F859F5B" w14:textId="77777777" w:rsidR="002B0EA8" w:rsidRDefault="002B0EA8" w:rsidP="002B0EA8">
      <w:pPr>
        <w:pStyle w:val="PL"/>
      </w:pPr>
      <w:r>
        <w:t xml:space="preserve">      leaf-list </w:t>
      </w:r>
      <w:proofErr w:type="spellStart"/>
      <w:r>
        <w:t>NEFInterfaces</w:t>
      </w:r>
      <w:proofErr w:type="spellEnd"/>
      <w:r>
        <w:t xml:space="preserve"> {</w:t>
      </w:r>
    </w:p>
    <w:p w14:paraId="743F49C9" w14:textId="77777777" w:rsidR="002B0EA8" w:rsidRDefault="002B0EA8" w:rsidP="002B0EA8">
      <w:pPr>
        <w:pStyle w:val="PL"/>
      </w:pPr>
      <w:r>
        <w:lastRenderedPageBreak/>
        <w:t xml:space="preserve">        type enumeration {</w:t>
      </w:r>
    </w:p>
    <w:p w14:paraId="3AFE9B3B" w14:textId="77777777" w:rsidR="002B0EA8" w:rsidRDefault="002B0EA8" w:rsidP="002B0EA8">
      <w:pPr>
        <w:pStyle w:val="PL"/>
      </w:pPr>
      <w:r>
        <w:t xml:space="preserve">          </w:t>
      </w:r>
      <w:proofErr w:type="spellStart"/>
      <w:r>
        <w:t>enum</w:t>
      </w:r>
      <w:proofErr w:type="spellEnd"/>
      <w:r>
        <w:t xml:space="preserve"> N</w:t>
      </w:r>
      <w:proofErr w:type="gramStart"/>
      <w:r>
        <w:t>29 ;</w:t>
      </w:r>
      <w:proofErr w:type="gramEnd"/>
    </w:p>
    <w:p w14:paraId="5495FFF9" w14:textId="77777777" w:rsidR="002B0EA8" w:rsidRDefault="002B0EA8" w:rsidP="002B0EA8">
      <w:pPr>
        <w:pStyle w:val="PL"/>
      </w:pPr>
      <w:r>
        <w:t xml:space="preserve">          </w:t>
      </w:r>
      <w:proofErr w:type="spellStart"/>
      <w:r>
        <w:t>enum</w:t>
      </w:r>
      <w:proofErr w:type="spellEnd"/>
      <w:r>
        <w:t xml:space="preserve"> N</w:t>
      </w:r>
      <w:proofErr w:type="gramStart"/>
      <w:r>
        <w:t>30 ;</w:t>
      </w:r>
      <w:proofErr w:type="gramEnd"/>
    </w:p>
    <w:p w14:paraId="1989CF9F" w14:textId="77777777" w:rsidR="002B0EA8" w:rsidRDefault="002B0EA8" w:rsidP="002B0EA8">
      <w:pPr>
        <w:pStyle w:val="PL"/>
      </w:pPr>
      <w:r>
        <w:t xml:space="preserve">          </w:t>
      </w:r>
      <w:proofErr w:type="spellStart"/>
      <w:r>
        <w:t>enum</w:t>
      </w:r>
      <w:proofErr w:type="spellEnd"/>
      <w:r>
        <w:t xml:space="preserve"> N</w:t>
      </w:r>
      <w:proofErr w:type="gramStart"/>
      <w:r>
        <w:t>33 ;</w:t>
      </w:r>
      <w:proofErr w:type="gramEnd"/>
    </w:p>
    <w:p w14:paraId="56EECA45" w14:textId="77777777" w:rsidR="002B0EA8" w:rsidRDefault="002B0EA8" w:rsidP="002B0EA8">
      <w:pPr>
        <w:pStyle w:val="PL"/>
      </w:pPr>
      <w:r>
        <w:t xml:space="preserve">        }</w:t>
      </w:r>
    </w:p>
    <w:p w14:paraId="21D2AC29" w14:textId="77777777" w:rsidR="002B0EA8" w:rsidRDefault="002B0EA8" w:rsidP="002B0EA8">
      <w:pPr>
        <w:pStyle w:val="PL"/>
      </w:pPr>
      <w:r>
        <w:t xml:space="preserve">      }</w:t>
      </w:r>
    </w:p>
    <w:p w14:paraId="2A23545F" w14:textId="77777777" w:rsidR="002B0EA8" w:rsidRDefault="002B0EA8" w:rsidP="002B0EA8">
      <w:pPr>
        <w:pStyle w:val="PL"/>
      </w:pPr>
      <w:r>
        <w:t xml:space="preserve">      leaf-list </w:t>
      </w:r>
      <w:proofErr w:type="spellStart"/>
      <w:r>
        <w:t>NRFInterfaces</w:t>
      </w:r>
      <w:proofErr w:type="spellEnd"/>
      <w:r>
        <w:t xml:space="preserve"> {</w:t>
      </w:r>
    </w:p>
    <w:p w14:paraId="2868922F" w14:textId="77777777" w:rsidR="002B0EA8" w:rsidRDefault="002B0EA8" w:rsidP="002B0EA8">
      <w:pPr>
        <w:pStyle w:val="PL"/>
      </w:pPr>
      <w:r>
        <w:t xml:space="preserve">        type enumeration {</w:t>
      </w:r>
    </w:p>
    <w:p w14:paraId="4EBCEE77" w14:textId="77777777" w:rsidR="002B0EA8" w:rsidRDefault="002B0EA8" w:rsidP="002B0EA8">
      <w:pPr>
        <w:pStyle w:val="PL"/>
      </w:pPr>
      <w:r>
        <w:t xml:space="preserve">          </w:t>
      </w:r>
      <w:proofErr w:type="spellStart"/>
      <w:r>
        <w:t>enum</w:t>
      </w:r>
      <w:proofErr w:type="spellEnd"/>
      <w:r>
        <w:t xml:space="preserve"> N</w:t>
      </w:r>
      <w:proofErr w:type="gramStart"/>
      <w:r>
        <w:t>27 ;</w:t>
      </w:r>
      <w:proofErr w:type="gramEnd"/>
    </w:p>
    <w:p w14:paraId="41151975" w14:textId="77777777" w:rsidR="002B0EA8" w:rsidRDefault="002B0EA8" w:rsidP="002B0EA8">
      <w:pPr>
        <w:pStyle w:val="PL"/>
      </w:pPr>
      <w:r>
        <w:t xml:space="preserve">        }</w:t>
      </w:r>
    </w:p>
    <w:p w14:paraId="617E6941" w14:textId="77777777" w:rsidR="002B0EA8" w:rsidRDefault="002B0EA8" w:rsidP="002B0EA8">
      <w:pPr>
        <w:pStyle w:val="PL"/>
      </w:pPr>
      <w:r>
        <w:t xml:space="preserve">      }</w:t>
      </w:r>
    </w:p>
    <w:p w14:paraId="4998D4F4" w14:textId="77777777" w:rsidR="002B0EA8" w:rsidRDefault="002B0EA8" w:rsidP="002B0EA8">
      <w:pPr>
        <w:pStyle w:val="PL"/>
      </w:pPr>
      <w:r>
        <w:t xml:space="preserve">      leaf-list </w:t>
      </w:r>
      <w:proofErr w:type="spellStart"/>
      <w:r>
        <w:t>NSSFInterfaces</w:t>
      </w:r>
      <w:proofErr w:type="spellEnd"/>
      <w:r>
        <w:t xml:space="preserve"> {</w:t>
      </w:r>
    </w:p>
    <w:p w14:paraId="072E7587" w14:textId="77777777" w:rsidR="002B0EA8" w:rsidRDefault="002B0EA8" w:rsidP="002B0EA8">
      <w:pPr>
        <w:pStyle w:val="PL"/>
      </w:pPr>
      <w:r>
        <w:t xml:space="preserve">        type enumeration {</w:t>
      </w:r>
    </w:p>
    <w:p w14:paraId="1C5F6A34" w14:textId="77777777" w:rsidR="002B0EA8" w:rsidRDefault="002B0EA8" w:rsidP="002B0EA8">
      <w:pPr>
        <w:pStyle w:val="PL"/>
      </w:pPr>
      <w:r>
        <w:t xml:space="preserve">          </w:t>
      </w:r>
      <w:proofErr w:type="spellStart"/>
      <w:r>
        <w:t>enum</w:t>
      </w:r>
      <w:proofErr w:type="spellEnd"/>
      <w:r>
        <w:t xml:space="preserve"> N</w:t>
      </w:r>
      <w:proofErr w:type="gramStart"/>
      <w:r>
        <w:t>22 ;</w:t>
      </w:r>
      <w:proofErr w:type="gramEnd"/>
    </w:p>
    <w:p w14:paraId="1379FC2C" w14:textId="77777777" w:rsidR="002B0EA8" w:rsidRDefault="002B0EA8" w:rsidP="002B0EA8">
      <w:pPr>
        <w:pStyle w:val="PL"/>
      </w:pPr>
      <w:r>
        <w:t xml:space="preserve">          </w:t>
      </w:r>
      <w:proofErr w:type="spellStart"/>
      <w:r>
        <w:t>enum</w:t>
      </w:r>
      <w:proofErr w:type="spellEnd"/>
      <w:r>
        <w:t xml:space="preserve"> N</w:t>
      </w:r>
      <w:proofErr w:type="gramStart"/>
      <w:r>
        <w:t>31 ;</w:t>
      </w:r>
      <w:proofErr w:type="gramEnd"/>
    </w:p>
    <w:p w14:paraId="49CBEF10" w14:textId="77777777" w:rsidR="002B0EA8" w:rsidRDefault="002B0EA8" w:rsidP="002B0EA8">
      <w:pPr>
        <w:pStyle w:val="PL"/>
      </w:pPr>
      <w:r>
        <w:t xml:space="preserve">        }</w:t>
      </w:r>
    </w:p>
    <w:p w14:paraId="2F9F12CD" w14:textId="77777777" w:rsidR="002B0EA8" w:rsidRDefault="002B0EA8" w:rsidP="002B0EA8">
      <w:pPr>
        <w:pStyle w:val="PL"/>
      </w:pPr>
      <w:r>
        <w:t xml:space="preserve">      }</w:t>
      </w:r>
    </w:p>
    <w:p w14:paraId="04A12216" w14:textId="77777777" w:rsidR="002B0EA8" w:rsidRDefault="002B0EA8" w:rsidP="002B0EA8">
      <w:pPr>
        <w:pStyle w:val="PL"/>
      </w:pPr>
      <w:r>
        <w:t xml:space="preserve">      leaf-list </w:t>
      </w:r>
      <w:proofErr w:type="spellStart"/>
      <w:r>
        <w:t>PCFInterfaces</w:t>
      </w:r>
      <w:proofErr w:type="spellEnd"/>
      <w:r>
        <w:t xml:space="preserve"> {</w:t>
      </w:r>
    </w:p>
    <w:p w14:paraId="34A550C7" w14:textId="77777777" w:rsidR="002B0EA8" w:rsidRDefault="002B0EA8" w:rsidP="002B0EA8">
      <w:pPr>
        <w:pStyle w:val="PL"/>
      </w:pPr>
      <w:r>
        <w:t xml:space="preserve">        type enumeration {</w:t>
      </w:r>
    </w:p>
    <w:p w14:paraId="4518B144" w14:textId="77777777" w:rsidR="002B0EA8" w:rsidRDefault="002B0EA8" w:rsidP="002B0EA8">
      <w:pPr>
        <w:pStyle w:val="PL"/>
      </w:pPr>
      <w:r>
        <w:t xml:space="preserve">          </w:t>
      </w:r>
      <w:proofErr w:type="spellStart"/>
      <w:r>
        <w:t>enum</w:t>
      </w:r>
      <w:proofErr w:type="spellEnd"/>
      <w:r>
        <w:t xml:space="preserve"> N</w:t>
      </w:r>
      <w:proofErr w:type="gramStart"/>
      <w:r>
        <w:t>5 ;</w:t>
      </w:r>
      <w:proofErr w:type="gramEnd"/>
    </w:p>
    <w:p w14:paraId="5F5568C6" w14:textId="77777777" w:rsidR="002B0EA8" w:rsidRDefault="002B0EA8" w:rsidP="002B0EA8">
      <w:pPr>
        <w:pStyle w:val="PL"/>
      </w:pPr>
      <w:r>
        <w:t xml:space="preserve">          </w:t>
      </w:r>
      <w:proofErr w:type="spellStart"/>
      <w:r>
        <w:t>enum</w:t>
      </w:r>
      <w:proofErr w:type="spellEnd"/>
      <w:r>
        <w:t xml:space="preserve"> N</w:t>
      </w:r>
      <w:proofErr w:type="gramStart"/>
      <w:r>
        <w:t>7 ;</w:t>
      </w:r>
      <w:proofErr w:type="gramEnd"/>
    </w:p>
    <w:p w14:paraId="6AA1636C" w14:textId="77777777" w:rsidR="002B0EA8" w:rsidRDefault="002B0EA8" w:rsidP="002B0EA8">
      <w:pPr>
        <w:pStyle w:val="PL"/>
      </w:pPr>
      <w:r>
        <w:t xml:space="preserve">          </w:t>
      </w:r>
      <w:proofErr w:type="spellStart"/>
      <w:r>
        <w:t>enum</w:t>
      </w:r>
      <w:proofErr w:type="spellEnd"/>
      <w:r>
        <w:t xml:space="preserve"> N</w:t>
      </w:r>
      <w:proofErr w:type="gramStart"/>
      <w:r>
        <w:t>15 ;</w:t>
      </w:r>
      <w:proofErr w:type="gramEnd"/>
    </w:p>
    <w:p w14:paraId="4C700ADD" w14:textId="77777777" w:rsidR="002B0EA8" w:rsidRDefault="002B0EA8" w:rsidP="002B0EA8">
      <w:pPr>
        <w:pStyle w:val="PL"/>
      </w:pPr>
      <w:r>
        <w:t xml:space="preserve">        }</w:t>
      </w:r>
    </w:p>
    <w:p w14:paraId="015D97F5" w14:textId="77777777" w:rsidR="002B0EA8" w:rsidRDefault="002B0EA8" w:rsidP="002B0EA8">
      <w:pPr>
        <w:pStyle w:val="PL"/>
      </w:pPr>
      <w:r>
        <w:t xml:space="preserve">      }</w:t>
      </w:r>
    </w:p>
    <w:p w14:paraId="7E9B330B" w14:textId="77777777" w:rsidR="002B0EA8" w:rsidRDefault="002B0EA8" w:rsidP="002B0EA8">
      <w:pPr>
        <w:pStyle w:val="PL"/>
      </w:pPr>
      <w:r>
        <w:t xml:space="preserve">      leaf-list </w:t>
      </w:r>
      <w:proofErr w:type="spellStart"/>
      <w:r>
        <w:t>SMFInterfaces</w:t>
      </w:r>
      <w:proofErr w:type="spellEnd"/>
      <w:r>
        <w:t xml:space="preserve"> {</w:t>
      </w:r>
    </w:p>
    <w:p w14:paraId="2302312C" w14:textId="77777777" w:rsidR="002B0EA8" w:rsidRDefault="002B0EA8" w:rsidP="002B0EA8">
      <w:pPr>
        <w:pStyle w:val="PL"/>
      </w:pPr>
      <w:r>
        <w:t xml:space="preserve">        type enumeration {</w:t>
      </w:r>
    </w:p>
    <w:p w14:paraId="262533E3" w14:textId="77777777" w:rsidR="002B0EA8" w:rsidRDefault="002B0EA8" w:rsidP="002B0EA8">
      <w:pPr>
        <w:pStyle w:val="PL"/>
      </w:pPr>
      <w:r>
        <w:t xml:space="preserve">          </w:t>
      </w:r>
      <w:proofErr w:type="spellStart"/>
      <w:r>
        <w:t>enum</w:t>
      </w:r>
      <w:proofErr w:type="spellEnd"/>
      <w:r>
        <w:t xml:space="preserve"> N</w:t>
      </w:r>
      <w:proofErr w:type="gramStart"/>
      <w:r>
        <w:t>4 ;</w:t>
      </w:r>
      <w:proofErr w:type="gramEnd"/>
    </w:p>
    <w:p w14:paraId="7C444934" w14:textId="77777777" w:rsidR="002B0EA8" w:rsidRDefault="002B0EA8" w:rsidP="002B0EA8">
      <w:pPr>
        <w:pStyle w:val="PL"/>
      </w:pPr>
      <w:r>
        <w:t xml:space="preserve">          </w:t>
      </w:r>
      <w:proofErr w:type="spellStart"/>
      <w:r>
        <w:t>enum</w:t>
      </w:r>
      <w:proofErr w:type="spellEnd"/>
      <w:r>
        <w:t xml:space="preserve"> N</w:t>
      </w:r>
      <w:proofErr w:type="gramStart"/>
      <w:r>
        <w:t>7 ;</w:t>
      </w:r>
      <w:proofErr w:type="gramEnd"/>
    </w:p>
    <w:p w14:paraId="62B94381" w14:textId="77777777" w:rsidR="002B0EA8" w:rsidRDefault="002B0EA8" w:rsidP="002B0EA8">
      <w:pPr>
        <w:pStyle w:val="PL"/>
      </w:pPr>
      <w:r>
        <w:t xml:space="preserve">          </w:t>
      </w:r>
      <w:proofErr w:type="spellStart"/>
      <w:r>
        <w:t>enum</w:t>
      </w:r>
      <w:proofErr w:type="spellEnd"/>
      <w:r>
        <w:t xml:space="preserve"> N</w:t>
      </w:r>
      <w:proofErr w:type="gramStart"/>
      <w:r>
        <w:t>10 ;</w:t>
      </w:r>
      <w:proofErr w:type="gramEnd"/>
    </w:p>
    <w:p w14:paraId="785F9030" w14:textId="77777777" w:rsidR="002B0EA8" w:rsidRDefault="002B0EA8" w:rsidP="002B0EA8">
      <w:pPr>
        <w:pStyle w:val="PL"/>
      </w:pPr>
      <w:r>
        <w:t xml:space="preserve">          </w:t>
      </w:r>
      <w:proofErr w:type="spellStart"/>
      <w:r>
        <w:t>enum</w:t>
      </w:r>
      <w:proofErr w:type="spellEnd"/>
      <w:r>
        <w:t xml:space="preserve"> N</w:t>
      </w:r>
      <w:proofErr w:type="gramStart"/>
      <w:r>
        <w:t>11 ;</w:t>
      </w:r>
      <w:proofErr w:type="gramEnd"/>
    </w:p>
    <w:p w14:paraId="052B89F6" w14:textId="77777777" w:rsidR="002B0EA8" w:rsidRDefault="002B0EA8" w:rsidP="002B0EA8">
      <w:pPr>
        <w:pStyle w:val="PL"/>
      </w:pPr>
      <w:r>
        <w:t xml:space="preserve">          </w:t>
      </w:r>
      <w:proofErr w:type="spellStart"/>
      <w:r>
        <w:t>enum</w:t>
      </w:r>
      <w:proofErr w:type="spellEnd"/>
      <w:r>
        <w:t xml:space="preserve"> S5-</w:t>
      </w:r>
      <w:proofErr w:type="gramStart"/>
      <w:r>
        <w:t>C ;</w:t>
      </w:r>
      <w:proofErr w:type="gramEnd"/>
    </w:p>
    <w:p w14:paraId="7258540B" w14:textId="77777777" w:rsidR="002B0EA8" w:rsidRDefault="002B0EA8" w:rsidP="002B0EA8">
      <w:pPr>
        <w:pStyle w:val="PL"/>
      </w:pPr>
      <w:r>
        <w:t xml:space="preserve">        }</w:t>
      </w:r>
    </w:p>
    <w:p w14:paraId="419D143F" w14:textId="77777777" w:rsidR="002B0EA8" w:rsidRDefault="002B0EA8" w:rsidP="002B0EA8">
      <w:pPr>
        <w:pStyle w:val="PL"/>
      </w:pPr>
      <w:r>
        <w:t xml:space="preserve">      }</w:t>
      </w:r>
    </w:p>
    <w:p w14:paraId="421E7E3E" w14:textId="77777777" w:rsidR="002B0EA8" w:rsidRDefault="002B0EA8" w:rsidP="002B0EA8">
      <w:pPr>
        <w:pStyle w:val="PL"/>
      </w:pPr>
      <w:r>
        <w:t xml:space="preserve">      leaf-list </w:t>
      </w:r>
      <w:proofErr w:type="spellStart"/>
      <w:r>
        <w:t>SMSFInterfaces</w:t>
      </w:r>
      <w:proofErr w:type="spellEnd"/>
      <w:r>
        <w:t xml:space="preserve"> {</w:t>
      </w:r>
    </w:p>
    <w:p w14:paraId="26DDE3B2" w14:textId="77777777" w:rsidR="002B0EA8" w:rsidRDefault="002B0EA8" w:rsidP="002B0EA8">
      <w:pPr>
        <w:pStyle w:val="PL"/>
      </w:pPr>
      <w:r>
        <w:t xml:space="preserve">        type enumeration {</w:t>
      </w:r>
    </w:p>
    <w:p w14:paraId="2974EEF8" w14:textId="77777777" w:rsidR="002B0EA8" w:rsidRDefault="002B0EA8" w:rsidP="002B0EA8">
      <w:pPr>
        <w:pStyle w:val="PL"/>
      </w:pPr>
      <w:r>
        <w:t xml:space="preserve">          </w:t>
      </w:r>
      <w:proofErr w:type="spellStart"/>
      <w:r>
        <w:t>enum</w:t>
      </w:r>
      <w:proofErr w:type="spellEnd"/>
      <w:r>
        <w:t xml:space="preserve"> N</w:t>
      </w:r>
      <w:proofErr w:type="gramStart"/>
      <w:r>
        <w:t>20 ;</w:t>
      </w:r>
      <w:proofErr w:type="gramEnd"/>
    </w:p>
    <w:p w14:paraId="060068A1" w14:textId="77777777" w:rsidR="002B0EA8" w:rsidRDefault="002B0EA8" w:rsidP="002B0EA8">
      <w:pPr>
        <w:pStyle w:val="PL"/>
      </w:pPr>
      <w:r>
        <w:t xml:space="preserve">          </w:t>
      </w:r>
      <w:proofErr w:type="spellStart"/>
      <w:r>
        <w:t>enum</w:t>
      </w:r>
      <w:proofErr w:type="spellEnd"/>
      <w:r>
        <w:t xml:space="preserve"> N</w:t>
      </w:r>
      <w:proofErr w:type="gramStart"/>
      <w:r>
        <w:t>21 ;</w:t>
      </w:r>
      <w:proofErr w:type="gramEnd"/>
    </w:p>
    <w:p w14:paraId="58BA955F" w14:textId="77777777" w:rsidR="002B0EA8" w:rsidRDefault="002B0EA8" w:rsidP="002B0EA8">
      <w:pPr>
        <w:pStyle w:val="PL"/>
      </w:pPr>
      <w:r>
        <w:t xml:space="preserve">        }</w:t>
      </w:r>
    </w:p>
    <w:p w14:paraId="09012FC9" w14:textId="77777777" w:rsidR="002B0EA8" w:rsidRDefault="002B0EA8" w:rsidP="002B0EA8">
      <w:pPr>
        <w:pStyle w:val="PL"/>
      </w:pPr>
      <w:r>
        <w:t xml:space="preserve">      }</w:t>
      </w:r>
    </w:p>
    <w:p w14:paraId="0D92F66F" w14:textId="77777777" w:rsidR="002B0EA8" w:rsidRDefault="002B0EA8" w:rsidP="002B0EA8">
      <w:pPr>
        <w:pStyle w:val="PL"/>
      </w:pPr>
      <w:r>
        <w:t xml:space="preserve">      leaf-list </w:t>
      </w:r>
      <w:proofErr w:type="spellStart"/>
      <w:r>
        <w:t>UDMInterfaces</w:t>
      </w:r>
      <w:proofErr w:type="spellEnd"/>
      <w:r>
        <w:t xml:space="preserve"> {</w:t>
      </w:r>
    </w:p>
    <w:p w14:paraId="5A04AD94" w14:textId="77777777" w:rsidR="002B0EA8" w:rsidRDefault="002B0EA8" w:rsidP="002B0EA8">
      <w:pPr>
        <w:pStyle w:val="PL"/>
      </w:pPr>
      <w:r>
        <w:t xml:space="preserve">        type enumeration {</w:t>
      </w:r>
    </w:p>
    <w:p w14:paraId="0083FBE2" w14:textId="77777777" w:rsidR="002B0EA8" w:rsidRDefault="002B0EA8" w:rsidP="002B0EA8">
      <w:pPr>
        <w:pStyle w:val="PL"/>
      </w:pPr>
      <w:r>
        <w:t xml:space="preserve">          </w:t>
      </w:r>
      <w:proofErr w:type="spellStart"/>
      <w:r>
        <w:t>enum</w:t>
      </w:r>
      <w:proofErr w:type="spellEnd"/>
      <w:r>
        <w:t xml:space="preserve"> N</w:t>
      </w:r>
      <w:proofErr w:type="gramStart"/>
      <w:r>
        <w:t>8 ;</w:t>
      </w:r>
      <w:proofErr w:type="gramEnd"/>
    </w:p>
    <w:p w14:paraId="6262BCE7" w14:textId="77777777" w:rsidR="002B0EA8" w:rsidRDefault="002B0EA8" w:rsidP="002B0EA8">
      <w:pPr>
        <w:pStyle w:val="PL"/>
      </w:pPr>
      <w:r>
        <w:t xml:space="preserve">          </w:t>
      </w:r>
      <w:proofErr w:type="spellStart"/>
      <w:r>
        <w:t>enum</w:t>
      </w:r>
      <w:proofErr w:type="spellEnd"/>
      <w:r>
        <w:t xml:space="preserve"> N</w:t>
      </w:r>
      <w:proofErr w:type="gramStart"/>
      <w:r>
        <w:t>10 ;</w:t>
      </w:r>
      <w:proofErr w:type="gramEnd"/>
    </w:p>
    <w:p w14:paraId="00F5E5C8" w14:textId="77777777" w:rsidR="002B0EA8" w:rsidRDefault="002B0EA8" w:rsidP="002B0EA8">
      <w:pPr>
        <w:pStyle w:val="PL"/>
      </w:pPr>
      <w:r>
        <w:t xml:space="preserve">          </w:t>
      </w:r>
      <w:proofErr w:type="spellStart"/>
      <w:r>
        <w:t>enum</w:t>
      </w:r>
      <w:proofErr w:type="spellEnd"/>
      <w:r>
        <w:t xml:space="preserve"> N</w:t>
      </w:r>
      <w:proofErr w:type="gramStart"/>
      <w:r>
        <w:t>13 ;</w:t>
      </w:r>
      <w:proofErr w:type="gramEnd"/>
    </w:p>
    <w:p w14:paraId="747CCBE5" w14:textId="77777777" w:rsidR="002B0EA8" w:rsidRDefault="002B0EA8" w:rsidP="002B0EA8">
      <w:pPr>
        <w:pStyle w:val="PL"/>
      </w:pPr>
      <w:r>
        <w:t xml:space="preserve">          </w:t>
      </w:r>
      <w:proofErr w:type="spellStart"/>
      <w:r>
        <w:t>enum</w:t>
      </w:r>
      <w:proofErr w:type="spellEnd"/>
      <w:r>
        <w:t xml:space="preserve"> N</w:t>
      </w:r>
      <w:proofErr w:type="gramStart"/>
      <w:r>
        <w:t>21 ;</w:t>
      </w:r>
      <w:proofErr w:type="gramEnd"/>
    </w:p>
    <w:p w14:paraId="72A710C4" w14:textId="77777777" w:rsidR="002B0EA8" w:rsidRDefault="002B0EA8" w:rsidP="002B0EA8">
      <w:pPr>
        <w:pStyle w:val="PL"/>
      </w:pPr>
      <w:r>
        <w:t xml:space="preserve">        }</w:t>
      </w:r>
    </w:p>
    <w:p w14:paraId="0E3B2F42" w14:textId="77777777" w:rsidR="002B0EA8" w:rsidRDefault="002B0EA8" w:rsidP="002B0EA8">
      <w:pPr>
        <w:pStyle w:val="PL"/>
      </w:pPr>
      <w:r>
        <w:t xml:space="preserve">      }</w:t>
      </w:r>
    </w:p>
    <w:p w14:paraId="0F90BACA" w14:textId="77777777" w:rsidR="002B0EA8" w:rsidRDefault="002B0EA8" w:rsidP="002B0EA8">
      <w:pPr>
        <w:pStyle w:val="PL"/>
      </w:pPr>
      <w:r>
        <w:t xml:space="preserve">      leaf-list </w:t>
      </w:r>
      <w:proofErr w:type="spellStart"/>
      <w:r>
        <w:t>UPFInterfaces</w:t>
      </w:r>
      <w:proofErr w:type="spellEnd"/>
      <w:r>
        <w:t xml:space="preserve"> {</w:t>
      </w:r>
    </w:p>
    <w:p w14:paraId="3E5A999F" w14:textId="77777777" w:rsidR="002B0EA8" w:rsidRDefault="002B0EA8" w:rsidP="002B0EA8">
      <w:pPr>
        <w:pStyle w:val="PL"/>
      </w:pPr>
      <w:r>
        <w:t xml:space="preserve">        type enumeration {</w:t>
      </w:r>
    </w:p>
    <w:p w14:paraId="34C4321E" w14:textId="77777777" w:rsidR="002B0EA8" w:rsidRDefault="002B0EA8" w:rsidP="002B0EA8">
      <w:pPr>
        <w:pStyle w:val="PL"/>
      </w:pPr>
      <w:r>
        <w:t xml:space="preserve">          </w:t>
      </w:r>
      <w:proofErr w:type="spellStart"/>
      <w:r>
        <w:t>enum</w:t>
      </w:r>
      <w:proofErr w:type="spellEnd"/>
      <w:r>
        <w:t xml:space="preserve"> N</w:t>
      </w:r>
      <w:proofErr w:type="gramStart"/>
      <w:r>
        <w:t>4 ;</w:t>
      </w:r>
      <w:proofErr w:type="gramEnd"/>
    </w:p>
    <w:p w14:paraId="65C37C11" w14:textId="77777777" w:rsidR="002B0EA8" w:rsidRDefault="002B0EA8" w:rsidP="002B0EA8">
      <w:pPr>
        <w:pStyle w:val="PL"/>
      </w:pPr>
      <w:r>
        <w:t xml:space="preserve">        }</w:t>
      </w:r>
    </w:p>
    <w:p w14:paraId="177B89D8" w14:textId="77777777" w:rsidR="002B0EA8" w:rsidRDefault="002B0EA8" w:rsidP="002B0EA8">
      <w:pPr>
        <w:pStyle w:val="PL"/>
      </w:pPr>
      <w:r>
        <w:t xml:space="preserve">      }</w:t>
      </w:r>
    </w:p>
    <w:p w14:paraId="7963EBFF" w14:textId="77777777" w:rsidR="002B0EA8" w:rsidRDefault="002B0EA8" w:rsidP="002B0EA8">
      <w:pPr>
        <w:pStyle w:val="PL"/>
      </w:pPr>
      <w:r>
        <w:t xml:space="preserve">      leaf-list ng-</w:t>
      </w:r>
      <w:proofErr w:type="spellStart"/>
      <w:r>
        <w:t>eNBInterfaces</w:t>
      </w:r>
      <w:proofErr w:type="spellEnd"/>
      <w:r>
        <w:t xml:space="preserve"> {</w:t>
      </w:r>
    </w:p>
    <w:p w14:paraId="09618F40" w14:textId="77777777" w:rsidR="002B0EA8" w:rsidRDefault="002B0EA8" w:rsidP="002B0EA8">
      <w:pPr>
        <w:pStyle w:val="PL"/>
      </w:pPr>
      <w:r>
        <w:t xml:space="preserve">        type enumeration {</w:t>
      </w:r>
    </w:p>
    <w:p w14:paraId="7EC1363B" w14:textId="77777777" w:rsidR="002B0EA8" w:rsidRDefault="002B0EA8" w:rsidP="002B0EA8">
      <w:pPr>
        <w:pStyle w:val="PL"/>
      </w:pPr>
      <w:r>
        <w:t xml:space="preserve">          </w:t>
      </w:r>
      <w:proofErr w:type="spellStart"/>
      <w:r>
        <w:t>enum</w:t>
      </w:r>
      <w:proofErr w:type="spellEnd"/>
      <w:r>
        <w:t xml:space="preserve"> NG-</w:t>
      </w:r>
      <w:proofErr w:type="gramStart"/>
      <w:r>
        <w:t>C ;</w:t>
      </w:r>
      <w:proofErr w:type="gramEnd"/>
    </w:p>
    <w:p w14:paraId="554A672C" w14:textId="77777777" w:rsidR="002B0EA8" w:rsidRDefault="002B0EA8" w:rsidP="002B0EA8">
      <w:pPr>
        <w:pStyle w:val="PL"/>
      </w:pPr>
      <w:r>
        <w:t xml:space="preserve">          </w:t>
      </w:r>
      <w:proofErr w:type="spellStart"/>
      <w:r>
        <w:t>enum</w:t>
      </w:r>
      <w:proofErr w:type="spellEnd"/>
      <w:r>
        <w:t xml:space="preserve"> </w:t>
      </w:r>
      <w:proofErr w:type="spellStart"/>
      <w:r>
        <w:t>Xn</w:t>
      </w:r>
      <w:proofErr w:type="spellEnd"/>
      <w:r>
        <w:t>-</w:t>
      </w:r>
      <w:proofErr w:type="gramStart"/>
      <w:r>
        <w:t>C ;</w:t>
      </w:r>
      <w:proofErr w:type="gramEnd"/>
    </w:p>
    <w:p w14:paraId="2264F900" w14:textId="77777777" w:rsidR="002B0EA8" w:rsidRDefault="002B0EA8" w:rsidP="002B0EA8">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16B12BB3" w14:textId="77777777" w:rsidR="002B0EA8" w:rsidRDefault="002B0EA8" w:rsidP="002B0EA8">
      <w:pPr>
        <w:pStyle w:val="PL"/>
      </w:pPr>
      <w:r>
        <w:t xml:space="preserve">        }</w:t>
      </w:r>
    </w:p>
    <w:p w14:paraId="25E63C6F" w14:textId="77777777" w:rsidR="002B0EA8" w:rsidRDefault="002B0EA8" w:rsidP="002B0EA8">
      <w:pPr>
        <w:pStyle w:val="PL"/>
      </w:pPr>
      <w:r>
        <w:t xml:space="preserve">      }</w:t>
      </w:r>
    </w:p>
    <w:p w14:paraId="0CA92FF7" w14:textId="77777777" w:rsidR="002B0EA8" w:rsidRDefault="002B0EA8" w:rsidP="002B0EA8">
      <w:pPr>
        <w:pStyle w:val="PL"/>
      </w:pPr>
      <w:r>
        <w:t xml:space="preserve">      leaf-list </w:t>
      </w:r>
      <w:proofErr w:type="spellStart"/>
      <w:r>
        <w:t>gNB</w:t>
      </w:r>
      <w:proofErr w:type="spellEnd"/>
      <w:r>
        <w:t>-CU-</w:t>
      </w:r>
      <w:proofErr w:type="spellStart"/>
      <w:r>
        <w:t>CPInterfaces</w:t>
      </w:r>
      <w:proofErr w:type="spellEnd"/>
      <w:r>
        <w:t xml:space="preserve"> {</w:t>
      </w:r>
    </w:p>
    <w:p w14:paraId="51A1CEB3" w14:textId="77777777" w:rsidR="002B0EA8" w:rsidRDefault="002B0EA8" w:rsidP="002B0EA8">
      <w:pPr>
        <w:pStyle w:val="PL"/>
      </w:pPr>
      <w:r>
        <w:t xml:space="preserve">        type enumeration {</w:t>
      </w:r>
    </w:p>
    <w:p w14:paraId="47839D2B" w14:textId="77777777" w:rsidR="002B0EA8" w:rsidRDefault="002B0EA8" w:rsidP="002B0EA8">
      <w:pPr>
        <w:pStyle w:val="PL"/>
      </w:pPr>
      <w:r>
        <w:t xml:space="preserve">          </w:t>
      </w:r>
      <w:proofErr w:type="spellStart"/>
      <w:r>
        <w:t>enum</w:t>
      </w:r>
      <w:proofErr w:type="spellEnd"/>
      <w:r>
        <w:t xml:space="preserve"> NG-</w:t>
      </w:r>
      <w:proofErr w:type="gramStart"/>
      <w:r>
        <w:t>C ;</w:t>
      </w:r>
      <w:proofErr w:type="gramEnd"/>
    </w:p>
    <w:p w14:paraId="1F3142EE" w14:textId="77777777" w:rsidR="002B0EA8" w:rsidRDefault="002B0EA8" w:rsidP="002B0EA8">
      <w:pPr>
        <w:pStyle w:val="PL"/>
      </w:pPr>
      <w:r>
        <w:t xml:space="preserve">          </w:t>
      </w:r>
      <w:proofErr w:type="spellStart"/>
      <w:r>
        <w:t>enum</w:t>
      </w:r>
      <w:proofErr w:type="spellEnd"/>
      <w:r>
        <w:t xml:space="preserve"> </w:t>
      </w:r>
      <w:proofErr w:type="spellStart"/>
      <w:r>
        <w:t>Xn</w:t>
      </w:r>
      <w:proofErr w:type="spellEnd"/>
      <w:r>
        <w:t>-</w:t>
      </w:r>
      <w:proofErr w:type="gramStart"/>
      <w:r>
        <w:t>C ;</w:t>
      </w:r>
      <w:proofErr w:type="gramEnd"/>
    </w:p>
    <w:p w14:paraId="3FE162CD" w14:textId="77777777" w:rsidR="002B0EA8" w:rsidRDefault="002B0EA8" w:rsidP="002B0EA8">
      <w:pPr>
        <w:pStyle w:val="PL"/>
      </w:pPr>
      <w:r>
        <w:t xml:space="preserve">          </w:t>
      </w:r>
      <w:proofErr w:type="spellStart"/>
      <w:r>
        <w:t>enum</w:t>
      </w:r>
      <w:proofErr w:type="spellEnd"/>
      <w:r>
        <w:t xml:space="preserve"> </w:t>
      </w:r>
      <w:proofErr w:type="spellStart"/>
      <w:proofErr w:type="gramStart"/>
      <w:r>
        <w:t>Uu</w:t>
      </w:r>
      <w:proofErr w:type="spellEnd"/>
      <w:r>
        <w:t xml:space="preserve"> ;</w:t>
      </w:r>
      <w:proofErr w:type="gramEnd"/>
    </w:p>
    <w:p w14:paraId="4498311B" w14:textId="77777777" w:rsidR="002B0EA8" w:rsidRDefault="002B0EA8" w:rsidP="002B0EA8">
      <w:pPr>
        <w:pStyle w:val="PL"/>
      </w:pPr>
      <w:r>
        <w:t xml:space="preserve">          </w:t>
      </w:r>
      <w:proofErr w:type="spellStart"/>
      <w:r>
        <w:t>enum</w:t>
      </w:r>
      <w:proofErr w:type="spellEnd"/>
      <w:r>
        <w:t xml:space="preserve"> F1-</w:t>
      </w:r>
      <w:proofErr w:type="gramStart"/>
      <w:r>
        <w:t>C ;</w:t>
      </w:r>
      <w:proofErr w:type="gramEnd"/>
    </w:p>
    <w:p w14:paraId="1DA0C276" w14:textId="77777777" w:rsidR="002B0EA8" w:rsidRDefault="002B0EA8" w:rsidP="002B0EA8">
      <w:pPr>
        <w:pStyle w:val="PL"/>
      </w:pPr>
      <w:r>
        <w:t xml:space="preserve">          </w:t>
      </w:r>
      <w:proofErr w:type="spellStart"/>
      <w:r>
        <w:t>enum</w:t>
      </w:r>
      <w:proofErr w:type="spellEnd"/>
      <w:r>
        <w:t xml:space="preserve"> E</w:t>
      </w:r>
      <w:proofErr w:type="gramStart"/>
      <w:r>
        <w:t>1 ;</w:t>
      </w:r>
      <w:proofErr w:type="gramEnd"/>
    </w:p>
    <w:p w14:paraId="3B50E0B0" w14:textId="77777777" w:rsidR="002B0EA8" w:rsidRDefault="002B0EA8" w:rsidP="002B0EA8">
      <w:pPr>
        <w:pStyle w:val="PL"/>
      </w:pPr>
      <w:r>
        <w:t xml:space="preserve">          </w:t>
      </w:r>
      <w:proofErr w:type="spellStart"/>
      <w:r>
        <w:t>enum</w:t>
      </w:r>
      <w:proofErr w:type="spellEnd"/>
      <w:r>
        <w:t xml:space="preserve"> X2-</w:t>
      </w:r>
      <w:proofErr w:type="gramStart"/>
      <w:r>
        <w:t>C ;</w:t>
      </w:r>
      <w:proofErr w:type="gramEnd"/>
    </w:p>
    <w:p w14:paraId="28C8A624" w14:textId="77777777" w:rsidR="002B0EA8" w:rsidRDefault="002B0EA8" w:rsidP="002B0EA8">
      <w:pPr>
        <w:pStyle w:val="PL"/>
      </w:pPr>
      <w:r>
        <w:t xml:space="preserve">        }</w:t>
      </w:r>
    </w:p>
    <w:p w14:paraId="349A83A1" w14:textId="77777777" w:rsidR="002B0EA8" w:rsidRDefault="002B0EA8" w:rsidP="002B0EA8">
      <w:pPr>
        <w:pStyle w:val="PL"/>
      </w:pPr>
      <w:r>
        <w:t xml:space="preserve">      }</w:t>
      </w:r>
    </w:p>
    <w:p w14:paraId="26B87515" w14:textId="77777777" w:rsidR="002B0EA8" w:rsidRDefault="002B0EA8" w:rsidP="002B0EA8">
      <w:pPr>
        <w:pStyle w:val="PL"/>
      </w:pPr>
      <w:r>
        <w:t xml:space="preserve">      leaf-list </w:t>
      </w:r>
      <w:proofErr w:type="spellStart"/>
      <w:r>
        <w:t>gNB</w:t>
      </w:r>
      <w:proofErr w:type="spellEnd"/>
      <w:r>
        <w:t>-CU-</w:t>
      </w:r>
      <w:proofErr w:type="spellStart"/>
      <w:r>
        <w:t>UPInterfaces</w:t>
      </w:r>
      <w:proofErr w:type="spellEnd"/>
      <w:r>
        <w:t xml:space="preserve"> {</w:t>
      </w:r>
    </w:p>
    <w:p w14:paraId="0D7065F2" w14:textId="77777777" w:rsidR="002B0EA8" w:rsidRDefault="002B0EA8" w:rsidP="002B0EA8">
      <w:pPr>
        <w:pStyle w:val="PL"/>
      </w:pPr>
      <w:r>
        <w:t xml:space="preserve">        type enumeration {</w:t>
      </w:r>
    </w:p>
    <w:p w14:paraId="2C03BB0C" w14:textId="77777777" w:rsidR="002B0EA8" w:rsidRDefault="002B0EA8" w:rsidP="002B0EA8">
      <w:pPr>
        <w:pStyle w:val="PL"/>
      </w:pPr>
      <w:r>
        <w:t xml:space="preserve">          </w:t>
      </w:r>
      <w:proofErr w:type="spellStart"/>
      <w:r>
        <w:t>enum</w:t>
      </w:r>
      <w:proofErr w:type="spellEnd"/>
      <w:r>
        <w:t xml:space="preserve"> E</w:t>
      </w:r>
      <w:proofErr w:type="gramStart"/>
      <w:r>
        <w:t>1 ;</w:t>
      </w:r>
      <w:proofErr w:type="gramEnd"/>
    </w:p>
    <w:p w14:paraId="262B95CD" w14:textId="77777777" w:rsidR="002B0EA8" w:rsidRDefault="002B0EA8" w:rsidP="002B0EA8">
      <w:pPr>
        <w:pStyle w:val="PL"/>
      </w:pPr>
      <w:r>
        <w:t xml:space="preserve">        }</w:t>
      </w:r>
    </w:p>
    <w:p w14:paraId="711E9629" w14:textId="77777777" w:rsidR="002B0EA8" w:rsidRDefault="002B0EA8" w:rsidP="002B0EA8">
      <w:pPr>
        <w:pStyle w:val="PL"/>
      </w:pPr>
      <w:r>
        <w:t xml:space="preserve">      }</w:t>
      </w:r>
    </w:p>
    <w:p w14:paraId="3D73A80B" w14:textId="77777777" w:rsidR="002B0EA8" w:rsidRDefault="002B0EA8" w:rsidP="002B0EA8">
      <w:pPr>
        <w:pStyle w:val="PL"/>
      </w:pPr>
      <w:r>
        <w:t xml:space="preserve">      leaf-list </w:t>
      </w:r>
      <w:proofErr w:type="spellStart"/>
      <w:r>
        <w:t>gNB-DUInterfaces</w:t>
      </w:r>
      <w:proofErr w:type="spellEnd"/>
      <w:r>
        <w:t xml:space="preserve"> {</w:t>
      </w:r>
    </w:p>
    <w:p w14:paraId="19027F4C" w14:textId="77777777" w:rsidR="002B0EA8" w:rsidRDefault="002B0EA8" w:rsidP="002B0EA8">
      <w:pPr>
        <w:pStyle w:val="PL"/>
      </w:pPr>
      <w:r>
        <w:t xml:space="preserve">        type enumeration {</w:t>
      </w:r>
    </w:p>
    <w:p w14:paraId="0FDA3D29" w14:textId="77777777" w:rsidR="002B0EA8" w:rsidRDefault="002B0EA8" w:rsidP="002B0EA8">
      <w:pPr>
        <w:pStyle w:val="PL"/>
      </w:pPr>
      <w:r>
        <w:t xml:space="preserve">          </w:t>
      </w:r>
      <w:proofErr w:type="spellStart"/>
      <w:r>
        <w:t>enum</w:t>
      </w:r>
      <w:proofErr w:type="spellEnd"/>
      <w:r>
        <w:t xml:space="preserve"> F1-</w:t>
      </w:r>
      <w:proofErr w:type="gramStart"/>
      <w:r>
        <w:t>C ;</w:t>
      </w:r>
      <w:proofErr w:type="gramEnd"/>
    </w:p>
    <w:p w14:paraId="42690A5D" w14:textId="77777777" w:rsidR="002B0EA8" w:rsidRDefault="002B0EA8" w:rsidP="002B0EA8">
      <w:pPr>
        <w:pStyle w:val="PL"/>
      </w:pPr>
      <w:r>
        <w:t xml:space="preserve">      }</w:t>
      </w:r>
    </w:p>
    <w:p w14:paraId="52BF5BAA" w14:textId="77777777" w:rsidR="002B0EA8" w:rsidRDefault="002B0EA8" w:rsidP="002B0EA8">
      <w:pPr>
        <w:pStyle w:val="PL"/>
      </w:pPr>
      <w:r>
        <w:lastRenderedPageBreak/>
        <w:t xml:space="preserve">    }</w:t>
      </w:r>
    </w:p>
    <w:p w14:paraId="122C6659" w14:textId="77777777" w:rsidR="002B0EA8" w:rsidRDefault="002B0EA8" w:rsidP="002B0EA8">
      <w:pPr>
        <w:pStyle w:val="PL"/>
      </w:pPr>
      <w:r>
        <w:t xml:space="preserve">    }</w:t>
      </w:r>
    </w:p>
    <w:p w14:paraId="4C5F12CA" w14:textId="77777777" w:rsidR="002B0EA8" w:rsidRDefault="002B0EA8" w:rsidP="002B0EA8">
      <w:pPr>
        <w:pStyle w:val="PL"/>
      </w:pPr>
    </w:p>
    <w:p w14:paraId="76609A88" w14:textId="77777777" w:rsidR="002B0EA8" w:rsidRDefault="002B0EA8" w:rsidP="002B0EA8">
      <w:pPr>
        <w:pStyle w:val="PL"/>
      </w:pPr>
      <w:r>
        <w:t xml:space="preserve">    leaf-list </w:t>
      </w:r>
      <w:proofErr w:type="spellStart"/>
      <w:r>
        <w:t>listOfNETypes</w:t>
      </w:r>
      <w:proofErr w:type="spellEnd"/>
      <w:r>
        <w:t xml:space="preserve"> {</w:t>
      </w:r>
    </w:p>
    <w:p w14:paraId="73155AB9" w14:textId="77777777" w:rsidR="002B0EA8" w:rsidRDefault="002B0EA8" w:rsidP="002B0EA8">
      <w:pPr>
        <w:pStyle w:val="PL"/>
      </w:pPr>
      <w:r>
        <w:t xml:space="preserve">      type enumeration {</w:t>
      </w:r>
    </w:p>
    <w:p w14:paraId="15466D36" w14:textId="77777777" w:rsidR="002B0EA8" w:rsidRDefault="002B0EA8" w:rsidP="002B0EA8">
      <w:pPr>
        <w:pStyle w:val="PL"/>
      </w:pPr>
      <w:r>
        <w:t xml:space="preserve">        </w:t>
      </w:r>
      <w:proofErr w:type="spellStart"/>
      <w:r>
        <w:t>enum</w:t>
      </w:r>
      <w:proofErr w:type="spellEnd"/>
      <w:r>
        <w:t xml:space="preserve"> MSC_</w:t>
      </w:r>
      <w:proofErr w:type="gramStart"/>
      <w:r>
        <w:t>SERVER;</w:t>
      </w:r>
      <w:proofErr w:type="gramEnd"/>
    </w:p>
    <w:p w14:paraId="49D869CA" w14:textId="77777777" w:rsidR="002B0EA8" w:rsidRDefault="002B0EA8" w:rsidP="002B0EA8">
      <w:pPr>
        <w:pStyle w:val="PL"/>
      </w:pPr>
      <w:r>
        <w:t xml:space="preserve">        </w:t>
      </w:r>
      <w:proofErr w:type="spellStart"/>
      <w:r>
        <w:t>enum</w:t>
      </w:r>
      <w:proofErr w:type="spellEnd"/>
      <w:r>
        <w:t xml:space="preserve"> </w:t>
      </w:r>
      <w:proofErr w:type="gramStart"/>
      <w:r>
        <w:t>SGSN;</w:t>
      </w:r>
      <w:proofErr w:type="gramEnd"/>
    </w:p>
    <w:p w14:paraId="0E5F3491" w14:textId="77777777" w:rsidR="002B0EA8" w:rsidRDefault="002B0EA8" w:rsidP="002B0EA8">
      <w:pPr>
        <w:pStyle w:val="PL"/>
      </w:pPr>
      <w:r>
        <w:t xml:space="preserve">        </w:t>
      </w:r>
      <w:proofErr w:type="spellStart"/>
      <w:r>
        <w:t>enum</w:t>
      </w:r>
      <w:proofErr w:type="spellEnd"/>
      <w:r>
        <w:t xml:space="preserve"> </w:t>
      </w:r>
      <w:proofErr w:type="gramStart"/>
      <w:r>
        <w:t>MGW;</w:t>
      </w:r>
      <w:proofErr w:type="gramEnd"/>
    </w:p>
    <w:p w14:paraId="75704B68" w14:textId="77777777" w:rsidR="002B0EA8" w:rsidRDefault="002B0EA8" w:rsidP="002B0EA8">
      <w:pPr>
        <w:pStyle w:val="PL"/>
      </w:pPr>
      <w:r>
        <w:t xml:space="preserve">        </w:t>
      </w:r>
      <w:proofErr w:type="spellStart"/>
      <w:r>
        <w:t>enum</w:t>
      </w:r>
      <w:proofErr w:type="spellEnd"/>
      <w:r>
        <w:t xml:space="preserve"> </w:t>
      </w:r>
      <w:proofErr w:type="gramStart"/>
      <w:r>
        <w:t>GGSN;</w:t>
      </w:r>
      <w:proofErr w:type="gramEnd"/>
    </w:p>
    <w:p w14:paraId="7009BF7A" w14:textId="77777777" w:rsidR="002B0EA8" w:rsidRDefault="002B0EA8" w:rsidP="002B0EA8">
      <w:pPr>
        <w:pStyle w:val="PL"/>
      </w:pPr>
      <w:r>
        <w:t xml:space="preserve">        </w:t>
      </w:r>
      <w:proofErr w:type="spellStart"/>
      <w:r>
        <w:t>enum</w:t>
      </w:r>
      <w:proofErr w:type="spellEnd"/>
      <w:r>
        <w:t xml:space="preserve"> </w:t>
      </w:r>
      <w:proofErr w:type="gramStart"/>
      <w:r>
        <w:t>RNC;</w:t>
      </w:r>
      <w:proofErr w:type="gramEnd"/>
    </w:p>
    <w:p w14:paraId="41039E56" w14:textId="77777777" w:rsidR="002B0EA8" w:rsidRDefault="002B0EA8" w:rsidP="002B0EA8">
      <w:pPr>
        <w:pStyle w:val="PL"/>
      </w:pPr>
      <w:r>
        <w:t xml:space="preserve">        </w:t>
      </w:r>
      <w:proofErr w:type="spellStart"/>
      <w:r>
        <w:t>enum</w:t>
      </w:r>
      <w:proofErr w:type="spellEnd"/>
      <w:r>
        <w:t xml:space="preserve"> BM_</w:t>
      </w:r>
      <w:proofErr w:type="gramStart"/>
      <w:r>
        <w:t>SC;</w:t>
      </w:r>
      <w:proofErr w:type="gramEnd"/>
    </w:p>
    <w:p w14:paraId="42DE1C30" w14:textId="77777777" w:rsidR="002B0EA8" w:rsidRDefault="002B0EA8" w:rsidP="002B0EA8">
      <w:pPr>
        <w:pStyle w:val="PL"/>
      </w:pPr>
      <w:r>
        <w:t xml:space="preserve">        </w:t>
      </w:r>
      <w:proofErr w:type="spellStart"/>
      <w:r>
        <w:t>enum</w:t>
      </w:r>
      <w:proofErr w:type="spellEnd"/>
      <w:r>
        <w:t xml:space="preserve"> </w:t>
      </w:r>
      <w:proofErr w:type="gramStart"/>
      <w:r>
        <w:t>MME;</w:t>
      </w:r>
      <w:proofErr w:type="gramEnd"/>
    </w:p>
    <w:p w14:paraId="5DEC3A32" w14:textId="77777777" w:rsidR="002B0EA8" w:rsidRDefault="002B0EA8" w:rsidP="002B0EA8">
      <w:pPr>
        <w:pStyle w:val="PL"/>
      </w:pPr>
      <w:r>
        <w:t xml:space="preserve">        </w:t>
      </w:r>
      <w:proofErr w:type="spellStart"/>
      <w:r>
        <w:t>enum</w:t>
      </w:r>
      <w:proofErr w:type="spellEnd"/>
      <w:r>
        <w:t xml:space="preserve"> </w:t>
      </w:r>
      <w:proofErr w:type="gramStart"/>
      <w:r>
        <w:t>SGW;</w:t>
      </w:r>
      <w:proofErr w:type="gramEnd"/>
    </w:p>
    <w:p w14:paraId="4A818B6C" w14:textId="77777777" w:rsidR="002B0EA8" w:rsidRDefault="002B0EA8" w:rsidP="002B0EA8">
      <w:pPr>
        <w:pStyle w:val="PL"/>
      </w:pPr>
      <w:r>
        <w:t xml:space="preserve">        </w:t>
      </w:r>
      <w:proofErr w:type="spellStart"/>
      <w:r>
        <w:t>enum</w:t>
      </w:r>
      <w:proofErr w:type="spellEnd"/>
      <w:r>
        <w:t xml:space="preserve"> </w:t>
      </w:r>
      <w:proofErr w:type="gramStart"/>
      <w:r>
        <w:t>PGW;</w:t>
      </w:r>
      <w:proofErr w:type="gramEnd"/>
    </w:p>
    <w:p w14:paraId="66CE805B" w14:textId="77777777" w:rsidR="002B0EA8" w:rsidRDefault="002B0EA8" w:rsidP="002B0EA8">
      <w:pPr>
        <w:pStyle w:val="PL"/>
      </w:pPr>
      <w:r>
        <w:t xml:space="preserve">        </w:t>
      </w:r>
      <w:proofErr w:type="spellStart"/>
      <w:r>
        <w:t>enum</w:t>
      </w:r>
      <w:proofErr w:type="spellEnd"/>
      <w:r>
        <w:t xml:space="preserve"> </w:t>
      </w:r>
      <w:proofErr w:type="gramStart"/>
      <w:r>
        <w:t>ENB;</w:t>
      </w:r>
      <w:proofErr w:type="gramEnd"/>
    </w:p>
    <w:p w14:paraId="1B1EFFE6" w14:textId="77777777" w:rsidR="002B0EA8" w:rsidRDefault="002B0EA8" w:rsidP="002B0EA8">
      <w:pPr>
        <w:pStyle w:val="PL"/>
      </w:pPr>
      <w:r>
        <w:t xml:space="preserve">        </w:t>
      </w:r>
      <w:proofErr w:type="spellStart"/>
      <w:r>
        <w:t>enum</w:t>
      </w:r>
      <w:proofErr w:type="spellEnd"/>
      <w:r>
        <w:t xml:space="preserve"> EN_</w:t>
      </w:r>
      <w:proofErr w:type="gramStart"/>
      <w:r>
        <w:t>GNB;</w:t>
      </w:r>
      <w:proofErr w:type="gramEnd"/>
    </w:p>
    <w:p w14:paraId="0F4BD00F" w14:textId="77777777" w:rsidR="002B0EA8" w:rsidRDefault="002B0EA8" w:rsidP="002B0EA8">
      <w:pPr>
        <w:pStyle w:val="PL"/>
      </w:pPr>
      <w:r>
        <w:t xml:space="preserve">        </w:t>
      </w:r>
      <w:proofErr w:type="spellStart"/>
      <w:r>
        <w:t>enum</w:t>
      </w:r>
      <w:proofErr w:type="spellEnd"/>
      <w:r>
        <w:t xml:space="preserve"> GNB_CU_</w:t>
      </w:r>
      <w:proofErr w:type="gramStart"/>
      <w:r>
        <w:t>CP;</w:t>
      </w:r>
      <w:proofErr w:type="gramEnd"/>
    </w:p>
    <w:p w14:paraId="6A797716" w14:textId="77777777" w:rsidR="002B0EA8" w:rsidRDefault="002B0EA8" w:rsidP="002B0EA8">
      <w:pPr>
        <w:pStyle w:val="PL"/>
      </w:pPr>
      <w:r>
        <w:t xml:space="preserve">        </w:t>
      </w:r>
      <w:proofErr w:type="spellStart"/>
      <w:r>
        <w:t>enum</w:t>
      </w:r>
      <w:proofErr w:type="spellEnd"/>
      <w:r>
        <w:t xml:space="preserve"> GNB_CU_</w:t>
      </w:r>
      <w:proofErr w:type="gramStart"/>
      <w:r>
        <w:t>UP;</w:t>
      </w:r>
      <w:proofErr w:type="gramEnd"/>
    </w:p>
    <w:p w14:paraId="50DA6434" w14:textId="77777777" w:rsidR="002B0EA8" w:rsidRDefault="002B0EA8" w:rsidP="002B0EA8">
      <w:pPr>
        <w:pStyle w:val="PL"/>
      </w:pPr>
      <w:r>
        <w:t xml:space="preserve">        </w:t>
      </w:r>
      <w:proofErr w:type="spellStart"/>
      <w:r>
        <w:t>enum</w:t>
      </w:r>
      <w:proofErr w:type="spellEnd"/>
      <w:r>
        <w:t xml:space="preserve"> GNB_</w:t>
      </w:r>
      <w:proofErr w:type="gramStart"/>
      <w:r>
        <w:t>DU;</w:t>
      </w:r>
      <w:proofErr w:type="gramEnd"/>
    </w:p>
    <w:p w14:paraId="6542F73B" w14:textId="77777777" w:rsidR="002B0EA8" w:rsidRDefault="002B0EA8" w:rsidP="002B0EA8">
      <w:pPr>
        <w:pStyle w:val="PL"/>
      </w:pPr>
      <w:r>
        <w:t xml:space="preserve">      }</w:t>
      </w:r>
    </w:p>
    <w:p w14:paraId="55137231" w14:textId="77777777" w:rsidR="002B0EA8" w:rsidRDefault="002B0EA8" w:rsidP="002B0EA8">
      <w:pPr>
        <w:pStyle w:val="PL"/>
      </w:pPr>
      <w:r>
        <w:t xml:space="preserve">      description "Specifies in which type of </w:t>
      </w:r>
      <w:proofErr w:type="spellStart"/>
      <w:r>
        <w:t>ManagedFunction</w:t>
      </w:r>
      <w:proofErr w:type="spellEnd"/>
      <w:r>
        <w:t xml:space="preserve"> the trace </w:t>
      </w:r>
      <w:proofErr w:type="gramStart"/>
      <w:r>
        <w:t>should</w:t>
      </w:r>
      <w:proofErr w:type="gramEnd"/>
    </w:p>
    <w:p w14:paraId="6610A0E2" w14:textId="77777777" w:rsidR="002B0EA8" w:rsidRDefault="002B0EA8" w:rsidP="002B0EA8">
      <w:pPr>
        <w:pStyle w:val="PL"/>
      </w:pPr>
      <w:r>
        <w:t xml:space="preserve">        be activated. The attribute is applicable only for Trace with</w:t>
      </w:r>
    </w:p>
    <w:p w14:paraId="26F8EB33" w14:textId="77777777" w:rsidR="002B0EA8" w:rsidRDefault="002B0EA8" w:rsidP="002B0EA8">
      <w:pPr>
        <w:pStyle w:val="PL"/>
      </w:pPr>
      <w:r>
        <w:t xml:space="preserve">        Signalling Based Trace activation. In case this attribute is not used,</w:t>
      </w:r>
    </w:p>
    <w:p w14:paraId="3663C8FD" w14:textId="77777777" w:rsidR="002B0EA8" w:rsidRDefault="002B0EA8" w:rsidP="002B0EA8">
      <w:pPr>
        <w:pStyle w:val="PL"/>
      </w:pPr>
      <w:r>
        <w:t xml:space="preserve">        it carries a null semantic</w:t>
      </w:r>
      <w:proofErr w:type="gramStart"/>
      <w:r>
        <w:t>";</w:t>
      </w:r>
      <w:proofErr w:type="gramEnd"/>
    </w:p>
    <w:p w14:paraId="2D225400" w14:textId="77777777" w:rsidR="002B0EA8" w:rsidRDefault="002B0EA8" w:rsidP="002B0EA8">
      <w:pPr>
        <w:pStyle w:val="PL"/>
      </w:pPr>
      <w:r>
        <w:t xml:space="preserve">      reference "Clause 5.4 of 3GPP TS 32.422 for additional details on the</w:t>
      </w:r>
    </w:p>
    <w:p w14:paraId="18FD3F6C" w14:textId="77777777" w:rsidR="002B0EA8" w:rsidRDefault="002B0EA8" w:rsidP="002B0EA8">
      <w:pPr>
        <w:pStyle w:val="PL"/>
      </w:pPr>
      <w:r>
        <w:t xml:space="preserve">        allowed values</w:t>
      </w:r>
      <w:proofErr w:type="gramStart"/>
      <w:r>
        <w:t>";</w:t>
      </w:r>
      <w:proofErr w:type="gramEnd"/>
    </w:p>
    <w:p w14:paraId="4676C749" w14:textId="77777777" w:rsidR="002B0EA8" w:rsidRDefault="002B0EA8" w:rsidP="002B0EA8">
      <w:pPr>
        <w:pStyle w:val="PL"/>
      </w:pPr>
      <w:r>
        <w:t xml:space="preserve">    }</w:t>
      </w:r>
    </w:p>
    <w:p w14:paraId="55C80612" w14:textId="77777777" w:rsidR="002B0EA8" w:rsidRDefault="002B0EA8" w:rsidP="002B0EA8">
      <w:pPr>
        <w:pStyle w:val="PL"/>
      </w:pPr>
    </w:p>
    <w:p w14:paraId="759DD679" w14:textId="77777777" w:rsidR="002B0EA8" w:rsidRDefault="002B0EA8" w:rsidP="002B0EA8">
      <w:pPr>
        <w:pStyle w:val="PL"/>
        <w:rPr>
          <w:del w:id="72" w:author="scottma"/>
        </w:rPr>
      </w:pPr>
      <w:del w:id="73" w:author="scottma">
        <w:r>
          <w:delText xml:space="preserve">    list pLMNTarget {</w:delText>
        </w:r>
      </w:del>
    </w:p>
    <w:p w14:paraId="4339DC6A" w14:textId="77777777" w:rsidR="002B0EA8" w:rsidRDefault="002B0EA8" w:rsidP="002B0EA8">
      <w:pPr>
        <w:pStyle w:val="PL"/>
        <w:rPr>
          <w:del w:id="74" w:author="scottma"/>
        </w:rPr>
      </w:pPr>
      <w:del w:id="75" w:author="scottma">
        <w:r>
          <w:delText xml:space="preserve">      key "mcc mnc";</w:delText>
        </w:r>
      </w:del>
    </w:p>
    <w:p w14:paraId="1DC99D1C" w14:textId="77777777" w:rsidR="002B0EA8" w:rsidRDefault="002B0EA8" w:rsidP="002B0EA8">
      <w:pPr>
        <w:pStyle w:val="PL"/>
        <w:rPr>
          <w:del w:id="76" w:author="scottma"/>
        </w:rPr>
      </w:pPr>
      <w:del w:id="77" w:author="scottma">
        <w:r>
          <w:delText xml:space="preserve">      description "Specifies which PLMN that the subscriber of the session to</w:delText>
        </w:r>
      </w:del>
    </w:p>
    <w:p w14:paraId="5A9D0367" w14:textId="77777777" w:rsidR="002B0EA8" w:rsidRDefault="002B0EA8" w:rsidP="002B0EA8">
      <w:pPr>
        <w:pStyle w:val="PL"/>
        <w:rPr>
          <w:del w:id="78" w:author="scottma"/>
        </w:rPr>
      </w:pPr>
      <w:del w:id="79" w:author="scottma">
        <w:r>
          <w:delText xml:space="preserve">        be recorded uses as selected PLMN. PLMN Target might differ from the</w:delText>
        </w:r>
      </w:del>
    </w:p>
    <w:p w14:paraId="54986427" w14:textId="77777777" w:rsidR="002B0EA8" w:rsidRDefault="002B0EA8" w:rsidP="002B0EA8">
      <w:pPr>
        <w:pStyle w:val="PL"/>
        <w:rPr>
          <w:del w:id="80" w:author="scottma"/>
        </w:rPr>
      </w:pPr>
      <w:del w:id="81" w:author="scottma">
        <w:r>
          <w:delText xml:space="preserve">        PLMN specified in the Trace Reference";</w:delText>
        </w:r>
      </w:del>
    </w:p>
    <w:p w14:paraId="75470EEC" w14:textId="77777777" w:rsidR="002B0EA8" w:rsidRDefault="002B0EA8" w:rsidP="002B0EA8">
      <w:pPr>
        <w:pStyle w:val="PL"/>
        <w:rPr>
          <w:del w:id="82" w:author="scottma"/>
        </w:rPr>
      </w:pPr>
      <w:del w:id="83" w:author="scottma">
        <w:r>
          <w:delText xml:space="preserve">      reference "Clause 5.9b of 3GPP TS 32.422";</w:delText>
        </w:r>
      </w:del>
    </w:p>
    <w:p w14:paraId="42145D02" w14:textId="77777777" w:rsidR="002B0EA8" w:rsidRDefault="002B0EA8" w:rsidP="002B0EA8">
      <w:pPr>
        <w:pStyle w:val="PL"/>
        <w:rPr>
          <w:del w:id="84" w:author="scottma"/>
        </w:rPr>
      </w:pPr>
      <w:del w:id="85" w:author="scottma">
        <w:r>
          <w:delText xml:space="preserve">      </w:delText>
        </w:r>
      </w:del>
    </w:p>
    <w:p w14:paraId="2240F783" w14:textId="77777777" w:rsidR="002B0EA8" w:rsidRDefault="002B0EA8" w:rsidP="002B0EA8">
      <w:pPr>
        <w:pStyle w:val="PL"/>
        <w:rPr>
          <w:del w:id="86" w:author="scottma"/>
        </w:rPr>
      </w:pPr>
      <w:del w:id="87" w:author="scottma">
        <w:r>
          <w:delText xml:space="preserve">      uses types3gpp:PLMNId;</w:delText>
        </w:r>
      </w:del>
    </w:p>
    <w:p w14:paraId="316411A4" w14:textId="77777777" w:rsidR="002B0EA8" w:rsidRDefault="002B0EA8" w:rsidP="002B0EA8">
      <w:pPr>
        <w:pStyle w:val="PL"/>
        <w:rPr>
          <w:del w:id="88" w:author="scottma"/>
        </w:rPr>
      </w:pPr>
      <w:del w:id="89" w:author="scottma">
        <w:r>
          <w:delText xml:space="preserve">    }</w:delText>
        </w:r>
      </w:del>
    </w:p>
    <w:p w14:paraId="67058B21" w14:textId="77777777" w:rsidR="002B0EA8" w:rsidRDefault="002B0EA8" w:rsidP="002B0EA8">
      <w:pPr>
        <w:pStyle w:val="PL"/>
        <w:rPr>
          <w:del w:id="90" w:author="scottma"/>
        </w:rPr>
      </w:pPr>
    </w:p>
    <w:p w14:paraId="5AB766ED" w14:textId="77777777" w:rsidR="002B0EA8" w:rsidRDefault="002B0EA8" w:rsidP="002B0EA8">
      <w:pPr>
        <w:pStyle w:val="PL"/>
        <w:rPr>
          <w:del w:id="91" w:author="scottma"/>
        </w:rPr>
      </w:pPr>
      <w:del w:id="92" w:author="scottma">
        <w:r>
          <w:delText xml:space="preserve">    leaf traceReportingConsumerUri {</w:delText>
        </w:r>
      </w:del>
    </w:p>
    <w:p w14:paraId="48F46831" w14:textId="77777777" w:rsidR="002B0EA8" w:rsidRDefault="002B0EA8" w:rsidP="002B0EA8">
      <w:pPr>
        <w:pStyle w:val="PL"/>
        <w:rPr>
          <w:del w:id="93" w:author="scottma"/>
        </w:rPr>
      </w:pPr>
      <w:del w:id="94" w:author="scottma">
        <w:r>
          <w:delText xml:space="preserve">      when '../traceReportingFormat  = "STREAMING"';</w:delText>
        </w:r>
      </w:del>
    </w:p>
    <w:p w14:paraId="634DEE53" w14:textId="77777777" w:rsidR="002B0EA8" w:rsidRDefault="002B0EA8" w:rsidP="002B0EA8">
      <w:pPr>
        <w:pStyle w:val="PL"/>
        <w:rPr>
          <w:del w:id="95" w:author="scottma"/>
        </w:rPr>
      </w:pPr>
      <w:del w:id="96" w:author="scottma">
        <w:r>
          <w:delText xml:space="preserve">      type inet:uri;</w:delText>
        </w:r>
      </w:del>
    </w:p>
    <w:p w14:paraId="3FBCCDC7" w14:textId="77777777" w:rsidR="002B0EA8" w:rsidRDefault="002B0EA8" w:rsidP="002B0EA8">
      <w:pPr>
        <w:pStyle w:val="PL"/>
        <w:rPr>
          <w:del w:id="97" w:author="scottma"/>
        </w:rPr>
      </w:pPr>
      <w:del w:id="98" w:author="scottma">
        <w:r>
          <w:delText xml:space="preserve">      description "URI of the Streaming Trace data reporting MnS consumer</w:delText>
        </w:r>
      </w:del>
    </w:p>
    <w:p w14:paraId="492F2D26" w14:textId="77777777" w:rsidR="002B0EA8" w:rsidRDefault="002B0EA8" w:rsidP="002B0EA8">
      <w:pPr>
        <w:pStyle w:val="PL"/>
        <w:rPr>
          <w:del w:id="99" w:author="scottma"/>
        </w:rPr>
      </w:pPr>
      <w:del w:id="100" w:author="scottma">
        <w:r>
          <w:delText xml:space="preserve">        (a.k.a. streaming target).</w:delText>
        </w:r>
      </w:del>
    </w:p>
    <w:p w14:paraId="31E3ED30" w14:textId="77777777" w:rsidR="002B0EA8" w:rsidRDefault="002B0EA8" w:rsidP="002B0EA8">
      <w:pPr>
        <w:pStyle w:val="PL"/>
        <w:rPr>
          <w:del w:id="101" w:author="scottma"/>
        </w:rPr>
      </w:pPr>
      <w:del w:id="102" w:author="scottma">
        <w:r>
          <w:delText xml:space="preserve">        This attribute shall be present if file based trace data reporting is</w:delText>
        </w:r>
      </w:del>
    </w:p>
    <w:p w14:paraId="100F10E0" w14:textId="77777777" w:rsidR="002B0EA8" w:rsidRDefault="002B0EA8" w:rsidP="002B0EA8">
      <w:pPr>
        <w:pStyle w:val="PL"/>
        <w:rPr>
          <w:del w:id="103" w:author="scottma"/>
        </w:rPr>
      </w:pPr>
      <w:del w:id="104" w:author="scottma">
        <w:r>
          <w:delText xml:space="preserve">        supported and traceReportingFormat set to 'file based' or when</w:delText>
        </w:r>
      </w:del>
    </w:p>
    <w:p w14:paraId="2D070AF6" w14:textId="77777777" w:rsidR="002B0EA8" w:rsidRDefault="002B0EA8" w:rsidP="002B0EA8">
      <w:pPr>
        <w:pStyle w:val="PL"/>
        <w:rPr>
          <w:del w:id="105" w:author="scottma"/>
        </w:rPr>
      </w:pPr>
      <w:del w:id="106" w:author="scottma">
        <w:r>
          <w:delText xml:space="preserve">        jobType is set to Logged MDT or Logged MBSFN MDT.";</w:delText>
        </w:r>
      </w:del>
    </w:p>
    <w:p w14:paraId="023C51F1" w14:textId="77777777" w:rsidR="002B0EA8" w:rsidRDefault="002B0EA8" w:rsidP="002B0EA8">
      <w:pPr>
        <w:pStyle w:val="PL"/>
        <w:rPr>
          <w:del w:id="107" w:author="scottma"/>
        </w:rPr>
      </w:pPr>
      <w:del w:id="108" w:author="scottma">
        <w:r>
          <w:delText xml:space="preserve">      reference "Clause 5.9 of 3GPP TS 32.422";</w:delText>
        </w:r>
      </w:del>
    </w:p>
    <w:p w14:paraId="5F204478" w14:textId="77777777" w:rsidR="002B0EA8" w:rsidRDefault="002B0EA8" w:rsidP="002B0EA8">
      <w:pPr>
        <w:pStyle w:val="PL"/>
        <w:rPr>
          <w:del w:id="109" w:author="scottma"/>
        </w:rPr>
      </w:pPr>
      <w:del w:id="110" w:author="scottma">
        <w:r>
          <w:delText xml:space="preserve">    }</w:delText>
        </w:r>
      </w:del>
    </w:p>
    <w:p w14:paraId="73EF9918" w14:textId="77777777" w:rsidR="002B0EA8" w:rsidRDefault="002B0EA8" w:rsidP="002B0EA8">
      <w:pPr>
        <w:pStyle w:val="PL"/>
        <w:rPr>
          <w:del w:id="111" w:author="scottma"/>
        </w:rPr>
      </w:pPr>
    </w:p>
    <w:p w14:paraId="49D114F8" w14:textId="77777777" w:rsidR="002B0EA8" w:rsidRDefault="002B0EA8" w:rsidP="002B0EA8">
      <w:pPr>
        <w:pStyle w:val="PL"/>
        <w:rPr>
          <w:del w:id="112" w:author="scottma"/>
        </w:rPr>
      </w:pPr>
      <w:del w:id="113" w:author="scottma">
        <w:r>
          <w:delText xml:space="preserve">    leaf traceCollectionEntityIPAddress {</w:delText>
        </w:r>
      </w:del>
    </w:p>
    <w:p w14:paraId="751E539E" w14:textId="77777777" w:rsidR="002B0EA8" w:rsidRDefault="002B0EA8" w:rsidP="002B0EA8">
      <w:pPr>
        <w:pStyle w:val="PL"/>
        <w:rPr>
          <w:del w:id="114" w:author="scottma"/>
        </w:rPr>
      </w:pPr>
      <w:del w:id="115" w:author="scottma">
        <w:r>
          <w:delText xml:space="preserve">      when '../traceReportingFormat  = "FILE_BASED" or '</w:delText>
        </w:r>
      </w:del>
    </w:p>
    <w:p w14:paraId="277AD953" w14:textId="77777777" w:rsidR="002B0EA8" w:rsidRDefault="002B0EA8" w:rsidP="002B0EA8">
      <w:pPr>
        <w:pStyle w:val="PL"/>
        <w:rPr>
          <w:del w:id="116" w:author="scottma"/>
        </w:rPr>
      </w:pPr>
      <w:del w:id="117" w:author="scottma">
        <w:r>
          <w:delText xml:space="preserve">        +'../jobType = "LOGGED_MDT_ONLY" or ../jobType = "LOGGED_MBSFN_MDT"';</w:delText>
        </w:r>
      </w:del>
    </w:p>
    <w:p w14:paraId="2EF0019F" w14:textId="77777777" w:rsidR="002B0EA8" w:rsidRDefault="002B0EA8" w:rsidP="002B0EA8">
      <w:pPr>
        <w:pStyle w:val="PL"/>
        <w:rPr>
          <w:del w:id="118" w:author="scottma"/>
        </w:rPr>
      </w:pPr>
      <w:del w:id="119" w:author="scottma">
        <w:r>
          <w:delText xml:space="preserve">      type union {</w:delText>
        </w:r>
      </w:del>
    </w:p>
    <w:p w14:paraId="487AFAA4" w14:textId="77777777" w:rsidR="002B0EA8" w:rsidRDefault="002B0EA8" w:rsidP="002B0EA8">
      <w:pPr>
        <w:pStyle w:val="PL"/>
        <w:rPr>
          <w:del w:id="120" w:author="scottma"/>
        </w:rPr>
      </w:pPr>
      <w:del w:id="121" w:author="scottma">
        <w:r>
          <w:delText xml:space="preserve">        type inet:uri;</w:delText>
        </w:r>
      </w:del>
    </w:p>
    <w:p w14:paraId="30EE432A" w14:textId="77777777" w:rsidR="002B0EA8" w:rsidRDefault="002B0EA8" w:rsidP="002B0EA8">
      <w:pPr>
        <w:pStyle w:val="PL"/>
        <w:rPr>
          <w:del w:id="122" w:author="scottma"/>
        </w:rPr>
      </w:pPr>
      <w:del w:id="123" w:author="scottma">
        <w:r>
          <w:delText xml:space="preserve">        type inet:ip-address;</w:delText>
        </w:r>
      </w:del>
    </w:p>
    <w:p w14:paraId="3F937714" w14:textId="77777777" w:rsidR="002B0EA8" w:rsidRDefault="002B0EA8" w:rsidP="002B0EA8">
      <w:pPr>
        <w:pStyle w:val="PL"/>
        <w:rPr>
          <w:del w:id="124" w:author="scottma"/>
        </w:rPr>
      </w:pPr>
      <w:del w:id="125" w:author="scottma">
        <w:r>
          <w:delText xml:space="preserve">      }</w:delText>
        </w:r>
      </w:del>
    </w:p>
    <w:p w14:paraId="174C056C" w14:textId="77777777" w:rsidR="002B0EA8" w:rsidRDefault="002B0EA8" w:rsidP="002B0EA8">
      <w:pPr>
        <w:pStyle w:val="PL"/>
        <w:rPr>
          <w:del w:id="126" w:author="scottma"/>
        </w:rPr>
      </w:pPr>
      <w:del w:id="127" w:author="scottma">
        <w:r>
          <w:delText xml:space="preserve">      description "Specifies the address of the Trace Collection Entity when</w:delText>
        </w:r>
      </w:del>
    </w:p>
    <w:p w14:paraId="5A78BAD4" w14:textId="77777777" w:rsidR="002B0EA8" w:rsidRDefault="002B0EA8" w:rsidP="002B0EA8">
      <w:pPr>
        <w:pStyle w:val="PL"/>
        <w:rPr>
          <w:del w:id="128" w:author="scottma"/>
        </w:rPr>
      </w:pPr>
      <w:del w:id="129" w:author="scottma">
        <w:r>
          <w:delText xml:space="preserve">        the attribute traceReportingFormat is configured for the file-based</w:delText>
        </w:r>
      </w:del>
    </w:p>
    <w:p w14:paraId="64A43280" w14:textId="77777777" w:rsidR="002B0EA8" w:rsidRDefault="002B0EA8" w:rsidP="002B0EA8">
      <w:pPr>
        <w:pStyle w:val="PL"/>
        <w:rPr>
          <w:del w:id="130" w:author="scottma"/>
        </w:rPr>
      </w:pPr>
      <w:del w:id="131" w:author="scottma">
        <w:r>
          <w:delText xml:space="preserve">        reporting. The attribute is applicable for both Trace and MDT.";</w:delText>
        </w:r>
      </w:del>
    </w:p>
    <w:p w14:paraId="0A325064" w14:textId="77777777" w:rsidR="002B0EA8" w:rsidRDefault="002B0EA8" w:rsidP="002B0EA8">
      <w:pPr>
        <w:pStyle w:val="PL"/>
        <w:rPr>
          <w:del w:id="132" w:author="scottma"/>
        </w:rPr>
      </w:pPr>
      <w:del w:id="133" w:author="scottma">
        <w:r>
          <w:delText xml:space="preserve">      reference "Clause 5.9 of 3GPP TS 32.422";</w:delText>
        </w:r>
      </w:del>
    </w:p>
    <w:p w14:paraId="4742B16B" w14:textId="77777777" w:rsidR="002B0EA8" w:rsidRDefault="002B0EA8" w:rsidP="002B0EA8">
      <w:pPr>
        <w:pStyle w:val="PL"/>
        <w:rPr>
          <w:del w:id="134" w:author="scottma"/>
        </w:rPr>
      </w:pPr>
      <w:del w:id="135" w:author="scottma">
        <w:r>
          <w:delText xml:space="preserve">    }</w:delText>
        </w:r>
      </w:del>
    </w:p>
    <w:p w14:paraId="649D2C56" w14:textId="77777777" w:rsidR="002B0EA8" w:rsidRDefault="002B0EA8" w:rsidP="002B0EA8">
      <w:pPr>
        <w:pStyle w:val="PL"/>
        <w:rPr>
          <w:del w:id="136" w:author="scottma"/>
        </w:rPr>
      </w:pPr>
    </w:p>
    <w:p w14:paraId="7CBAD09B" w14:textId="77777777" w:rsidR="002B0EA8" w:rsidRDefault="002B0EA8" w:rsidP="002B0EA8">
      <w:pPr>
        <w:pStyle w:val="PL"/>
      </w:pPr>
      <w:r>
        <w:t xml:space="preserve">    leaf </w:t>
      </w:r>
      <w:proofErr w:type="spellStart"/>
      <w:r>
        <w:t>traceDepth</w:t>
      </w:r>
      <w:proofErr w:type="spellEnd"/>
      <w:r>
        <w:t xml:space="preserve"> {</w:t>
      </w:r>
    </w:p>
    <w:p w14:paraId="25E1C3B2" w14:textId="77777777" w:rsidR="002B0EA8" w:rsidRDefault="002B0EA8" w:rsidP="002B0EA8">
      <w:pPr>
        <w:pStyle w:val="PL"/>
      </w:pPr>
      <w:r>
        <w:t xml:space="preserve">      when </w:t>
      </w:r>
      <w:proofErr w:type="gramStart"/>
      <w:r>
        <w:t>'..</w:t>
      </w:r>
      <w:proofErr w:type="gramEnd"/>
      <w:r>
        <w:t>/</w:t>
      </w:r>
      <w:proofErr w:type="spellStart"/>
      <w:r>
        <w:t>jobType</w:t>
      </w:r>
      <w:proofErr w:type="spellEnd"/>
      <w:r>
        <w:t xml:space="preserve"> = "TRACE_ONLY"'</w:t>
      </w:r>
    </w:p>
    <w:p w14:paraId="611D4107" w14:textId="77777777" w:rsidR="002B0EA8" w:rsidRDefault="002B0EA8" w:rsidP="002B0EA8">
      <w:pPr>
        <w:pStyle w:val="PL"/>
      </w:pPr>
      <w:r>
        <w:t xml:space="preserve">        +  ' or</w:t>
      </w:r>
      <w:proofErr w:type="gramStart"/>
      <w:r>
        <w:t xml:space="preserve"> ..</w:t>
      </w:r>
      <w:proofErr w:type="gramEnd"/>
      <w:r>
        <w:t>/</w:t>
      </w:r>
      <w:proofErr w:type="spellStart"/>
      <w:r>
        <w:t>jobType</w:t>
      </w:r>
      <w:proofErr w:type="spellEnd"/>
      <w:r>
        <w:t xml:space="preserve"> = "IMMEDIATE_MDT_AND_TRACE"';</w:t>
      </w:r>
    </w:p>
    <w:p w14:paraId="3A54A0AE" w14:textId="77777777" w:rsidR="002B0EA8" w:rsidRDefault="002B0EA8" w:rsidP="002B0EA8">
      <w:pPr>
        <w:pStyle w:val="PL"/>
      </w:pPr>
      <w:r>
        <w:t xml:space="preserve">      type </w:t>
      </w:r>
      <w:proofErr w:type="gramStart"/>
      <w:r>
        <w:t>enumeration  {</w:t>
      </w:r>
      <w:proofErr w:type="gramEnd"/>
    </w:p>
    <w:p w14:paraId="5BA505B5" w14:textId="77777777" w:rsidR="002B0EA8" w:rsidRDefault="002B0EA8" w:rsidP="002B0EA8">
      <w:pPr>
        <w:pStyle w:val="PL"/>
      </w:pPr>
      <w:r>
        <w:t xml:space="preserve">        </w:t>
      </w:r>
      <w:proofErr w:type="spellStart"/>
      <w:r>
        <w:t>enum</w:t>
      </w:r>
      <w:proofErr w:type="spellEnd"/>
      <w:r>
        <w:t xml:space="preserve"> </w:t>
      </w:r>
      <w:proofErr w:type="gramStart"/>
      <w:r>
        <w:t>MINIMUM;</w:t>
      </w:r>
      <w:proofErr w:type="gramEnd"/>
    </w:p>
    <w:p w14:paraId="64D8CA11" w14:textId="77777777" w:rsidR="002B0EA8" w:rsidRDefault="002B0EA8" w:rsidP="002B0EA8">
      <w:pPr>
        <w:pStyle w:val="PL"/>
      </w:pPr>
      <w:r>
        <w:t xml:space="preserve">        </w:t>
      </w:r>
      <w:proofErr w:type="spellStart"/>
      <w:r>
        <w:t>enum</w:t>
      </w:r>
      <w:proofErr w:type="spellEnd"/>
      <w:r>
        <w:t xml:space="preserve"> </w:t>
      </w:r>
      <w:proofErr w:type="gramStart"/>
      <w:r>
        <w:t>MEDIUM;</w:t>
      </w:r>
      <w:proofErr w:type="gramEnd"/>
    </w:p>
    <w:p w14:paraId="6BCCDBCB" w14:textId="77777777" w:rsidR="002B0EA8" w:rsidRDefault="002B0EA8" w:rsidP="002B0EA8">
      <w:pPr>
        <w:pStyle w:val="PL"/>
      </w:pPr>
      <w:r>
        <w:t xml:space="preserve">        </w:t>
      </w:r>
      <w:proofErr w:type="spellStart"/>
      <w:r>
        <w:t>enum</w:t>
      </w:r>
      <w:proofErr w:type="spellEnd"/>
      <w:r>
        <w:t xml:space="preserve"> </w:t>
      </w:r>
      <w:proofErr w:type="gramStart"/>
      <w:r>
        <w:t>MAXIMUM;</w:t>
      </w:r>
      <w:proofErr w:type="gramEnd"/>
    </w:p>
    <w:p w14:paraId="2D18F0FC" w14:textId="77777777" w:rsidR="002B0EA8" w:rsidRDefault="002B0EA8" w:rsidP="002B0EA8">
      <w:pPr>
        <w:pStyle w:val="PL"/>
      </w:pPr>
      <w:r>
        <w:t xml:space="preserve">        </w:t>
      </w:r>
      <w:proofErr w:type="spellStart"/>
      <w:r>
        <w:t>enum</w:t>
      </w:r>
      <w:proofErr w:type="spellEnd"/>
      <w:r>
        <w:t xml:space="preserve"> </w:t>
      </w:r>
      <w:proofErr w:type="gramStart"/>
      <w:r>
        <w:t>VENDORMINIMUM;</w:t>
      </w:r>
      <w:proofErr w:type="gramEnd"/>
    </w:p>
    <w:p w14:paraId="30E1BF4D" w14:textId="77777777" w:rsidR="002B0EA8" w:rsidRDefault="002B0EA8" w:rsidP="002B0EA8">
      <w:pPr>
        <w:pStyle w:val="PL"/>
      </w:pPr>
      <w:r>
        <w:t xml:space="preserve">        </w:t>
      </w:r>
      <w:proofErr w:type="spellStart"/>
      <w:r>
        <w:t>enum</w:t>
      </w:r>
      <w:proofErr w:type="spellEnd"/>
      <w:r>
        <w:t xml:space="preserve"> </w:t>
      </w:r>
      <w:proofErr w:type="gramStart"/>
      <w:r>
        <w:t>VENDORMEDIUM;</w:t>
      </w:r>
      <w:proofErr w:type="gramEnd"/>
    </w:p>
    <w:p w14:paraId="5F74B8F3" w14:textId="77777777" w:rsidR="002B0EA8" w:rsidRDefault="002B0EA8" w:rsidP="002B0EA8">
      <w:pPr>
        <w:pStyle w:val="PL"/>
      </w:pPr>
      <w:r>
        <w:t xml:space="preserve">        </w:t>
      </w:r>
      <w:proofErr w:type="spellStart"/>
      <w:r>
        <w:t>enum</w:t>
      </w:r>
      <w:proofErr w:type="spellEnd"/>
      <w:r>
        <w:t xml:space="preserve"> </w:t>
      </w:r>
      <w:proofErr w:type="gramStart"/>
      <w:r>
        <w:t>VENDORMAXIMUM;</w:t>
      </w:r>
      <w:proofErr w:type="gramEnd"/>
    </w:p>
    <w:p w14:paraId="1BE8232A" w14:textId="77777777" w:rsidR="002B0EA8" w:rsidRDefault="002B0EA8" w:rsidP="002B0EA8">
      <w:pPr>
        <w:pStyle w:val="PL"/>
      </w:pPr>
      <w:r>
        <w:t xml:space="preserve">      }</w:t>
      </w:r>
    </w:p>
    <w:p w14:paraId="3399B06A" w14:textId="77777777" w:rsidR="002B0EA8" w:rsidRDefault="002B0EA8" w:rsidP="002B0EA8">
      <w:pPr>
        <w:pStyle w:val="PL"/>
      </w:pPr>
      <w:r>
        <w:t xml:space="preserve">      default </w:t>
      </w:r>
      <w:proofErr w:type="gramStart"/>
      <w:r>
        <w:t>MAXIMUM;</w:t>
      </w:r>
      <w:proofErr w:type="gramEnd"/>
    </w:p>
    <w:p w14:paraId="2A11A827" w14:textId="77777777" w:rsidR="002B0EA8" w:rsidRDefault="002B0EA8" w:rsidP="002B0EA8">
      <w:pPr>
        <w:pStyle w:val="PL"/>
      </w:pPr>
      <w:r>
        <w:t xml:space="preserve">      description "Specifies how detailed information should be recorded in the</w:t>
      </w:r>
    </w:p>
    <w:p w14:paraId="026CAB40" w14:textId="77777777" w:rsidR="002B0EA8" w:rsidRDefault="002B0EA8" w:rsidP="002B0EA8">
      <w:pPr>
        <w:pStyle w:val="PL"/>
      </w:pPr>
      <w:r>
        <w:t xml:space="preserve">        Network Element. The Trace Depth is a </w:t>
      </w:r>
      <w:proofErr w:type="spellStart"/>
      <w:r>
        <w:t>paremeter</w:t>
      </w:r>
      <w:proofErr w:type="spellEnd"/>
      <w:r>
        <w:t xml:space="preserve"> for Trace Session level,</w:t>
      </w:r>
    </w:p>
    <w:p w14:paraId="1DF269E1" w14:textId="77777777" w:rsidR="002B0EA8" w:rsidRDefault="002B0EA8" w:rsidP="002B0EA8">
      <w:pPr>
        <w:pStyle w:val="PL"/>
      </w:pPr>
      <w:r>
        <w:t xml:space="preserve">        i.e., the Trace Depth is the same for </w:t>
      </w:r>
      <w:proofErr w:type="gramStart"/>
      <w:r>
        <w:t>all of</w:t>
      </w:r>
      <w:proofErr w:type="gramEnd"/>
      <w:r>
        <w:t xml:space="preserve"> the NEs to be traced in</w:t>
      </w:r>
    </w:p>
    <w:p w14:paraId="77D495FC" w14:textId="77777777" w:rsidR="002B0EA8" w:rsidRDefault="002B0EA8" w:rsidP="002B0EA8">
      <w:pPr>
        <w:pStyle w:val="PL"/>
      </w:pPr>
      <w:r>
        <w:t xml:space="preserve">        the same Trace Session.</w:t>
      </w:r>
    </w:p>
    <w:p w14:paraId="318ACCB3" w14:textId="77777777" w:rsidR="002B0EA8" w:rsidRDefault="002B0EA8" w:rsidP="002B0EA8">
      <w:pPr>
        <w:pStyle w:val="PL"/>
      </w:pPr>
      <w:r>
        <w:lastRenderedPageBreak/>
        <w:t xml:space="preserve">        The attribute is applicable only for Trace, otherwise it carries a null</w:t>
      </w:r>
    </w:p>
    <w:p w14:paraId="34DBB516" w14:textId="77777777" w:rsidR="002B0EA8" w:rsidRDefault="002B0EA8" w:rsidP="002B0EA8">
      <w:pPr>
        <w:pStyle w:val="PL"/>
      </w:pPr>
      <w:r>
        <w:t xml:space="preserve">        semantic.</w:t>
      </w:r>
      <w:proofErr w:type="gramStart"/>
      <w:r>
        <w:t>";</w:t>
      </w:r>
      <w:proofErr w:type="gramEnd"/>
    </w:p>
    <w:p w14:paraId="6BBEE076" w14:textId="77777777" w:rsidR="002B0EA8" w:rsidRDefault="002B0EA8" w:rsidP="002B0EA8">
      <w:pPr>
        <w:pStyle w:val="PL"/>
      </w:pPr>
      <w:r>
        <w:t xml:space="preserve">      reference "Clause 5.3 of 3GPP TS 32.422</w:t>
      </w:r>
      <w:proofErr w:type="gramStart"/>
      <w:r>
        <w:t>";</w:t>
      </w:r>
      <w:proofErr w:type="gramEnd"/>
    </w:p>
    <w:p w14:paraId="14B5F60C" w14:textId="77777777" w:rsidR="002B0EA8" w:rsidRDefault="002B0EA8" w:rsidP="002B0EA8">
      <w:pPr>
        <w:pStyle w:val="PL"/>
        <w:rPr>
          <w:ins w:id="137" w:author="scottma"/>
        </w:rPr>
      </w:pPr>
      <w:ins w:id="138" w:author="scottma">
        <w:r>
          <w:t xml:space="preserve">    }  </w:t>
        </w:r>
      </w:ins>
    </w:p>
    <w:p w14:paraId="23ACE27C" w14:textId="77777777" w:rsidR="002B0EA8" w:rsidRDefault="002B0EA8" w:rsidP="002B0EA8">
      <w:pPr>
        <w:pStyle w:val="PL"/>
        <w:rPr>
          <w:ins w:id="139" w:author="scottma"/>
        </w:rPr>
      </w:pPr>
      <w:ins w:id="140" w:author="scottma">
        <w:r>
          <w:t xml:space="preserve">  }</w:t>
        </w:r>
      </w:ins>
    </w:p>
    <w:p w14:paraId="3A796466" w14:textId="77777777" w:rsidR="002B0EA8" w:rsidRDefault="002B0EA8" w:rsidP="002B0EA8">
      <w:pPr>
        <w:pStyle w:val="PL"/>
        <w:rPr>
          <w:del w:id="141" w:author="scottma"/>
        </w:rPr>
      </w:pPr>
      <w:del w:id="142" w:author="scottma">
        <w:r>
          <w:delText xml:space="preserve">    }</w:delText>
        </w:r>
      </w:del>
    </w:p>
    <w:p w14:paraId="5E0D5D1E" w14:textId="77777777" w:rsidR="002B0EA8" w:rsidRDefault="002B0EA8" w:rsidP="002B0EA8">
      <w:pPr>
        <w:pStyle w:val="PL"/>
        <w:rPr>
          <w:del w:id="143" w:author="scottma"/>
        </w:rPr>
      </w:pPr>
    </w:p>
    <w:p w14:paraId="41BA2D5A" w14:textId="77777777" w:rsidR="002B0EA8" w:rsidRDefault="002B0EA8" w:rsidP="002B0EA8">
      <w:pPr>
        <w:pStyle w:val="PL"/>
        <w:rPr>
          <w:del w:id="144" w:author="scottma"/>
        </w:rPr>
      </w:pPr>
      <w:del w:id="145" w:author="scottma">
        <w:r>
          <w:delText xml:space="preserve">    list traceReference {        </w:delText>
        </w:r>
      </w:del>
    </w:p>
    <w:p w14:paraId="1E6AAD4A" w14:textId="77777777" w:rsidR="002B0EA8" w:rsidRDefault="002B0EA8" w:rsidP="002B0EA8">
      <w:pPr>
        <w:pStyle w:val="PL"/>
        <w:rPr>
          <w:del w:id="146" w:author="scottma"/>
        </w:rPr>
      </w:pPr>
      <w:del w:id="147" w:author="scottma">
        <w:r>
          <w:delText xml:space="preserve">      key "idx";</w:delText>
        </w:r>
      </w:del>
    </w:p>
    <w:p w14:paraId="7D86B051" w14:textId="77777777" w:rsidR="002B0EA8" w:rsidRDefault="002B0EA8" w:rsidP="002B0EA8">
      <w:pPr>
        <w:pStyle w:val="PL"/>
        <w:rPr>
          <w:del w:id="148" w:author="scottma"/>
        </w:rPr>
      </w:pPr>
      <w:del w:id="149" w:author="scottma">
        <w:r>
          <w:delText xml:space="preserve">      min-elements 1;</w:delText>
        </w:r>
      </w:del>
    </w:p>
    <w:p w14:paraId="33271BB9" w14:textId="77777777" w:rsidR="002B0EA8" w:rsidRDefault="002B0EA8" w:rsidP="002B0EA8">
      <w:pPr>
        <w:pStyle w:val="PL"/>
        <w:rPr>
          <w:del w:id="150" w:author="scottma"/>
        </w:rPr>
      </w:pPr>
      <w:del w:id="151" w:author="scottma">
        <w:r>
          <w:delText xml:space="preserve">      max-elements 1;</w:delText>
        </w:r>
      </w:del>
    </w:p>
    <w:p w14:paraId="7E5F4B44" w14:textId="77777777" w:rsidR="002B0EA8" w:rsidRDefault="002B0EA8" w:rsidP="002B0EA8">
      <w:pPr>
        <w:pStyle w:val="PL"/>
        <w:rPr>
          <w:del w:id="152" w:author="scottma"/>
        </w:rPr>
      </w:pPr>
      <w:del w:id="153" w:author="scottma">
        <w:r>
          <w:delText xml:space="preserve">      description "A globally unique identifier, which uniquely identifies the</w:delText>
        </w:r>
      </w:del>
    </w:p>
    <w:p w14:paraId="28D75F59" w14:textId="77777777" w:rsidR="002B0EA8" w:rsidRDefault="002B0EA8" w:rsidP="002B0EA8">
      <w:pPr>
        <w:pStyle w:val="PL"/>
        <w:rPr>
          <w:del w:id="154" w:author="scottma"/>
        </w:rPr>
      </w:pPr>
      <w:del w:id="155" w:author="scottma">
        <w:r>
          <w:delText xml:space="preserve">        Trace Session that is created by the TraceJob.</w:delText>
        </w:r>
      </w:del>
    </w:p>
    <w:p w14:paraId="6971A5AF" w14:textId="77777777" w:rsidR="002B0EA8" w:rsidRDefault="002B0EA8" w:rsidP="002B0EA8">
      <w:pPr>
        <w:pStyle w:val="PL"/>
        <w:rPr>
          <w:del w:id="156" w:author="scottma"/>
        </w:rPr>
      </w:pPr>
      <w:del w:id="157" w:author="scottma">
        <w:r>
          <w:delText xml:space="preserve">        In case of shared network, it is the MCC and MNC of the Participating</w:delText>
        </w:r>
      </w:del>
    </w:p>
    <w:p w14:paraId="47EE07EF" w14:textId="77777777" w:rsidR="002B0EA8" w:rsidRDefault="002B0EA8" w:rsidP="002B0EA8">
      <w:pPr>
        <w:pStyle w:val="PL"/>
        <w:rPr>
          <w:del w:id="158" w:author="scottma"/>
        </w:rPr>
      </w:pPr>
      <w:del w:id="159" w:author="scottma">
        <w:r>
          <w:delText xml:space="preserve">        Operator that request the trace session that shall be provided.</w:delText>
        </w:r>
      </w:del>
    </w:p>
    <w:p w14:paraId="11B3421B" w14:textId="77777777" w:rsidR="002B0EA8" w:rsidRDefault="002B0EA8" w:rsidP="002B0EA8">
      <w:pPr>
        <w:pStyle w:val="PL"/>
        <w:rPr>
          <w:del w:id="160" w:author="scottma"/>
        </w:rPr>
      </w:pPr>
      <w:del w:id="161" w:author="scottma">
        <w:r>
          <w:delText xml:space="preserve">        The attribute is applicable for both Trace and MDT.";</w:delText>
        </w:r>
      </w:del>
    </w:p>
    <w:p w14:paraId="24FBB6F7" w14:textId="77777777" w:rsidR="002B0EA8" w:rsidRDefault="002B0EA8" w:rsidP="002B0EA8">
      <w:pPr>
        <w:pStyle w:val="PL"/>
        <w:rPr>
          <w:del w:id="162" w:author="scottma"/>
        </w:rPr>
      </w:pPr>
      <w:del w:id="163" w:author="scottma">
        <w:r>
          <w:delText xml:space="preserve">      reference "Clause 5.6 of 3GPP TS 32.422";</w:delText>
        </w:r>
      </w:del>
    </w:p>
    <w:p w14:paraId="67A6DB33" w14:textId="77777777" w:rsidR="002B0EA8" w:rsidRDefault="002B0EA8" w:rsidP="002B0EA8">
      <w:pPr>
        <w:pStyle w:val="PL"/>
      </w:pPr>
    </w:p>
    <w:p w14:paraId="07341995" w14:textId="77777777" w:rsidR="002B0EA8" w:rsidRDefault="002B0EA8" w:rsidP="002B0EA8">
      <w:pPr>
        <w:pStyle w:val="PL"/>
        <w:rPr>
          <w:ins w:id="164" w:author="scottma"/>
        </w:rPr>
      </w:pPr>
      <w:ins w:id="165" w:author="scottma">
        <w:r>
          <w:t xml:space="preserve">  grouping </w:t>
        </w:r>
        <w:proofErr w:type="spellStart"/>
        <w:r>
          <w:t>ImmediateMdtConfigGrp</w:t>
        </w:r>
        <w:proofErr w:type="spellEnd"/>
        <w:r>
          <w:t xml:space="preserve"> {</w:t>
        </w:r>
      </w:ins>
    </w:p>
    <w:p w14:paraId="74C62BBD" w14:textId="77777777" w:rsidR="002B0EA8" w:rsidRDefault="002B0EA8" w:rsidP="002B0EA8">
      <w:pPr>
        <w:pStyle w:val="PL"/>
        <w:rPr>
          <w:ins w:id="166" w:author="scottma"/>
        </w:rPr>
      </w:pPr>
      <w:ins w:id="167" w:author="scottma">
        <w:r>
          <w:t xml:space="preserve">   description "Represents the </w:t>
        </w:r>
        <w:proofErr w:type="spellStart"/>
        <w:r>
          <w:t>ImmediateMdtConfig</w:t>
        </w:r>
        <w:proofErr w:type="spellEnd"/>
        <w:r>
          <w:t xml:space="preserve"> </w:t>
        </w:r>
        <w:proofErr w:type="spellStart"/>
        <w:r>
          <w:t>dataType</w:t>
        </w:r>
        <w:proofErr w:type="spellEnd"/>
        <w:r>
          <w:t xml:space="preserve">. </w:t>
        </w:r>
      </w:ins>
    </w:p>
    <w:p w14:paraId="7188DDDB" w14:textId="77777777" w:rsidR="002B0EA8" w:rsidRDefault="002B0EA8" w:rsidP="002B0EA8">
      <w:pPr>
        <w:pStyle w:val="PL"/>
        <w:rPr>
          <w:ins w:id="168" w:author="scottma"/>
        </w:rPr>
      </w:pPr>
      <w:ins w:id="169" w:author="scottma">
        <w:r>
          <w:t xml:space="preserve">      This &lt;&lt;</w:t>
        </w:r>
        <w:proofErr w:type="spellStart"/>
        <w:r>
          <w:t>dataType</w:t>
        </w:r>
        <w:proofErr w:type="spellEnd"/>
        <w:r>
          <w:t xml:space="preserve">&gt;&gt; defines the configuration parameters of </w:t>
        </w:r>
      </w:ins>
    </w:p>
    <w:p w14:paraId="2AB3FF7D" w14:textId="77777777" w:rsidR="002B0EA8" w:rsidRDefault="002B0EA8" w:rsidP="002B0EA8">
      <w:pPr>
        <w:pStyle w:val="PL"/>
        <w:rPr>
          <w:ins w:id="170" w:author="scottma"/>
        </w:rPr>
      </w:pPr>
      <w:ins w:id="171" w:author="scottma">
        <w:r>
          <w:t xml:space="preserve">      IOC </w:t>
        </w:r>
        <w:proofErr w:type="spellStart"/>
        <w:r>
          <w:t>TraceJob</w:t>
        </w:r>
        <w:proofErr w:type="spellEnd"/>
        <w:r>
          <w:t xml:space="preserve"> which are specific for Immediate MDT or </w:t>
        </w:r>
        <w:proofErr w:type="gramStart"/>
        <w:r>
          <w:t>combine</w:t>
        </w:r>
        <w:proofErr w:type="gramEnd"/>
        <w:r>
          <w:t xml:space="preserve"> </w:t>
        </w:r>
      </w:ins>
    </w:p>
    <w:p w14:paraId="565D2BA9" w14:textId="77777777" w:rsidR="002B0EA8" w:rsidRDefault="002B0EA8" w:rsidP="002B0EA8">
      <w:pPr>
        <w:pStyle w:val="PL"/>
        <w:rPr>
          <w:ins w:id="172" w:author="scottma"/>
        </w:rPr>
      </w:pPr>
      <w:ins w:id="173" w:author="scottma">
        <w:r>
          <w:t xml:space="preserve">      Trace and Immediate MDT. </w:t>
        </w:r>
      </w:ins>
    </w:p>
    <w:p w14:paraId="4F60D6A6" w14:textId="77777777" w:rsidR="002B0EA8" w:rsidRDefault="002B0EA8" w:rsidP="002B0EA8">
      <w:pPr>
        <w:pStyle w:val="PL"/>
        <w:rPr>
          <w:ins w:id="174" w:author="scottma"/>
        </w:rPr>
      </w:pPr>
      <w:ins w:id="175" w:author="scottma">
        <w:r>
          <w:t xml:space="preserve">      </w:t>
        </w:r>
      </w:ins>
    </w:p>
    <w:p w14:paraId="5117797E" w14:textId="77777777" w:rsidR="002B0EA8" w:rsidRDefault="002B0EA8" w:rsidP="002B0EA8">
      <w:pPr>
        <w:pStyle w:val="PL"/>
        <w:rPr>
          <w:ins w:id="176" w:author="scottma"/>
        </w:rPr>
      </w:pPr>
      <w:ins w:id="177" w:author="scottma">
        <w:r>
          <w:t xml:space="preserve">      The optional attribute </w:t>
        </w:r>
        <w:proofErr w:type="spellStart"/>
        <w:r>
          <w:t>positioningMethod</w:t>
        </w:r>
        <w:proofErr w:type="spellEnd"/>
        <w:r>
          <w:t xml:space="preserve"> allows to </w:t>
        </w:r>
        <w:proofErr w:type="gramStart"/>
        <w:r>
          <w:t>specify</w:t>
        </w:r>
        <w:proofErr w:type="gramEnd"/>
        <w:r>
          <w:t xml:space="preserve"> </w:t>
        </w:r>
      </w:ins>
    </w:p>
    <w:p w14:paraId="0C9CB2CA" w14:textId="77777777" w:rsidR="002B0EA8" w:rsidRDefault="002B0EA8" w:rsidP="002B0EA8">
      <w:pPr>
        <w:pStyle w:val="PL"/>
        <w:rPr>
          <w:ins w:id="178" w:author="scottma"/>
        </w:rPr>
      </w:pPr>
      <w:ins w:id="179" w:author="scottma">
        <w:r>
          <w:t xml:space="preserve">      the positioning methods to use.</w:t>
        </w:r>
      </w:ins>
    </w:p>
    <w:p w14:paraId="7283A4F4" w14:textId="77777777" w:rsidR="002B0EA8" w:rsidRDefault="002B0EA8" w:rsidP="002B0EA8">
      <w:pPr>
        <w:pStyle w:val="PL"/>
        <w:rPr>
          <w:ins w:id="180" w:author="scottma"/>
        </w:rPr>
      </w:pPr>
    </w:p>
    <w:p w14:paraId="3F5C1FF9" w14:textId="77777777" w:rsidR="002B0EA8" w:rsidRDefault="002B0EA8" w:rsidP="002B0EA8">
      <w:pPr>
        <w:pStyle w:val="PL"/>
        <w:rPr>
          <w:ins w:id="181" w:author="scottma"/>
        </w:rPr>
      </w:pPr>
      <w:ins w:id="182" w:author="scottma">
        <w:r>
          <w:t xml:space="preserve">      The following attributes are conditional available based on the</w:t>
        </w:r>
      </w:ins>
    </w:p>
    <w:p w14:paraId="4C436CB2" w14:textId="77777777" w:rsidR="002B0EA8" w:rsidRDefault="002B0EA8" w:rsidP="002B0EA8">
      <w:pPr>
        <w:pStyle w:val="PL"/>
        <w:rPr>
          <w:ins w:id="183" w:author="scottma"/>
        </w:rPr>
      </w:pPr>
      <w:ins w:id="184" w:author="scottma">
        <w:r>
          <w:t xml:space="preserve">      measurements configured in </w:t>
        </w:r>
        <w:proofErr w:type="spellStart"/>
        <w:r>
          <w:t>listOfMeasurements</w:t>
        </w:r>
        <w:proofErr w:type="spellEnd"/>
        <w:r>
          <w:t>:</w:t>
        </w:r>
      </w:ins>
    </w:p>
    <w:p w14:paraId="51ADCF51" w14:textId="77777777" w:rsidR="002B0EA8" w:rsidRDefault="002B0EA8" w:rsidP="002B0EA8">
      <w:pPr>
        <w:pStyle w:val="PL"/>
        <w:rPr>
          <w:ins w:id="185" w:author="scottma"/>
        </w:rPr>
      </w:pPr>
      <w:ins w:id="186" w:author="scottma">
        <w:r>
          <w:t xml:space="preserve">        -</w:t>
        </w:r>
        <w:proofErr w:type="spellStart"/>
        <w:r>
          <w:t>reportInterval</w:t>
        </w:r>
        <w:proofErr w:type="spellEnd"/>
        <w:r>
          <w:t>: conditional for M1 in LTE or NR and M1/M2 in UMTS,</w:t>
        </w:r>
      </w:ins>
    </w:p>
    <w:p w14:paraId="13F72A6C" w14:textId="77777777" w:rsidR="002B0EA8" w:rsidRDefault="002B0EA8" w:rsidP="002B0EA8">
      <w:pPr>
        <w:pStyle w:val="PL"/>
        <w:rPr>
          <w:ins w:id="187" w:author="scottma"/>
        </w:rPr>
      </w:pPr>
      <w:ins w:id="188" w:author="scottma">
        <w:r>
          <w:t xml:space="preserve">        -</w:t>
        </w:r>
        <w:proofErr w:type="spellStart"/>
        <w:r>
          <w:t>reportAmount</w:t>
        </w:r>
        <w:proofErr w:type="spellEnd"/>
        <w:r>
          <w:t>: conditional for M1 in LTE or NR and M1/M2 in UMTS,</w:t>
        </w:r>
      </w:ins>
    </w:p>
    <w:p w14:paraId="0C233C77" w14:textId="77777777" w:rsidR="002B0EA8" w:rsidRDefault="002B0EA8" w:rsidP="002B0EA8">
      <w:pPr>
        <w:pStyle w:val="PL"/>
        <w:rPr>
          <w:ins w:id="189" w:author="scottma"/>
        </w:rPr>
      </w:pPr>
      <w:ins w:id="190" w:author="scottma">
        <w:r>
          <w:t xml:space="preserve">        -</w:t>
        </w:r>
        <w:proofErr w:type="spellStart"/>
        <w:r>
          <w:t>reportingTrigger</w:t>
        </w:r>
        <w:proofErr w:type="spellEnd"/>
        <w:r>
          <w:t>: conditional for M1 in LTE or NR and M1/M2 in UMTS,</w:t>
        </w:r>
      </w:ins>
    </w:p>
    <w:p w14:paraId="3ED362CB" w14:textId="77777777" w:rsidR="002B0EA8" w:rsidRDefault="002B0EA8" w:rsidP="002B0EA8">
      <w:pPr>
        <w:pStyle w:val="PL"/>
        <w:rPr>
          <w:ins w:id="191" w:author="scottma"/>
        </w:rPr>
      </w:pPr>
      <w:ins w:id="192" w:author="scottma">
        <w:r>
          <w:t xml:space="preserve">        -</w:t>
        </w:r>
        <w:proofErr w:type="spellStart"/>
        <w:r>
          <w:t>eventThreshold</w:t>
        </w:r>
        <w:proofErr w:type="spellEnd"/>
        <w:r>
          <w:t>: conditional for A2 event reporting or A2 event</w:t>
        </w:r>
      </w:ins>
    </w:p>
    <w:p w14:paraId="4E81DD1D" w14:textId="77777777" w:rsidR="002B0EA8" w:rsidRDefault="002B0EA8" w:rsidP="002B0EA8">
      <w:pPr>
        <w:pStyle w:val="PL"/>
        <w:rPr>
          <w:ins w:id="193" w:author="scottma"/>
        </w:rPr>
      </w:pPr>
      <w:ins w:id="194" w:author="scottma">
        <w:r>
          <w:t xml:space="preserve">          triggered periodic reporting,</w:t>
        </w:r>
      </w:ins>
    </w:p>
    <w:p w14:paraId="670C736E" w14:textId="77777777" w:rsidR="002B0EA8" w:rsidRDefault="002B0EA8" w:rsidP="002B0EA8">
      <w:pPr>
        <w:pStyle w:val="PL"/>
        <w:rPr>
          <w:ins w:id="195" w:author="scottma"/>
        </w:rPr>
      </w:pPr>
      <w:ins w:id="196" w:author="scottma">
        <w:r>
          <w:t xml:space="preserve">        -</w:t>
        </w:r>
        <w:proofErr w:type="spellStart"/>
        <w:r>
          <w:t>collectionPeriodRrmNR</w:t>
        </w:r>
        <w:proofErr w:type="spellEnd"/>
        <w:r>
          <w:t>: conditional for M4 and M5 in NR,</w:t>
        </w:r>
      </w:ins>
    </w:p>
    <w:p w14:paraId="63B53141" w14:textId="77777777" w:rsidR="002B0EA8" w:rsidRDefault="002B0EA8" w:rsidP="002B0EA8">
      <w:pPr>
        <w:pStyle w:val="PL"/>
        <w:rPr>
          <w:ins w:id="197" w:author="scottma"/>
        </w:rPr>
      </w:pPr>
      <w:ins w:id="198" w:author="scottma">
        <w:r>
          <w:t xml:space="preserve">        -collectionPeriodM6NR: conditional for M6 in NR,</w:t>
        </w:r>
      </w:ins>
    </w:p>
    <w:p w14:paraId="392F72D7" w14:textId="77777777" w:rsidR="002B0EA8" w:rsidRDefault="002B0EA8" w:rsidP="002B0EA8">
      <w:pPr>
        <w:pStyle w:val="PL"/>
        <w:rPr>
          <w:ins w:id="199" w:author="scottma"/>
        </w:rPr>
      </w:pPr>
      <w:ins w:id="200" w:author="scottma">
        <w:r>
          <w:t xml:space="preserve">        -collectionPeriodM7NR: conditional for M7 in NR,</w:t>
        </w:r>
      </w:ins>
    </w:p>
    <w:p w14:paraId="6C556EFB" w14:textId="77777777" w:rsidR="002B0EA8" w:rsidRDefault="002B0EA8" w:rsidP="002B0EA8">
      <w:pPr>
        <w:pStyle w:val="PL"/>
        <w:rPr>
          <w:ins w:id="201" w:author="scottma"/>
        </w:rPr>
      </w:pPr>
      <w:ins w:id="202" w:author="scottma">
        <w:r>
          <w:t xml:space="preserve">        -</w:t>
        </w:r>
        <w:proofErr w:type="spellStart"/>
        <w:r>
          <w:t>collectionPeriodRrmLte</w:t>
        </w:r>
        <w:proofErr w:type="spellEnd"/>
        <w:r>
          <w:t xml:space="preserve"> (conditional for M3 in LTE),</w:t>
        </w:r>
      </w:ins>
    </w:p>
    <w:p w14:paraId="248F7AF6" w14:textId="77777777" w:rsidR="002B0EA8" w:rsidRDefault="002B0EA8" w:rsidP="002B0EA8">
      <w:pPr>
        <w:pStyle w:val="PL"/>
        <w:rPr>
          <w:ins w:id="203" w:author="scottma"/>
        </w:rPr>
      </w:pPr>
      <w:ins w:id="204" w:author="scottma">
        <w:r>
          <w:t xml:space="preserve">        -</w:t>
        </w:r>
        <w:proofErr w:type="spellStart"/>
        <w:r>
          <w:t>measurementPeriodLTE</w:t>
        </w:r>
        <w:proofErr w:type="spellEnd"/>
        <w:r>
          <w:t xml:space="preserve"> (conditional for M4 and M5 in LTE),</w:t>
        </w:r>
      </w:ins>
    </w:p>
    <w:p w14:paraId="2F6CF8E0" w14:textId="77777777" w:rsidR="002B0EA8" w:rsidRDefault="002B0EA8" w:rsidP="002B0EA8">
      <w:pPr>
        <w:pStyle w:val="PL"/>
        <w:rPr>
          <w:ins w:id="205" w:author="scottma"/>
        </w:rPr>
      </w:pPr>
      <w:ins w:id="206" w:author="scottma">
        <w:r>
          <w:t xml:space="preserve">        -collectionPeriodM6Lte (conditional for M6 in LTE),</w:t>
        </w:r>
      </w:ins>
    </w:p>
    <w:p w14:paraId="0294641F" w14:textId="77777777" w:rsidR="002B0EA8" w:rsidRDefault="002B0EA8" w:rsidP="002B0EA8">
      <w:pPr>
        <w:pStyle w:val="PL"/>
        <w:rPr>
          <w:ins w:id="207" w:author="scottma"/>
        </w:rPr>
      </w:pPr>
      <w:ins w:id="208" w:author="scottma">
        <w:r>
          <w:t xml:space="preserve">        -collectionPeriodM7Lte (conditional for M7 in LTE),</w:t>
        </w:r>
      </w:ins>
    </w:p>
    <w:p w14:paraId="11D1BC53" w14:textId="77777777" w:rsidR="002B0EA8" w:rsidRDefault="002B0EA8" w:rsidP="002B0EA8">
      <w:pPr>
        <w:pStyle w:val="PL"/>
        <w:rPr>
          <w:ins w:id="209" w:author="scottma"/>
        </w:rPr>
      </w:pPr>
      <w:ins w:id="210" w:author="scottma">
        <w:r>
          <w:t xml:space="preserve">        -</w:t>
        </w:r>
        <w:proofErr w:type="spellStart"/>
        <w:r>
          <w:t>collectionPeriodRrmUmts</w:t>
        </w:r>
        <w:proofErr w:type="spellEnd"/>
        <w:r>
          <w:t xml:space="preserve"> (conditional for M4 and M5 in UMTS),</w:t>
        </w:r>
      </w:ins>
    </w:p>
    <w:p w14:paraId="3632856F" w14:textId="77777777" w:rsidR="002B0EA8" w:rsidRDefault="002B0EA8" w:rsidP="002B0EA8">
      <w:pPr>
        <w:pStyle w:val="PL"/>
        <w:rPr>
          <w:ins w:id="211" w:author="scottma"/>
        </w:rPr>
      </w:pPr>
      <w:ins w:id="212" w:author="scottma">
        <w:r>
          <w:t xml:space="preserve">        -</w:t>
        </w:r>
        <w:proofErr w:type="spellStart"/>
        <w:r>
          <w:t>measurementPeriodUmts</w:t>
        </w:r>
        <w:proofErr w:type="spellEnd"/>
        <w:r>
          <w:t xml:space="preserve"> (conditional for M6 and M7 in UMTS),</w:t>
        </w:r>
      </w:ins>
    </w:p>
    <w:p w14:paraId="4B35D687" w14:textId="77777777" w:rsidR="002B0EA8" w:rsidRDefault="002B0EA8" w:rsidP="002B0EA8">
      <w:pPr>
        <w:pStyle w:val="PL"/>
        <w:rPr>
          <w:ins w:id="213" w:author="scottma"/>
        </w:rPr>
      </w:pPr>
      <w:ins w:id="214" w:author="scottma">
        <w:r>
          <w:t xml:space="preserve">        -</w:t>
        </w:r>
        <w:proofErr w:type="spellStart"/>
        <w:r>
          <w:t>measurementQuantity</w:t>
        </w:r>
        <w:proofErr w:type="spellEnd"/>
        <w:r>
          <w:t xml:space="preserve"> (conditional for 1F event reporting),</w:t>
        </w:r>
      </w:ins>
    </w:p>
    <w:p w14:paraId="6B73E5C3" w14:textId="77777777" w:rsidR="002B0EA8" w:rsidRDefault="002B0EA8" w:rsidP="002B0EA8">
      <w:pPr>
        <w:pStyle w:val="PL"/>
        <w:rPr>
          <w:ins w:id="215" w:author="scottma"/>
        </w:rPr>
      </w:pPr>
      <w:ins w:id="216" w:author="scottma">
        <w:r>
          <w:t xml:space="preserve">        -</w:t>
        </w:r>
        <w:proofErr w:type="spellStart"/>
        <w:r>
          <w:t>beamLevelMeasurement</w:t>
        </w:r>
        <w:proofErr w:type="spellEnd"/>
        <w:r>
          <w:t xml:space="preserve"> (conditional for M1 in NR),</w:t>
        </w:r>
      </w:ins>
    </w:p>
    <w:p w14:paraId="5842592F" w14:textId="77777777" w:rsidR="002B0EA8" w:rsidRDefault="002B0EA8" w:rsidP="002B0EA8">
      <w:pPr>
        <w:pStyle w:val="PL"/>
        <w:rPr>
          <w:ins w:id="217" w:author="scottma"/>
        </w:rPr>
      </w:pPr>
      <w:ins w:id="218" w:author="scottma">
        <w:r>
          <w:t xml:space="preserve">        -</w:t>
        </w:r>
        <w:proofErr w:type="spellStart"/>
        <w:r>
          <w:t>excessPacketDelayThresholds</w:t>
        </w:r>
        <w:proofErr w:type="spellEnd"/>
        <w:r>
          <w:t xml:space="preserve"> (conditional for M6 UL measurement in NR).</w:t>
        </w:r>
      </w:ins>
    </w:p>
    <w:p w14:paraId="046436EC" w14:textId="77777777" w:rsidR="002B0EA8" w:rsidRDefault="002B0EA8" w:rsidP="002B0EA8">
      <w:pPr>
        <w:pStyle w:val="PL"/>
        <w:rPr>
          <w:ins w:id="219" w:author="scottma"/>
        </w:rPr>
      </w:pPr>
    </w:p>
    <w:p w14:paraId="139B9CDB" w14:textId="77777777" w:rsidR="002B0EA8" w:rsidRDefault="002B0EA8" w:rsidP="002B0EA8">
      <w:pPr>
        <w:pStyle w:val="PL"/>
        <w:rPr>
          <w:ins w:id="220" w:author="scottma"/>
        </w:rPr>
      </w:pPr>
      <w:ins w:id="221" w:author="scottma">
        <w:r>
          <w:t xml:space="preserve">       For immediate MDT, the measurement reporting is dependent on the </w:t>
        </w:r>
      </w:ins>
    </w:p>
    <w:p w14:paraId="53DD3BF9" w14:textId="77777777" w:rsidR="002B0EA8" w:rsidRDefault="002B0EA8" w:rsidP="002B0EA8">
      <w:pPr>
        <w:pStyle w:val="PL"/>
        <w:rPr>
          <w:ins w:id="222" w:author="scottma"/>
        </w:rPr>
      </w:pPr>
      <w:ins w:id="223" w:author="scottma">
        <w:r>
          <w:t xml:space="preserve">       configured measurements:</w:t>
        </w:r>
      </w:ins>
    </w:p>
    <w:p w14:paraId="6952A50F" w14:textId="77777777" w:rsidR="002B0EA8" w:rsidRDefault="002B0EA8" w:rsidP="002B0EA8">
      <w:pPr>
        <w:pStyle w:val="PL"/>
        <w:rPr>
          <w:ins w:id="224" w:author="scottma"/>
        </w:rPr>
      </w:pPr>
      <w:ins w:id="225" w:author="scottma">
        <w:r>
          <w:t xml:space="preserve">        </w:t>
        </w:r>
      </w:ins>
    </w:p>
    <w:p w14:paraId="229315FB" w14:textId="77777777" w:rsidR="002B0EA8" w:rsidRDefault="002B0EA8" w:rsidP="002B0EA8">
      <w:pPr>
        <w:pStyle w:val="PL"/>
        <w:rPr>
          <w:ins w:id="226" w:author="scottma"/>
        </w:rPr>
      </w:pPr>
      <w:ins w:id="227" w:author="scottma">
        <w:r>
          <w:t xml:space="preserve">        - For measurement M1 in LTE or NR, it is possible to select between </w:t>
        </w:r>
      </w:ins>
    </w:p>
    <w:p w14:paraId="7FBEF660" w14:textId="77777777" w:rsidR="002B0EA8" w:rsidRDefault="002B0EA8" w:rsidP="002B0EA8">
      <w:pPr>
        <w:pStyle w:val="PL"/>
        <w:rPr>
          <w:ins w:id="228" w:author="scottma"/>
        </w:rPr>
      </w:pPr>
      <w:ins w:id="229" w:author="scottma">
        <w:r>
          <w:t xml:space="preserve">        periodical, event triggered, event triggered periodic reporting or </w:t>
        </w:r>
      </w:ins>
    </w:p>
    <w:p w14:paraId="5BFEC9EB" w14:textId="77777777" w:rsidR="002B0EA8" w:rsidRDefault="002B0EA8" w:rsidP="002B0EA8">
      <w:pPr>
        <w:pStyle w:val="PL"/>
        <w:rPr>
          <w:ins w:id="230" w:author="scottma"/>
        </w:rPr>
      </w:pPr>
      <w:ins w:id="231" w:author="scottma">
        <w:r>
          <w:t xml:space="preserve">        reporting according to all configured RRM event triggers. For M1 and M2 </w:t>
        </w:r>
      </w:ins>
    </w:p>
    <w:p w14:paraId="58951EC0" w14:textId="77777777" w:rsidR="002B0EA8" w:rsidRDefault="002B0EA8" w:rsidP="002B0EA8">
      <w:pPr>
        <w:pStyle w:val="PL"/>
        <w:rPr>
          <w:ins w:id="232" w:author="scottma"/>
        </w:rPr>
      </w:pPr>
      <w:ins w:id="233" w:author="scottma">
        <w:r>
          <w:t xml:space="preserve">        measurement in UMTS, it is possible to select between periodical, </w:t>
        </w:r>
        <w:proofErr w:type="gramStart"/>
        <w:r>
          <w:t>event</w:t>
        </w:r>
        <w:proofErr w:type="gramEnd"/>
        <w:r>
          <w:t xml:space="preserve"> </w:t>
        </w:r>
      </w:ins>
    </w:p>
    <w:p w14:paraId="6BC9988B" w14:textId="77777777" w:rsidR="002B0EA8" w:rsidRDefault="002B0EA8" w:rsidP="002B0EA8">
      <w:pPr>
        <w:pStyle w:val="PL"/>
        <w:rPr>
          <w:ins w:id="234" w:author="scottma"/>
        </w:rPr>
      </w:pPr>
      <w:ins w:id="235" w:author="scottma">
        <w:r>
          <w:t xml:space="preserve">        triggered reporting or reporting according to all configured RRM </w:t>
        </w:r>
        <w:proofErr w:type="gramStart"/>
        <w:r>
          <w:t>event</w:t>
        </w:r>
        <w:proofErr w:type="gramEnd"/>
        <w:r>
          <w:t xml:space="preserve"> </w:t>
        </w:r>
      </w:ins>
    </w:p>
    <w:p w14:paraId="2FEE02CF" w14:textId="77777777" w:rsidR="002B0EA8" w:rsidRDefault="002B0EA8" w:rsidP="002B0EA8">
      <w:pPr>
        <w:pStyle w:val="PL"/>
        <w:rPr>
          <w:ins w:id="236" w:author="scottma"/>
        </w:rPr>
      </w:pPr>
      <w:ins w:id="237" w:author="scottma">
        <w:r>
          <w:t xml:space="preserve">        triggers. Parameter </w:t>
        </w:r>
        <w:proofErr w:type="spellStart"/>
        <w:r>
          <w:t>reportingTrigger</w:t>
        </w:r>
        <w:proofErr w:type="spellEnd"/>
        <w:r>
          <w:t xml:space="preserve"> determines which of the </w:t>
        </w:r>
        <w:proofErr w:type="gramStart"/>
        <w:r>
          <w:t>reporting</w:t>
        </w:r>
        <w:proofErr w:type="gramEnd"/>
        <w:r>
          <w:t xml:space="preserve"> </w:t>
        </w:r>
      </w:ins>
    </w:p>
    <w:p w14:paraId="58EE91D8" w14:textId="77777777" w:rsidR="002B0EA8" w:rsidRDefault="002B0EA8" w:rsidP="002B0EA8">
      <w:pPr>
        <w:pStyle w:val="PL"/>
        <w:rPr>
          <w:ins w:id="238" w:author="scottma"/>
        </w:rPr>
      </w:pPr>
      <w:ins w:id="239" w:author="scottma">
        <w:r>
          <w:t xml:space="preserve">        methods </w:t>
        </w:r>
        <w:proofErr w:type="gramStart"/>
        <w:r>
          <w:t>is</w:t>
        </w:r>
        <w:proofErr w:type="gramEnd"/>
        <w:r>
          <w:t xml:space="preserve"> selected and in case of event triggered or event-triggered </w:t>
        </w:r>
      </w:ins>
    </w:p>
    <w:p w14:paraId="535DF2B8" w14:textId="77777777" w:rsidR="002B0EA8" w:rsidRDefault="002B0EA8" w:rsidP="002B0EA8">
      <w:pPr>
        <w:pStyle w:val="PL"/>
        <w:rPr>
          <w:ins w:id="240" w:author="scottma"/>
        </w:rPr>
      </w:pPr>
      <w:ins w:id="241" w:author="scottma">
        <w:r>
          <w:t xml:space="preserve">        periodic, which is the decisive event type. For periodical reporting, </w:t>
        </w:r>
      </w:ins>
    </w:p>
    <w:p w14:paraId="56356238" w14:textId="77777777" w:rsidR="002B0EA8" w:rsidRDefault="002B0EA8" w:rsidP="002B0EA8">
      <w:pPr>
        <w:pStyle w:val="PL"/>
        <w:rPr>
          <w:ins w:id="242" w:author="scottma"/>
        </w:rPr>
      </w:pPr>
      <w:ins w:id="243" w:author="scottma">
        <w:r>
          <w:t xml:space="preserve">        parameters </w:t>
        </w:r>
        <w:proofErr w:type="spellStart"/>
        <w:r>
          <w:t>reportInterval</w:t>
        </w:r>
        <w:proofErr w:type="spellEnd"/>
        <w:r>
          <w:t xml:space="preserve"> and </w:t>
        </w:r>
        <w:proofErr w:type="spellStart"/>
        <w:r>
          <w:t>reportAmount</w:t>
        </w:r>
        <w:proofErr w:type="spellEnd"/>
        <w:r>
          <w:t xml:space="preserve"> determine the interval between</w:t>
        </w:r>
      </w:ins>
    </w:p>
    <w:p w14:paraId="5905F554" w14:textId="77777777" w:rsidR="002B0EA8" w:rsidRDefault="002B0EA8" w:rsidP="002B0EA8">
      <w:pPr>
        <w:pStyle w:val="PL"/>
        <w:rPr>
          <w:ins w:id="244" w:author="scottma"/>
        </w:rPr>
      </w:pPr>
      <w:ins w:id="245" w:author="scottma">
        <w:r>
          <w:t xml:space="preserve">        two successive reports and the number of reports. This means the </w:t>
        </w:r>
      </w:ins>
    </w:p>
    <w:p w14:paraId="54A18270" w14:textId="77777777" w:rsidR="002B0EA8" w:rsidRDefault="002B0EA8" w:rsidP="002B0EA8">
      <w:pPr>
        <w:pStyle w:val="PL"/>
        <w:rPr>
          <w:ins w:id="246" w:author="scottma"/>
        </w:rPr>
      </w:pPr>
      <w:ins w:id="247" w:author="scottma">
        <w:r>
          <w:t xml:space="preserve">        periodical reporting terminates after </w:t>
        </w:r>
        <w:proofErr w:type="spellStart"/>
        <w:r>
          <w:t>reportAmount</w:t>
        </w:r>
        <w:proofErr w:type="spellEnd"/>
        <w:r>
          <w:t xml:space="preserve"> reports have </w:t>
        </w:r>
        <w:proofErr w:type="gramStart"/>
        <w:r>
          <w:t>been</w:t>
        </w:r>
        <w:proofErr w:type="gramEnd"/>
      </w:ins>
    </w:p>
    <w:p w14:paraId="5315E43E" w14:textId="77777777" w:rsidR="002B0EA8" w:rsidRDefault="002B0EA8" w:rsidP="002B0EA8">
      <w:pPr>
        <w:pStyle w:val="PL"/>
        <w:rPr>
          <w:ins w:id="248" w:author="scottma"/>
        </w:rPr>
      </w:pPr>
      <w:ins w:id="249" w:author="scottma">
        <w:r>
          <w:t xml:space="preserve">        sent </w:t>
        </w:r>
        <w:proofErr w:type="gramStart"/>
        <w:r>
          <w:t>as long as</w:t>
        </w:r>
        <w:proofErr w:type="gramEnd"/>
        <w:r>
          <w:t xml:space="preserve"> </w:t>
        </w:r>
        <w:proofErr w:type="spellStart"/>
        <w:r>
          <w:t>reportAmount</w:t>
        </w:r>
        <w:proofErr w:type="spellEnd"/>
        <w:r>
          <w:t xml:space="preserve"> is configured with a value different from </w:t>
        </w:r>
      </w:ins>
    </w:p>
    <w:p w14:paraId="09E20B66" w14:textId="77777777" w:rsidR="002B0EA8" w:rsidRDefault="002B0EA8" w:rsidP="002B0EA8">
      <w:pPr>
        <w:pStyle w:val="PL"/>
        <w:rPr>
          <w:ins w:id="250" w:author="scottma"/>
        </w:rPr>
      </w:pPr>
      <w:ins w:id="251" w:author="scottma">
        <w:r>
          <w:t xml:space="preserve">        infinity. For event-triggered periodic reporting, these two parameters </w:t>
        </w:r>
      </w:ins>
    </w:p>
    <w:p w14:paraId="3FDBF89C" w14:textId="77777777" w:rsidR="002B0EA8" w:rsidRDefault="002B0EA8" w:rsidP="002B0EA8">
      <w:pPr>
        <w:pStyle w:val="PL"/>
        <w:rPr>
          <w:ins w:id="252" w:author="scottma"/>
        </w:rPr>
      </w:pPr>
      <w:ins w:id="253" w:author="scottma">
        <w:r>
          <w:t xml:space="preserve">        apply in addition to parameter </w:t>
        </w:r>
        <w:proofErr w:type="spellStart"/>
        <w:r>
          <w:t>eventThreshold</w:t>
        </w:r>
        <w:proofErr w:type="spellEnd"/>
        <w:r>
          <w:t xml:space="preserve"> which determines the </w:t>
        </w:r>
      </w:ins>
    </w:p>
    <w:p w14:paraId="74DD471E" w14:textId="77777777" w:rsidR="002B0EA8" w:rsidRDefault="002B0EA8" w:rsidP="002B0EA8">
      <w:pPr>
        <w:pStyle w:val="PL"/>
        <w:rPr>
          <w:ins w:id="254" w:author="scottma"/>
        </w:rPr>
      </w:pPr>
      <w:ins w:id="255" w:author="scottma">
        <w:r>
          <w:t xml:space="preserve">        threshold of the event. In this case up to </w:t>
        </w:r>
        <w:proofErr w:type="spellStart"/>
        <w:r>
          <w:t>reportAmount</w:t>
        </w:r>
        <w:proofErr w:type="spellEnd"/>
        <w:r>
          <w:t xml:space="preserve"> reports are </w:t>
        </w:r>
      </w:ins>
    </w:p>
    <w:p w14:paraId="67FE50EB" w14:textId="77777777" w:rsidR="002B0EA8" w:rsidRDefault="002B0EA8" w:rsidP="002B0EA8">
      <w:pPr>
        <w:pStyle w:val="PL"/>
        <w:rPr>
          <w:ins w:id="256" w:author="scottma"/>
        </w:rPr>
      </w:pPr>
      <w:ins w:id="257" w:author="scottma">
        <w:r>
          <w:t xml:space="preserve">        sent with a periodicity of </w:t>
        </w:r>
        <w:proofErr w:type="spellStart"/>
        <w:r>
          <w:t>reportInterval</w:t>
        </w:r>
        <w:proofErr w:type="spellEnd"/>
        <w:r>
          <w:t xml:space="preserve"> after the entering </w:t>
        </w:r>
        <w:proofErr w:type="gramStart"/>
        <w:r>
          <w:t>condition</w:t>
        </w:r>
        <w:proofErr w:type="gramEnd"/>
        <w:r>
          <w:t xml:space="preserve"> </w:t>
        </w:r>
      </w:ins>
    </w:p>
    <w:p w14:paraId="22732D80" w14:textId="77777777" w:rsidR="002B0EA8" w:rsidRDefault="002B0EA8" w:rsidP="002B0EA8">
      <w:pPr>
        <w:pStyle w:val="PL"/>
        <w:rPr>
          <w:ins w:id="258" w:author="scottma"/>
        </w:rPr>
      </w:pPr>
      <w:ins w:id="259" w:author="scottma">
        <w:r>
          <w:t xml:space="preserve">        is fulfilled. The reporting is </w:t>
        </w:r>
        <w:proofErr w:type="gramStart"/>
        <w:r>
          <w:t>stopped, if</w:t>
        </w:r>
        <w:proofErr w:type="gramEnd"/>
        <w:r>
          <w:t xml:space="preserve"> the leaving condition is </w:t>
        </w:r>
      </w:ins>
    </w:p>
    <w:p w14:paraId="37A55115" w14:textId="77777777" w:rsidR="002B0EA8" w:rsidRDefault="002B0EA8" w:rsidP="002B0EA8">
      <w:pPr>
        <w:pStyle w:val="PL"/>
        <w:rPr>
          <w:ins w:id="260" w:author="scottma"/>
        </w:rPr>
      </w:pPr>
      <w:ins w:id="261" w:author="scottma">
        <w:r>
          <w:t xml:space="preserve">        </w:t>
        </w:r>
        <w:proofErr w:type="spellStart"/>
        <w:r>
          <w:t>fulfulled</w:t>
        </w:r>
        <w:proofErr w:type="spellEnd"/>
        <w:r>
          <w:t xml:space="preserve"> and is restarted if the configured event reoccurs. For event </w:t>
        </w:r>
      </w:ins>
    </w:p>
    <w:p w14:paraId="5C245457" w14:textId="77777777" w:rsidR="002B0EA8" w:rsidRDefault="002B0EA8" w:rsidP="002B0EA8">
      <w:pPr>
        <w:pStyle w:val="PL"/>
        <w:rPr>
          <w:ins w:id="262" w:author="scottma"/>
        </w:rPr>
      </w:pPr>
      <w:ins w:id="263" w:author="scottma">
        <w:r>
          <w:t xml:space="preserve">        based reporting, there is only one report sent after the event occurs. </w:t>
        </w:r>
      </w:ins>
    </w:p>
    <w:p w14:paraId="78C472E8" w14:textId="77777777" w:rsidR="002B0EA8" w:rsidRDefault="002B0EA8" w:rsidP="002B0EA8">
      <w:pPr>
        <w:pStyle w:val="PL"/>
        <w:rPr>
          <w:ins w:id="264" w:author="scottma"/>
        </w:rPr>
      </w:pPr>
      <w:ins w:id="265" w:author="scottma">
        <w:r>
          <w:t xml:space="preserve">        The parameters to configure are </w:t>
        </w:r>
        <w:proofErr w:type="spellStart"/>
        <w:r>
          <w:t>reportingTrigger</w:t>
        </w:r>
        <w:proofErr w:type="spellEnd"/>
        <w:r>
          <w:t xml:space="preserve"> and </w:t>
        </w:r>
        <w:proofErr w:type="spellStart"/>
        <w:r>
          <w:t>eventThreshold</w:t>
        </w:r>
        <w:proofErr w:type="spellEnd"/>
        <w:r>
          <w:t xml:space="preserve">. </w:t>
        </w:r>
      </w:ins>
    </w:p>
    <w:p w14:paraId="23791E4D" w14:textId="77777777" w:rsidR="002B0EA8" w:rsidRDefault="002B0EA8" w:rsidP="002B0EA8">
      <w:pPr>
        <w:pStyle w:val="PL"/>
        <w:rPr>
          <w:ins w:id="266" w:author="scottma"/>
        </w:rPr>
      </w:pPr>
      <w:ins w:id="267" w:author="scottma">
        <w:r>
          <w:t xml:space="preserve">        In case of UMTS and 1f event reporting, additionally parameter </w:t>
        </w:r>
      </w:ins>
    </w:p>
    <w:p w14:paraId="788C38BA" w14:textId="77777777" w:rsidR="002B0EA8" w:rsidRDefault="002B0EA8" w:rsidP="002B0EA8">
      <w:pPr>
        <w:pStyle w:val="PL"/>
        <w:rPr>
          <w:ins w:id="268" w:author="scottma"/>
        </w:rPr>
      </w:pPr>
      <w:ins w:id="269" w:author="scottma">
        <w:r>
          <w:t xml:space="preserve">        </w:t>
        </w:r>
        <w:proofErr w:type="spellStart"/>
        <w:r>
          <w:t>measurementQuantity</w:t>
        </w:r>
        <w:proofErr w:type="spellEnd"/>
        <w:r>
          <w:t xml:space="preserve"> is necessary in order to determine for </w:t>
        </w:r>
        <w:proofErr w:type="gramStart"/>
        <w:r>
          <w:t>which</w:t>
        </w:r>
        <w:proofErr w:type="gramEnd"/>
        <w:r>
          <w:t xml:space="preserve"> </w:t>
        </w:r>
      </w:ins>
    </w:p>
    <w:p w14:paraId="36691FB9" w14:textId="77777777" w:rsidR="002B0EA8" w:rsidRDefault="002B0EA8" w:rsidP="002B0EA8">
      <w:pPr>
        <w:pStyle w:val="PL"/>
        <w:rPr>
          <w:ins w:id="270" w:author="scottma"/>
        </w:rPr>
      </w:pPr>
      <w:ins w:id="271" w:author="scottma">
        <w:r>
          <w:t xml:space="preserve">        measurement(s) the event threshold is applicable.  Parameter </w:t>
        </w:r>
      </w:ins>
    </w:p>
    <w:p w14:paraId="79F2C243" w14:textId="77777777" w:rsidR="002B0EA8" w:rsidRDefault="002B0EA8" w:rsidP="002B0EA8">
      <w:pPr>
        <w:pStyle w:val="PL"/>
        <w:rPr>
          <w:ins w:id="272" w:author="scottma"/>
        </w:rPr>
      </w:pPr>
      <w:ins w:id="273" w:author="scottma">
        <w:r>
          <w:t xml:space="preserve">        </w:t>
        </w:r>
        <w:proofErr w:type="spellStart"/>
        <w:r>
          <w:t>beamLevelMeasurement</w:t>
        </w:r>
        <w:proofErr w:type="spellEnd"/>
        <w:r>
          <w:t xml:space="preserve"> determines whether beam level measurements </w:t>
        </w:r>
        <w:proofErr w:type="gramStart"/>
        <w:r>
          <w:t>shall</w:t>
        </w:r>
        <w:proofErr w:type="gramEnd"/>
      </w:ins>
    </w:p>
    <w:p w14:paraId="71137E2C" w14:textId="77777777" w:rsidR="002B0EA8" w:rsidRDefault="002B0EA8" w:rsidP="002B0EA8">
      <w:pPr>
        <w:pStyle w:val="PL"/>
        <w:rPr>
          <w:ins w:id="274" w:author="scottma"/>
        </w:rPr>
      </w:pPr>
      <w:ins w:id="275" w:author="scottma">
        <w:r>
          <w:t xml:space="preserve">        be included in case of NR.</w:t>
        </w:r>
      </w:ins>
    </w:p>
    <w:p w14:paraId="13DC4550" w14:textId="77777777" w:rsidR="002B0EA8" w:rsidRDefault="002B0EA8" w:rsidP="002B0EA8">
      <w:pPr>
        <w:pStyle w:val="PL"/>
        <w:rPr>
          <w:ins w:id="276" w:author="scottma"/>
        </w:rPr>
      </w:pPr>
      <w:ins w:id="277" w:author="scottma">
        <w:r>
          <w:t xml:space="preserve">        </w:t>
        </w:r>
      </w:ins>
    </w:p>
    <w:p w14:paraId="045BD420" w14:textId="77777777" w:rsidR="002B0EA8" w:rsidRDefault="002B0EA8" w:rsidP="002B0EA8">
      <w:pPr>
        <w:pStyle w:val="PL"/>
        <w:rPr>
          <w:ins w:id="278" w:author="scottma"/>
        </w:rPr>
      </w:pPr>
      <w:ins w:id="279" w:author="scottma">
        <w:r>
          <w:t xml:space="preserve">        - For measurement M2 in LTE or NR, reporting is according to RRM</w:t>
        </w:r>
      </w:ins>
    </w:p>
    <w:p w14:paraId="51E57CBB" w14:textId="77777777" w:rsidR="002B0EA8" w:rsidRDefault="002B0EA8" w:rsidP="002B0EA8">
      <w:pPr>
        <w:pStyle w:val="PL"/>
        <w:rPr>
          <w:ins w:id="280" w:author="scottma"/>
        </w:rPr>
      </w:pPr>
      <w:ins w:id="281" w:author="scottma">
        <w:r>
          <w:t xml:space="preserve">        configuration, see TS 38.321, TS 36.321 and TS 38.331, TS 36.331.  </w:t>
        </w:r>
      </w:ins>
    </w:p>
    <w:p w14:paraId="6BEEF91C" w14:textId="77777777" w:rsidR="002B0EA8" w:rsidRDefault="002B0EA8" w:rsidP="002B0EA8">
      <w:pPr>
        <w:pStyle w:val="PL"/>
        <w:rPr>
          <w:ins w:id="282" w:author="scottma"/>
        </w:rPr>
      </w:pPr>
      <w:ins w:id="283" w:author="scottma">
        <w:r>
          <w:lastRenderedPageBreak/>
          <w:t xml:space="preserve">        For measurement M4 in UMTS, reporting is either according to </w:t>
        </w:r>
        <w:proofErr w:type="gramStart"/>
        <w:r>
          <w:t>RRM</w:t>
        </w:r>
        <w:proofErr w:type="gramEnd"/>
        <w:r>
          <w:t xml:space="preserve"> </w:t>
        </w:r>
      </w:ins>
    </w:p>
    <w:p w14:paraId="49D78595" w14:textId="77777777" w:rsidR="002B0EA8" w:rsidRDefault="002B0EA8" w:rsidP="002B0EA8">
      <w:pPr>
        <w:pStyle w:val="PL"/>
        <w:rPr>
          <w:ins w:id="284" w:author="scottma"/>
        </w:rPr>
      </w:pPr>
      <w:ins w:id="285" w:author="scottma">
        <w:r>
          <w:t xml:space="preserve">        configuration, see TS 25.321 and TS 25.331 or periodic or </w:t>
        </w:r>
        <w:proofErr w:type="gramStart"/>
        <w:r>
          <w:t>event</w:t>
        </w:r>
        <w:proofErr w:type="gramEnd"/>
      </w:ins>
    </w:p>
    <w:p w14:paraId="6C2C79DF" w14:textId="77777777" w:rsidR="002B0EA8" w:rsidRDefault="002B0EA8" w:rsidP="002B0EA8">
      <w:pPr>
        <w:pStyle w:val="PL"/>
        <w:rPr>
          <w:ins w:id="286" w:author="scottma"/>
        </w:rPr>
      </w:pPr>
      <w:ins w:id="287" w:author="scottma">
        <w:r>
          <w:t xml:space="preserve">        triggered periodic using parameter </w:t>
        </w:r>
        <w:proofErr w:type="spellStart"/>
        <w:r>
          <w:t>collectionPeriodRrmUmts</w:t>
        </w:r>
        <w:proofErr w:type="spellEnd"/>
        <w:r>
          <w:t xml:space="preserve"> and </w:t>
        </w:r>
      </w:ins>
    </w:p>
    <w:p w14:paraId="014C4A90" w14:textId="77777777" w:rsidR="002B0EA8" w:rsidRDefault="002B0EA8" w:rsidP="002B0EA8">
      <w:pPr>
        <w:pStyle w:val="PL"/>
        <w:rPr>
          <w:ins w:id="288" w:author="scottma"/>
        </w:rPr>
      </w:pPr>
      <w:ins w:id="289" w:author="scottma">
        <w:r>
          <w:t xml:space="preserve">        </w:t>
        </w:r>
        <w:proofErr w:type="spellStart"/>
        <w:r>
          <w:t>eventThresholdUphUmts</w:t>
        </w:r>
        <w:proofErr w:type="spellEnd"/>
        <w:r>
          <w:t>.</w:t>
        </w:r>
      </w:ins>
    </w:p>
    <w:p w14:paraId="66D5352D" w14:textId="77777777" w:rsidR="002B0EA8" w:rsidRDefault="002B0EA8" w:rsidP="002B0EA8">
      <w:pPr>
        <w:pStyle w:val="PL"/>
        <w:rPr>
          <w:ins w:id="290" w:author="scottma"/>
        </w:rPr>
      </w:pPr>
      <w:ins w:id="291" w:author="scottma">
        <w:r>
          <w:t xml:space="preserve">        </w:t>
        </w:r>
      </w:ins>
    </w:p>
    <w:p w14:paraId="1C65E867" w14:textId="77777777" w:rsidR="002B0EA8" w:rsidRDefault="002B0EA8" w:rsidP="002B0EA8">
      <w:pPr>
        <w:pStyle w:val="PL"/>
        <w:rPr>
          <w:ins w:id="292" w:author="scottma"/>
        </w:rPr>
      </w:pPr>
      <w:ins w:id="293" w:author="scottma">
        <w:r>
          <w:t xml:space="preserve">        - For measurement M3 in UMTS, the reporting is done upon</w:t>
        </w:r>
      </w:ins>
    </w:p>
    <w:p w14:paraId="0C916953" w14:textId="77777777" w:rsidR="002B0EA8" w:rsidRDefault="002B0EA8" w:rsidP="002B0EA8">
      <w:pPr>
        <w:pStyle w:val="PL"/>
        <w:rPr>
          <w:ins w:id="294" w:author="scottma"/>
        </w:rPr>
      </w:pPr>
      <w:ins w:id="295" w:author="scottma">
        <w:r>
          <w:t xml:space="preserve">        availability, see TS 37.320.</w:t>
        </w:r>
      </w:ins>
    </w:p>
    <w:p w14:paraId="41824794" w14:textId="77777777" w:rsidR="002B0EA8" w:rsidRDefault="002B0EA8" w:rsidP="002B0EA8">
      <w:pPr>
        <w:pStyle w:val="PL"/>
        <w:rPr>
          <w:ins w:id="296" w:author="scottma"/>
        </w:rPr>
      </w:pPr>
      <w:ins w:id="297" w:author="scottma">
        <w:r>
          <w:t xml:space="preserve">        </w:t>
        </w:r>
      </w:ins>
    </w:p>
    <w:p w14:paraId="3E00DBF9" w14:textId="77777777" w:rsidR="002B0EA8" w:rsidRDefault="002B0EA8" w:rsidP="002B0EA8">
      <w:pPr>
        <w:pStyle w:val="PL"/>
        <w:rPr>
          <w:ins w:id="298" w:author="scottma"/>
        </w:rPr>
      </w:pPr>
      <w:ins w:id="299" w:author="scottma">
        <w:r>
          <w:t xml:space="preserve">        - For measurements M4, M5, M6 and M7 in NR, for measurements </w:t>
        </w:r>
      </w:ins>
    </w:p>
    <w:p w14:paraId="4203A5D1" w14:textId="77777777" w:rsidR="002B0EA8" w:rsidRDefault="002B0EA8" w:rsidP="002B0EA8">
      <w:pPr>
        <w:pStyle w:val="PL"/>
        <w:rPr>
          <w:ins w:id="300" w:author="scottma"/>
        </w:rPr>
      </w:pPr>
      <w:ins w:id="301" w:author="scottma">
        <w:r>
          <w:t xml:space="preserve">        M3, M4, M5, M6 and M7 in LTE and for measurements M5, M6 and M7 </w:t>
        </w:r>
      </w:ins>
    </w:p>
    <w:p w14:paraId="20FD0BE8" w14:textId="77777777" w:rsidR="002B0EA8" w:rsidRDefault="002B0EA8" w:rsidP="002B0EA8">
      <w:pPr>
        <w:pStyle w:val="PL"/>
        <w:rPr>
          <w:ins w:id="302" w:author="scottma"/>
        </w:rPr>
      </w:pPr>
      <w:ins w:id="303" w:author="scottma">
        <w:r>
          <w:t xml:space="preserve">        in UMTS periodical reporting is applied. The configurable parameter</w:t>
        </w:r>
      </w:ins>
    </w:p>
    <w:p w14:paraId="26BE99FA" w14:textId="77777777" w:rsidR="002B0EA8" w:rsidRDefault="002B0EA8" w:rsidP="002B0EA8">
      <w:pPr>
        <w:pStyle w:val="PL"/>
        <w:rPr>
          <w:ins w:id="304" w:author="scottma"/>
        </w:rPr>
      </w:pPr>
      <w:ins w:id="305" w:author="scottma">
        <w:r>
          <w:t xml:space="preserve">        is the interval between two measurements (</w:t>
        </w:r>
        <w:proofErr w:type="spellStart"/>
        <w:r>
          <w:t>collectionPeriodRrmNr</w:t>
        </w:r>
        <w:proofErr w:type="spellEnd"/>
        <w:r>
          <w:t xml:space="preserve">, </w:t>
        </w:r>
      </w:ins>
    </w:p>
    <w:p w14:paraId="7925C55D" w14:textId="77777777" w:rsidR="002B0EA8" w:rsidRDefault="002B0EA8" w:rsidP="002B0EA8">
      <w:pPr>
        <w:pStyle w:val="PL"/>
        <w:rPr>
          <w:ins w:id="306" w:author="scottma"/>
        </w:rPr>
      </w:pPr>
      <w:ins w:id="307" w:author="scottma">
        <w:r>
          <w:t xml:space="preserve">        collectionPeriodM6NR, collectionPeriodM7Nr, </w:t>
        </w:r>
        <w:proofErr w:type="spellStart"/>
        <w:r>
          <w:t>collectionPeriodRrmLte</w:t>
        </w:r>
        <w:proofErr w:type="spellEnd"/>
        <w:r>
          <w:t>,</w:t>
        </w:r>
      </w:ins>
    </w:p>
    <w:p w14:paraId="39116DCE" w14:textId="77777777" w:rsidR="002B0EA8" w:rsidRDefault="002B0EA8" w:rsidP="002B0EA8">
      <w:pPr>
        <w:pStyle w:val="PL"/>
        <w:rPr>
          <w:ins w:id="308" w:author="scottma"/>
        </w:rPr>
      </w:pPr>
      <w:ins w:id="309" w:author="scottma">
        <w:r>
          <w:t xml:space="preserve">        </w:t>
        </w:r>
        <w:proofErr w:type="spellStart"/>
        <w:r>
          <w:t>measurementPeriodLte</w:t>
        </w:r>
        <w:proofErr w:type="spellEnd"/>
        <w:r>
          <w:t>, collectionPeriodM6Lte, collectionPeriodM7Lte,</w:t>
        </w:r>
      </w:ins>
    </w:p>
    <w:p w14:paraId="6CAE5CC3" w14:textId="77777777" w:rsidR="002B0EA8" w:rsidRDefault="002B0EA8" w:rsidP="002B0EA8">
      <w:pPr>
        <w:pStyle w:val="PL"/>
        <w:rPr>
          <w:ins w:id="310" w:author="scottma"/>
        </w:rPr>
      </w:pPr>
      <w:ins w:id="311" w:author="scottma">
        <w:r>
          <w:t xml:space="preserve">        </w:t>
        </w:r>
        <w:proofErr w:type="spellStart"/>
        <w:r>
          <w:t>collectionPeriodRrmUmts</w:t>
        </w:r>
        <w:proofErr w:type="spellEnd"/>
        <w:r>
          <w:t xml:space="preserve">, </w:t>
        </w:r>
        <w:proofErr w:type="spellStart"/>
        <w:r>
          <w:t>measurementPeriodUmts</w:t>
        </w:r>
        <w:proofErr w:type="spellEnd"/>
        <w:r>
          <w:t>).  If no collection</w:t>
        </w:r>
      </w:ins>
    </w:p>
    <w:p w14:paraId="78299860" w14:textId="77777777" w:rsidR="002B0EA8" w:rsidRDefault="002B0EA8" w:rsidP="002B0EA8">
      <w:pPr>
        <w:pStyle w:val="PL"/>
        <w:rPr>
          <w:ins w:id="312" w:author="scottma"/>
        </w:rPr>
      </w:pPr>
      <w:ins w:id="313" w:author="scottma">
        <w:r>
          <w:t xml:space="preserve">        period is configured for M5 in UMTS, all available measurements </w:t>
        </w:r>
        <w:proofErr w:type="gramStart"/>
        <w:r>
          <w:t>are</w:t>
        </w:r>
        <w:proofErr w:type="gramEnd"/>
      </w:ins>
    </w:p>
    <w:p w14:paraId="6EC79EAC" w14:textId="77777777" w:rsidR="002B0EA8" w:rsidRDefault="002B0EA8" w:rsidP="002B0EA8">
      <w:pPr>
        <w:pStyle w:val="PL"/>
        <w:rPr>
          <w:ins w:id="314" w:author="scottma"/>
        </w:rPr>
      </w:pPr>
      <w:ins w:id="315" w:author="scottma">
        <w:r>
          <w:t xml:space="preserve">        logged according to RRM configuration.</w:t>
        </w:r>
        <w:proofErr w:type="gramStart"/>
        <w:r>
          <w:t>";</w:t>
        </w:r>
        <w:proofErr w:type="gramEnd"/>
      </w:ins>
    </w:p>
    <w:p w14:paraId="7B1F19CD" w14:textId="77777777" w:rsidR="002B0EA8" w:rsidRDefault="002B0EA8" w:rsidP="002B0EA8">
      <w:pPr>
        <w:pStyle w:val="PL"/>
        <w:rPr>
          <w:ins w:id="316" w:author="scottma"/>
        </w:rPr>
      </w:pPr>
      <w:ins w:id="317" w:author="scottma">
        <w:r>
          <w:t xml:space="preserve">        </w:t>
        </w:r>
      </w:ins>
    </w:p>
    <w:p w14:paraId="732DCE46" w14:textId="77777777" w:rsidR="002B0EA8" w:rsidRDefault="002B0EA8" w:rsidP="002B0EA8">
      <w:pPr>
        <w:pStyle w:val="PL"/>
        <w:rPr>
          <w:ins w:id="318" w:author="scottma"/>
        </w:rPr>
      </w:pPr>
      <w:ins w:id="319" w:author="scottma">
        <w:r>
          <w:t xml:space="preserve">  leaf </w:t>
        </w:r>
        <w:proofErr w:type="spellStart"/>
        <w:r>
          <w:t>listOfMeasurements</w:t>
        </w:r>
        <w:proofErr w:type="spellEnd"/>
        <w:r>
          <w:t xml:space="preserve"> {</w:t>
        </w:r>
      </w:ins>
    </w:p>
    <w:p w14:paraId="3F4F368F" w14:textId="77777777" w:rsidR="002B0EA8" w:rsidRDefault="002B0EA8" w:rsidP="002B0EA8">
      <w:pPr>
        <w:pStyle w:val="PL"/>
        <w:rPr>
          <w:ins w:id="320" w:author="scottma"/>
        </w:rPr>
      </w:pPr>
      <w:ins w:id="321" w:author="scottma">
        <w:r>
          <w:t xml:space="preserve">      when '</w:t>
        </w:r>
        <w:proofErr w:type="spellStart"/>
        <w:r>
          <w:t>jobType</w:t>
        </w:r>
        <w:proofErr w:type="spellEnd"/>
        <w:r>
          <w:t xml:space="preserve"> = "IMMEDIATE_MDT_ONLY"</w:t>
        </w:r>
        <w:proofErr w:type="gramStart"/>
        <w:r>
          <w:t>';</w:t>
        </w:r>
        <w:proofErr w:type="gramEnd"/>
      </w:ins>
    </w:p>
    <w:p w14:paraId="5CECF1C6" w14:textId="77777777" w:rsidR="002B0EA8" w:rsidRDefault="002B0EA8" w:rsidP="002B0EA8">
      <w:pPr>
        <w:pStyle w:val="PL"/>
        <w:rPr>
          <w:ins w:id="322" w:author="scottma"/>
        </w:rPr>
      </w:pPr>
      <w:ins w:id="323" w:author="scottma">
        <w:r>
          <w:t xml:space="preserve">      type enumeration {</w:t>
        </w:r>
      </w:ins>
    </w:p>
    <w:p w14:paraId="0904335E" w14:textId="77777777" w:rsidR="002B0EA8" w:rsidRDefault="002B0EA8" w:rsidP="002B0EA8">
      <w:pPr>
        <w:pStyle w:val="PL"/>
        <w:rPr>
          <w:ins w:id="324" w:author="scottma"/>
        </w:rPr>
      </w:pPr>
      <w:ins w:id="325" w:author="scottma">
        <w:r>
          <w:t xml:space="preserve">        </w:t>
        </w:r>
        <w:proofErr w:type="spellStart"/>
        <w:r>
          <w:t>enum</w:t>
        </w:r>
        <w:proofErr w:type="spellEnd"/>
        <w:r>
          <w:t xml:space="preserve"> </w:t>
        </w:r>
        <w:proofErr w:type="gramStart"/>
        <w:r>
          <w:t>M1;</w:t>
        </w:r>
        <w:proofErr w:type="gramEnd"/>
      </w:ins>
    </w:p>
    <w:p w14:paraId="013348FC" w14:textId="77777777" w:rsidR="002B0EA8" w:rsidRDefault="002B0EA8" w:rsidP="002B0EA8">
      <w:pPr>
        <w:pStyle w:val="PL"/>
        <w:rPr>
          <w:ins w:id="326" w:author="scottma"/>
        </w:rPr>
      </w:pPr>
      <w:ins w:id="327" w:author="scottma">
        <w:r>
          <w:t xml:space="preserve">        </w:t>
        </w:r>
        <w:proofErr w:type="spellStart"/>
        <w:r>
          <w:t>enum</w:t>
        </w:r>
        <w:proofErr w:type="spellEnd"/>
        <w:r>
          <w:t xml:space="preserve"> </w:t>
        </w:r>
        <w:proofErr w:type="gramStart"/>
        <w:r>
          <w:t>M2;</w:t>
        </w:r>
        <w:proofErr w:type="gramEnd"/>
      </w:ins>
    </w:p>
    <w:p w14:paraId="2783A8FD" w14:textId="77777777" w:rsidR="002B0EA8" w:rsidRDefault="002B0EA8" w:rsidP="002B0EA8">
      <w:pPr>
        <w:pStyle w:val="PL"/>
        <w:rPr>
          <w:ins w:id="328" w:author="scottma"/>
        </w:rPr>
      </w:pPr>
      <w:ins w:id="329" w:author="scottma">
        <w:r>
          <w:t xml:space="preserve">        </w:t>
        </w:r>
        <w:proofErr w:type="spellStart"/>
        <w:r>
          <w:t>enum</w:t>
        </w:r>
        <w:proofErr w:type="spellEnd"/>
        <w:r>
          <w:t xml:space="preserve"> </w:t>
        </w:r>
        <w:proofErr w:type="gramStart"/>
        <w:r>
          <w:t>M3;</w:t>
        </w:r>
        <w:proofErr w:type="gramEnd"/>
      </w:ins>
    </w:p>
    <w:p w14:paraId="00F6C9A8" w14:textId="77777777" w:rsidR="002B0EA8" w:rsidRDefault="002B0EA8" w:rsidP="002B0EA8">
      <w:pPr>
        <w:pStyle w:val="PL"/>
        <w:rPr>
          <w:ins w:id="330" w:author="scottma"/>
        </w:rPr>
      </w:pPr>
      <w:ins w:id="331" w:author="scottma">
        <w:r>
          <w:t xml:space="preserve">        </w:t>
        </w:r>
        <w:proofErr w:type="spellStart"/>
        <w:r>
          <w:t>enum</w:t>
        </w:r>
        <w:proofErr w:type="spellEnd"/>
        <w:r>
          <w:t xml:space="preserve"> </w:t>
        </w:r>
        <w:proofErr w:type="gramStart"/>
        <w:r>
          <w:t>M4;</w:t>
        </w:r>
        <w:proofErr w:type="gramEnd"/>
      </w:ins>
    </w:p>
    <w:p w14:paraId="16A2E58C" w14:textId="77777777" w:rsidR="002B0EA8" w:rsidRDefault="002B0EA8" w:rsidP="002B0EA8">
      <w:pPr>
        <w:pStyle w:val="PL"/>
        <w:rPr>
          <w:ins w:id="332" w:author="scottma"/>
        </w:rPr>
      </w:pPr>
      <w:ins w:id="333" w:author="scottma">
        <w:r>
          <w:t xml:space="preserve">        </w:t>
        </w:r>
        <w:proofErr w:type="spellStart"/>
        <w:r>
          <w:t>enum</w:t>
        </w:r>
        <w:proofErr w:type="spellEnd"/>
        <w:r>
          <w:t xml:space="preserve"> </w:t>
        </w:r>
        <w:proofErr w:type="gramStart"/>
        <w:r>
          <w:t>M5;</w:t>
        </w:r>
        <w:proofErr w:type="gramEnd"/>
      </w:ins>
    </w:p>
    <w:p w14:paraId="024CEDD7" w14:textId="77777777" w:rsidR="002B0EA8" w:rsidRDefault="002B0EA8" w:rsidP="002B0EA8">
      <w:pPr>
        <w:pStyle w:val="PL"/>
        <w:rPr>
          <w:ins w:id="334" w:author="scottma"/>
        </w:rPr>
      </w:pPr>
      <w:ins w:id="335" w:author="scottma">
        <w:r>
          <w:t xml:space="preserve">        </w:t>
        </w:r>
        <w:proofErr w:type="spellStart"/>
        <w:r>
          <w:t>enum</w:t>
        </w:r>
        <w:proofErr w:type="spellEnd"/>
        <w:r>
          <w:t xml:space="preserve"> M6_</w:t>
        </w:r>
        <w:proofErr w:type="gramStart"/>
        <w:r>
          <w:t>DL;</w:t>
        </w:r>
        <w:proofErr w:type="gramEnd"/>
      </w:ins>
    </w:p>
    <w:p w14:paraId="5C4CFA64" w14:textId="77777777" w:rsidR="002B0EA8" w:rsidRDefault="002B0EA8" w:rsidP="002B0EA8">
      <w:pPr>
        <w:pStyle w:val="PL"/>
        <w:rPr>
          <w:ins w:id="336" w:author="scottma"/>
        </w:rPr>
      </w:pPr>
      <w:ins w:id="337" w:author="scottma">
        <w:r>
          <w:t xml:space="preserve">        </w:t>
        </w:r>
        <w:proofErr w:type="spellStart"/>
        <w:r>
          <w:t>enum</w:t>
        </w:r>
        <w:proofErr w:type="spellEnd"/>
        <w:r>
          <w:t xml:space="preserve"> M6_</w:t>
        </w:r>
        <w:proofErr w:type="gramStart"/>
        <w:r>
          <w:t>UL;</w:t>
        </w:r>
        <w:proofErr w:type="gramEnd"/>
      </w:ins>
    </w:p>
    <w:p w14:paraId="102EAB65" w14:textId="77777777" w:rsidR="002B0EA8" w:rsidRDefault="002B0EA8" w:rsidP="002B0EA8">
      <w:pPr>
        <w:pStyle w:val="PL"/>
        <w:rPr>
          <w:ins w:id="338" w:author="scottma"/>
        </w:rPr>
      </w:pPr>
      <w:ins w:id="339" w:author="scottma">
        <w:r>
          <w:t xml:space="preserve">        </w:t>
        </w:r>
        <w:proofErr w:type="spellStart"/>
        <w:r>
          <w:t>enum</w:t>
        </w:r>
        <w:proofErr w:type="spellEnd"/>
        <w:r>
          <w:t xml:space="preserve"> M7_</w:t>
        </w:r>
        <w:proofErr w:type="gramStart"/>
        <w:r>
          <w:t>DL;</w:t>
        </w:r>
        <w:proofErr w:type="gramEnd"/>
      </w:ins>
    </w:p>
    <w:p w14:paraId="6971FCBC" w14:textId="77777777" w:rsidR="002B0EA8" w:rsidRDefault="002B0EA8" w:rsidP="002B0EA8">
      <w:pPr>
        <w:pStyle w:val="PL"/>
        <w:rPr>
          <w:ins w:id="340" w:author="scottma"/>
        </w:rPr>
      </w:pPr>
      <w:ins w:id="341" w:author="scottma">
        <w:r>
          <w:t xml:space="preserve">        </w:t>
        </w:r>
        <w:proofErr w:type="spellStart"/>
        <w:r>
          <w:t>enum</w:t>
        </w:r>
        <w:proofErr w:type="spellEnd"/>
        <w:r>
          <w:t xml:space="preserve"> M7_</w:t>
        </w:r>
        <w:proofErr w:type="gramStart"/>
        <w:r>
          <w:t>UL;</w:t>
        </w:r>
        <w:proofErr w:type="gramEnd"/>
      </w:ins>
    </w:p>
    <w:p w14:paraId="54F9973B" w14:textId="77777777" w:rsidR="002B0EA8" w:rsidRDefault="002B0EA8" w:rsidP="002B0EA8">
      <w:pPr>
        <w:pStyle w:val="PL"/>
        <w:rPr>
          <w:ins w:id="342" w:author="scottma"/>
        </w:rPr>
      </w:pPr>
      <w:ins w:id="343" w:author="scottma">
        <w:r>
          <w:t xml:space="preserve">        </w:t>
        </w:r>
        <w:proofErr w:type="spellStart"/>
        <w:r>
          <w:t>enum</w:t>
        </w:r>
        <w:proofErr w:type="spellEnd"/>
        <w:r>
          <w:t xml:space="preserve"> M1_EVENT_</w:t>
        </w:r>
        <w:proofErr w:type="gramStart"/>
        <w:r>
          <w:t>TRIGGERED;</w:t>
        </w:r>
        <w:proofErr w:type="gramEnd"/>
      </w:ins>
    </w:p>
    <w:p w14:paraId="062B9199" w14:textId="77777777" w:rsidR="002B0EA8" w:rsidRDefault="002B0EA8" w:rsidP="002B0EA8">
      <w:pPr>
        <w:pStyle w:val="PL"/>
        <w:rPr>
          <w:ins w:id="344" w:author="scottma"/>
        </w:rPr>
      </w:pPr>
      <w:ins w:id="345" w:author="scottma">
        <w:r>
          <w:t xml:space="preserve">        </w:t>
        </w:r>
        <w:proofErr w:type="spellStart"/>
        <w:r>
          <w:t>enum</w:t>
        </w:r>
        <w:proofErr w:type="spellEnd"/>
        <w:r>
          <w:t xml:space="preserve"> </w:t>
        </w:r>
        <w:proofErr w:type="gramStart"/>
        <w:r>
          <w:t>M6;</w:t>
        </w:r>
        <w:proofErr w:type="gramEnd"/>
      </w:ins>
    </w:p>
    <w:p w14:paraId="507D41EB" w14:textId="77777777" w:rsidR="002B0EA8" w:rsidRDefault="002B0EA8" w:rsidP="002B0EA8">
      <w:pPr>
        <w:pStyle w:val="PL"/>
        <w:rPr>
          <w:ins w:id="346" w:author="scottma"/>
        </w:rPr>
      </w:pPr>
      <w:ins w:id="347" w:author="scottma">
        <w:r>
          <w:t xml:space="preserve">        </w:t>
        </w:r>
        <w:proofErr w:type="spellStart"/>
        <w:r>
          <w:t>enum</w:t>
        </w:r>
        <w:proofErr w:type="spellEnd"/>
        <w:r>
          <w:t xml:space="preserve"> </w:t>
        </w:r>
        <w:proofErr w:type="gramStart"/>
        <w:r>
          <w:t>M7;</w:t>
        </w:r>
        <w:proofErr w:type="gramEnd"/>
      </w:ins>
    </w:p>
    <w:p w14:paraId="7056BC12" w14:textId="77777777" w:rsidR="002B0EA8" w:rsidRDefault="002B0EA8" w:rsidP="002B0EA8">
      <w:pPr>
        <w:pStyle w:val="PL"/>
        <w:rPr>
          <w:ins w:id="348" w:author="scottma"/>
        </w:rPr>
      </w:pPr>
      <w:ins w:id="349" w:author="scottma">
        <w:r>
          <w:t xml:space="preserve">        </w:t>
        </w:r>
        <w:proofErr w:type="spellStart"/>
        <w:r>
          <w:t>enum</w:t>
        </w:r>
        <w:proofErr w:type="spellEnd"/>
        <w:r>
          <w:t xml:space="preserve"> </w:t>
        </w:r>
        <w:proofErr w:type="gramStart"/>
        <w:r>
          <w:t>M8;</w:t>
        </w:r>
        <w:proofErr w:type="gramEnd"/>
      </w:ins>
    </w:p>
    <w:p w14:paraId="4A79E75D" w14:textId="77777777" w:rsidR="002B0EA8" w:rsidRDefault="002B0EA8" w:rsidP="002B0EA8">
      <w:pPr>
        <w:pStyle w:val="PL"/>
        <w:rPr>
          <w:ins w:id="350" w:author="scottma"/>
        </w:rPr>
      </w:pPr>
      <w:ins w:id="351" w:author="scottma">
        <w:r>
          <w:t xml:space="preserve">        </w:t>
        </w:r>
        <w:proofErr w:type="spellStart"/>
        <w:r>
          <w:t>enum</w:t>
        </w:r>
        <w:proofErr w:type="spellEnd"/>
        <w:r>
          <w:t xml:space="preserve"> </w:t>
        </w:r>
        <w:proofErr w:type="gramStart"/>
        <w:r>
          <w:t>M9;</w:t>
        </w:r>
        <w:proofErr w:type="gramEnd"/>
      </w:ins>
    </w:p>
    <w:p w14:paraId="41ADB91F" w14:textId="77777777" w:rsidR="002B0EA8" w:rsidRDefault="002B0EA8" w:rsidP="002B0EA8">
      <w:pPr>
        <w:pStyle w:val="PL"/>
        <w:rPr>
          <w:ins w:id="352" w:author="scottma"/>
        </w:rPr>
      </w:pPr>
      <w:ins w:id="353" w:author="scottma">
        <w:r>
          <w:t xml:space="preserve">      }</w:t>
        </w:r>
      </w:ins>
    </w:p>
    <w:p w14:paraId="40A3A80A" w14:textId="77777777" w:rsidR="002B0EA8" w:rsidRDefault="002B0EA8" w:rsidP="002B0EA8">
      <w:pPr>
        <w:pStyle w:val="PL"/>
        <w:rPr>
          <w:ins w:id="354" w:author="scottma"/>
        </w:rPr>
      </w:pPr>
      <w:ins w:id="355" w:author="scottma">
        <w:r>
          <w:t xml:space="preserve">      description "It specifies the UE measurements that shall be collected in</w:t>
        </w:r>
      </w:ins>
    </w:p>
    <w:p w14:paraId="61724FF0" w14:textId="77777777" w:rsidR="002B0EA8" w:rsidRDefault="002B0EA8" w:rsidP="002B0EA8">
      <w:pPr>
        <w:pStyle w:val="PL"/>
        <w:rPr>
          <w:ins w:id="356" w:author="scottma"/>
        </w:rPr>
      </w:pPr>
      <w:ins w:id="357" w:author="scottma">
        <w:r>
          <w:t xml:space="preserve">        an Immediate MDT </w:t>
        </w:r>
        <w:proofErr w:type="gramStart"/>
        <w:r>
          <w:t>job</w:t>
        </w:r>
        <w:proofErr w:type="gramEnd"/>
        <w:r>
          <w:t>. The attribute is applicable only for Immediate MDT.</w:t>
        </w:r>
      </w:ins>
    </w:p>
    <w:p w14:paraId="79718EE3" w14:textId="77777777" w:rsidR="002B0EA8" w:rsidRDefault="002B0EA8" w:rsidP="002B0EA8">
      <w:pPr>
        <w:pStyle w:val="PL"/>
        <w:rPr>
          <w:ins w:id="358" w:author="scottma"/>
        </w:rPr>
      </w:pPr>
      <w:ins w:id="359" w:author="scottma">
        <w:r>
          <w:t xml:space="preserve">        In case this attribute is not used, it carries a null semantic.</w:t>
        </w:r>
        <w:proofErr w:type="gramStart"/>
        <w:r>
          <w:t>";</w:t>
        </w:r>
        <w:proofErr w:type="gramEnd"/>
      </w:ins>
    </w:p>
    <w:p w14:paraId="14839F77" w14:textId="77777777" w:rsidR="002B0EA8" w:rsidRDefault="002B0EA8" w:rsidP="002B0EA8">
      <w:pPr>
        <w:pStyle w:val="PL"/>
        <w:rPr>
          <w:ins w:id="360" w:author="scottma"/>
        </w:rPr>
      </w:pPr>
      <w:ins w:id="361" w:author="scottma">
        <w:r>
          <w:t xml:space="preserve">      reference "3GPP TS 32.422 clause 5.10.3</w:t>
        </w:r>
        <w:proofErr w:type="gramStart"/>
        <w:r>
          <w:t>";</w:t>
        </w:r>
        <w:proofErr w:type="gramEnd"/>
      </w:ins>
    </w:p>
    <w:p w14:paraId="18895B98" w14:textId="77777777" w:rsidR="002B0EA8" w:rsidRDefault="002B0EA8" w:rsidP="002B0EA8">
      <w:pPr>
        <w:pStyle w:val="PL"/>
        <w:rPr>
          <w:del w:id="362" w:author="scottma"/>
        </w:rPr>
      </w:pPr>
      <w:del w:id="363" w:author="scottma">
        <w:r>
          <w:delText xml:space="preserve">      leaf idx { type uint32 ; }</w:delText>
        </w:r>
      </w:del>
    </w:p>
    <w:p w14:paraId="688B9502" w14:textId="77777777" w:rsidR="002B0EA8" w:rsidRDefault="002B0EA8" w:rsidP="002B0EA8">
      <w:pPr>
        <w:pStyle w:val="PL"/>
        <w:rPr>
          <w:del w:id="364" w:author="scottma"/>
        </w:rPr>
      </w:pPr>
      <w:del w:id="365" w:author="scottma">
        <w:r>
          <w:delText xml:space="preserve">      uses trace3gpp:TraceReferenceGrp ;    </w:delText>
        </w:r>
      </w:del>
    </w:p>
    <w:p w14:paraId="4DE04FCF" w14:textId="77777777" w:rsidR="002B0EA8" w:rsidRDefault="002B0EA8" w:rsidP="002B0EA8">
      <w:pPr>
        <w:pStyle w:val="PL"/>
      </w:pPr>
      <w:r>
        <w:t xml:space="preserve">    }</w:t>
      </w:r>
    </w:p>
    <w:p w14:paraId="3162891F" w14:textId="77777777" w:rsidR="002B0EA8" w:rsidRDefault="002B0EA8" w:rsidP="002B0EA8">
      <w:pPr>
        <w:pStyle w:val="PL"/>
      </w:pPr>
    </w:p>
    <w:p w14:paraId="2C334AB2" w14:textId="77777777" w:rsidR="002B0EA8" w:rsidRDefault="002B0EA8" w:rsidP="002B0EA8">
      <w:pPr>
        <w:pStyle w:val="PL"/>
        <w:rPr>
          <w:ins w:id="366" w:author="scottma"/>
        </w:rPr>
      </w:pPr>
      <w:ins w:id="367" w:author="scottma">
        <w:r>
          <w:t xml:space="preserve"> leaf </w:t>
        </w:r>
        <w:proofErr w:type="spellStart"/>
        <w:r>
          <w:t>reportingTrigger</w:t>
        </w:r>
        <w:proofErr w:type="spellEnd"/>
        <w:r>
          <w:t xml:space="preserve"> {</w:t>
        </w:r>
      </w:ins>
    </w:p>
    <w:p w14:paraId="46C55FBD" w14:textId="77777777" w:rsidR="002B0EA8" w:rsidRDefault="002B0EA8" w:rsidP="002B0EA8">
      <w:pPr>
        <w:pStyle w:val="PL"/>
        <w:rPr>
          <w:ins w:id="368" w:author="scottma"/>
        </w:rPr>
      </w:pPr>
      <w:ins w:id="369" w:author="scottma">
        <w:r>
          <w:t xml:space="preserve">      when '</w:t>
        </w:r>
        <w:proofErr w:type="spellStart"/>
        <w:r>
          <w:t>jobType</w:t>
        </w:r>
        <w:proofErr w:type="spellEnd"/>
        <w:r>
          <w:t xml:space="preserve"> = "IMMEDIATE_MDT_ONLY"</w:t>
        </w:r>
        <w:proofErr w:type="gramStart"/>
        <w:r>
          <w:t>';</w:t>
        </w:r>
        <w:proofErr w:type="gramEnd"/>
      </w:ins>
    </w:p>
    <w:p w14:paraId="1CF69DAB" w14:textId="77777777" w:rsidR="002B0EA8" w:rsidRDefault="002B0EA8" w:rsidP="002B0EA8">
      <w:pPr>
        <w:pStyle w:val="PL"/>
        <w:rPr>
          <w:ins w:id="370" w:author="scottma"/>
        </w:rPr>
      </w:pPr>
      <w:ins w:id="371" w:author="scottma">
        <w:r>
          <w:t xml:space="preserve">      type enumeration {</w:t>
        </w:r>
      </w:ins>
    </w:p>
    <w:p w14:paraId="3C0B71F4" w14:textId="77777777" w:rsidR="002B0EA8" w:rsidRDefault="002B0EA8" w:rsidP="002B0EA8">
      <w:pPr>
        <w:pStyle w:val="PL"/>
        <w:rPr>
          <w:ins w:id="372" w:author="scottma"/>
        </w:rPr>
      </w:pPr>
      <w:ins w:id="373" w:author="scottma">
        <w:r>
          <w:t xml:space="preserve">        </w:t>
        </w:r>
        <w:proofErr w:type="spellStart"/>
        <w:r>
          <w:t>enum</w:t>
        </w:r>
        <w:proofErr w:type="spellEnd"/>
        <w:r>
          <w:t xml:space="preserve"> </w:t>
        </w:r>
        <w:proofErr w:type="gramStart"/>
        <w:r>
          <w:t>PERIODICAL;</w:t>
        </w:r>
        <w:proofErr w:type="gramEnd"/>
      </w:ins>
    </w:p>
    <w:p w14:paraId="1E1F6666" w14:textId="77777777" w:rsidR="002B0EA8" w:rsidRDefault="002B0EA8" w:rsidP="002B0EA8">
      <w:pPr>
        <w:pStyle w:val="PL"/>
        <w:rPr>
          <w:ins w:id="374" w:author="scottma"/>
        </w:rPr>
      </w:pPr>
      <w:ins w:id="375" w:author="scottma">
        <w:r>
          <w:t xml:space="preserve">        </w:t>
        </w:r>
        <w:proofErr w:type="spellStart"/>
        <w:r>
          <w:t>enum</w:t>
        </w:r>
        <w:proofErr w:type="spellEnd"/>
        <w:r>
          <w:t xml:space="preserve"> A2_FOR_</w:t>
        </w:r>
        <w:proofErr w:type="gramStart"/>
        <w:r>
          <w:t>LTE;</w:t>
        </w:r>
        <w:proofErr w:type="gramEnd"/>
      </w:ins>
    </w:p>
    <w:p w14:paraId="35A818D8" w14:textId="77777777" w:rsidR="002B0EA8" w:rsidRDefault="002B0EA8" w:rsidP="002B0EA8">
      <w:pPr>
        <w:pStyle w:val="PL"/>
        <w:rPr>
          <w:ins w:id="376" w:author="scottma"/>
        </w:rPr>
      </w:pPr>
      <w:ins w:id="377" w:author="scottma">
        <w:r>
          <w:t xml:space="preserve">        </w:t>
        </w:r>
        <w:proofErr w:type="spellStart"/>
        <w:r>
          <w:t>enum</w:t>
        </w:r>
        <w:proofErr w:type="spellEnd"/>
        <w:r>
          <w:t xml:space="preserve"> 1F_FOR_</w:t>
        </w:r>
        <w:proofErr w:type="gramStart"/>
        <w:r>
          <w:t>UMTS;</w:t>
        </w:r>
        <w:proofErr w:type="gramEnd"/>
      </w:ins>
    </w:p>
    <w:p w14:paraId="0CCDDC61" w14:textId="77777777" w:rsidR="002B0EA8" w:rsidRDefault="002B0EA8" w:rsidP="002B0EA8">
      <w:pPr>
        <w:pStyle w:val="PL"/>
        <w:rPr>
          <w:ins w:id="378" w:author="scottma"/>
        </w:rPr>
      </w:pPr>
      <w:ins w:id="379" w:author="scottma">
        <w:r>
          <w:t xml:space="preserve">        </w:t>
        </w:r>
        <w:proofErr w:type="spellStart"/>
        <w:r>
          <w:t>enum</w:t>
        </w:r>
        <w:proofErr w:type="spellEnd"/>
        <w:r>
          <w:t xml:space="preserve"> 1I_FOR_UMTS_MCPS_</w:t>
        </w:r>
        <w:proofErr w:type="gramStart"/>
        <w:r>
          <w:t>TDD;</w:t>
        </w:r>
        <w:proofErr w:type="gramEnd"/>
      </w:ins>
    </w:p>
    <w:p w14:paraId="508C3AC5" w14:textId="77777777" w:rsidR="002B0EA8" w:rsidRDefault="002B0EA8" w:rsidP="002B0EA8">
      <w:pPr>
        <w:pStyle w:val="PL"/>
        <w:rPr>
          <w:ins w:id="380" w:author="scottma"/>
        </w:rPr>
      </w:pPr>
      <w:ins w:id="381" w:author="scottma">
        <w:r>
          <w:t xml:space="preserve">        </w:t>
        </w:r>
        <w:proofErr w:type="spellStart"/>
        <w:r>
          <w:t>enum</w:t>
        </w:r>
        <w:proofErr w:type="spellEnd"/>
        <w:r>
          <w:t xml:space="preserve"> A2_TRIGGERED_PERIODIC_FOR_</w:t>
        </w:r>
        <w:proofErr w:type="gramStart"/>
        <w:r>
          <w:t>LTE;</w:t>
        </w:r>
        <w:proofErr w:type="gramEnd"/>
      </w:ins>
    </w:p>
    <w:p w14:paraId="2EB786FC" w14:textId="77777777" w:rsidR="002B0EA8" w:rsidRDefault="002B0EA8" w:rsidP="002B0EA8">
      <w:pPr>
        <w:pStyle w:val="PL"/>
        <w:rPr>
          <w:ins w:id="382" w:author="scottma"/>
        </w:rPr>
      </w:pPr>
      <w:ins w:id="383" w:author="scottma">
        <w:r>
          <w:t xml:space="preserve">        </w:t>
        </w:r>
        <w:proofErr w:type="spellStart"/>
        <w:r>
          <w:t>enum</w:t>
        </w:r>
        <w:proofErr w:type="spellEnd"/>
        <w:r>
          <w:t xml:space="preserve"> ALL_CONFIGURED_RRM_FOR_</w:t>
        </w:r>
        <w:proofErr w:type="gramStart"/>
        <w:r>
          <w:t>LTE;</w:t>
        </w:r>
        <w:proofErr w:type="gramEnd"/>
      </w:ins>
    </w:p>
    <w:p w14:paraId="51C24F35" w14:textId="77777777" w:rsidR="002B0EA8" w:rsidRDefault="002B0EA8" w:rsidP="002B0EA8">
      <w:pPr>
        <w:pStyle w:val="PL"/>
        <w:rPr>
          <w:ins w:id="384" w:author="scottma"/>
        </w:rPr>
      </w:pPr>
      <w:ins w:id="385" w:author="scottma">
        <w:r>
          <w:t xml:space="preserve">        </w:t>
        </w:r>
        <w:proofErr w:type="spellStart"/>
        <w:r>
          <w:t>enum</w:t>
        </w:r>
        <w:proofErr w:type="spellEnd"/>
        <w:r>
          <w:t xml:space="preserve"> ALL_CONFIGURED_RRM_FOR_</w:t>
        </w:r>
        <w:proofErr w:type="gramStart"/>
        <w:r>
          <w:t>UMTS;</w:t>
        </w:r>
        <w:proofErr w:type="gramEnd"/>
      </w:ins>
    </w:p>
    <w:p w14:paraId="2665800B" w14:textId="77777777" w:rsidR="002B0EA8" w:rsidRDefault="002B0EA8" w:rsidP="002B0EA8">
      <w:pPr>
        <w:pStyle w:val="PL"/>
        <w:rPr>
          <w:ins w:id="386" w:author="scottma"/>
        </w:rPr>
      </w:pPr>
      <w:ins w:id="387" w:author="scottma">
        <w:r>
          <w:t xml:space="preserve">      }</w:t>
        </w:r>
      </w:ins>
    </w:p>
    <w:p w14:paraId="1EEDED08" w14:textId="77777777" w:rsidR="002B0EA8" w:rsidRDefault="002B0EA8" w:rsidP="002B0EA8">
      <w:pPr>
        <w:pStyle w:val="PL"/>
        <w:rPr>
          <w:ins w:id="388" w:author="scottma"/>
        </w:rPr>
      </w:pPr>
      <w:ins w:id="389" w:author="scottma">
        <w:r>
          <w:t xml:space="preserve">      description "It specifies whether periodic or event based </w:t>
        </w:r>
        <w:proofErr w:type="gramStart"/>
        <w:r>
          <w:t>measurements</w:t>
        </w:r>
        <w:proofErr w:type="gramEnd"/>
      </w:ins>
    </w:p>
    <w:p w14:paraId="28AB06E0" w14:textId="77777777" w:rsidR="002B0EA8" w:rsidRDefault="002B0EA8" w:rsidP="002B0EA8">
      <w:pPr>
        <w:pStyle w:val="PL"/>
        <w:rPr>
          <w:ins w:id="390" w:author="scottma"/>
        </w:rPr>
      </w:pPr>
      <w:ins w:id="391" w:author="scottma">
        <w:r>
          <w:t xml:space="preserve">        should be collected.</w:t>
        </w:r>
      </w:ins>
    </w:p>
    <w:p w14:paraId="44339757" w14:textId="77777777" w:rsidR="002B0EA8" w:rsidRDefault="002B0EA8" w:rsidP="002B0EA8">
      <w:pPr>
        <w:pStyle w:val="PL"/>
        <w:rPr>
          <w:ins w:id="392" w:author="scottma"/>
        </w:rPr>
      </w:pPr>
      <w:ins w:id="393" w:author="scottma">
        <w:r>
          <w:t xml:space="preserve">        The attribute is applicable only for Immediate MDT and when the</w:t>
        </w:r>
      </w:ins>
    </w:p>
    <w:p w14:paraId="0A41C7E4" w14:textId="77777777" w:rsidR="002B0EA8" w:rsidRDefault="002B0EA8" w:rsidP="002B0EA8">
      <w:pPr>
        <w:pStyle w:val="PL"/>
        <w:rPr>
          <w:ins w:id="394" w:author="scottma"/>
        </w:rPr>
      </w:pPr>
      <w:ins w:id="395" w:author="scottma">
        <w:r>
          <w:t xml:space="preserve">        </w:t>
        </w:r>
        <w:proofErr w:type="spellStart"/>
        <w:r>
          <w:t>listOfMeasurements</w:t>
        </w:r>
        <w:proofErr w:type="spellEnd"/>
        <w:r>
          <w:t xml:space="preserve"> is configured for M1 (for both UMTS and LTE)</w:t>
        </w:r>
      </w:ins>
    </w:p>
    <w:p w14:paraId="189E1CCB" w14:textId="77777777" w:rsidR="002B0EA8" w:rsidRDefault="002B0EA8" w:rsidP="002B0EA8">
      <w:pPr>
        <w:pStyle w:val="PL"/>
        <w:rPr>
          <w:ins w:id="396" w:author="scottma"/>
        </w:rPr>
      </w:pPr>
      <w:ins w:id="397" w:author="scottma">
        <w:r>
          <w:t xml:space="preserve">        or M2 (only for UMTS). In case this attribute is not used, it </w:t>
        </w:r>
        <w:proofErr w:type="gramStart"/>
        <w:r>
          <w:t>carries</w:t>
        </w:r>
        <w:proofErr w:type="gramEnd"/>
      </w:ins>
    </w:p>
    <w:p w14:paraId="04C35C9C" w14:textId="77777777" w:rsidR="002B0EA8" w:rsidRDefault="002B0EA8" w:rsidP="002B0EA8">
      <w:pPr>
        <w:pStyle w:val="PL"/>
        <w:rPr>
          <w:ins w:id="398" w:author="scottma"/>
        </w:rPr>
      </w:pPr>
      <w:ins w:id="399" w:author="scottma">
        <w:r>
          <w:t xml:space="preserve">        a null semantic.</w:t>
        </w:r>
        <w:proofErr w:type="gramStart"/>
        <w:r>
          <w:t>";</w:t>
        </w:r>
        <w:proofErr w:type="gramEnd"/>
      </w:ins>
    </w:p>
    <w:p w14:paraId="55C47D60" w14:textId="77777777" w:rsidR="002B0EA8" w:rsidRDefault="002B0EA8" w:rsidP="002B0EA8">
      <w:pPr>
        <w:pStyle w:val="PL"/>
        <w:rPr>
          <w:ins w:id="400" w:author="scottma"/>
        </w:rPr>
      </w:pPr>
      <w:ins w:id="401" w:author="scottma">
        <w:r>
          <w:t xml:space="preserve">      reference "Clause 5.10.4 of 3GPP TS 32.422</w:t>
        </w:r>
        <w:proofErr w:type="gramStart"/>
        <w:r>
          <w:t>";</w:t>
        </w:r>
        <w:proofErr w:type="gramEnd"/>
      </w:ins>
    </w:p>
    <w:p w14:paraId="6E0AA842" w14:textId="77777777" w:rsidR="002B0EA8" w:rsidRDefault="002B0EA8" w:rsidP="002B0EA8">
      <w:pPr>
        <w:pStyle w:val="PL"/>
        <w:rPr>
          <w:del w:id="402" w:author="scottma"/>
        </w:rPr>
      </w:pPr>
      <w:del w:id="403" w:author="scottma">
        <w:r>
          <w:delText xml:space="preserve">    leaf jobId {</w:delText>
        </w:r>
      </w:del>
    </w:p>
    <w:p w14:paraId="29E5EAC2" w14:textId="77777777" w:rsidR="002B0EA8" w:rsidRDefault="002B0EA8" w:rsidP="002B0EA8">
      <w:pPr>
        <w:pStyle w:val="PL"/>
        <w:rPr>
          <w:del w:id="404" w:author="scottma"/>
        </w:rPr>
      </w:pPr>
      <w:del w:id="405" w:author="scottma">
        <w:r>
          <w:delText xml:space="preserve">      type string;</w:delText>
        </w:r>
      </w:del>
    </w:p>
    <w:p w14:paraId="746BD4D6" w14:textId="77777777" w:rsidR="002B0EA8" w:rsidRDefault="002B0EA8" w:rsidP="002B0EA8">
      <w:pPr>
        <w:pStyle w:val="PL"/>
        <w:rPr>
          <w:del w:id="406" w:author="scottma"/>
        </w:rPr>
      </w:pPr>
      <w:del w:id="407" w:author="scottma">
        <w:r>
          <w:delText xml:space="preserve">      yext3gpp:inVariant;</w:delText>
        </w:r>
      </w:del>
    </w:p>
    <w:p w14:paraId="67D11711" w14:textId="77777777" w:rsidR="002B0EA8" w:rsidRDefault="002B0EA8" w:rsidP="002B0EA8">
      <w:pPr>
        <w:pStyle w:val="PL"/>
        <w:rPr>
          <w:del w:id="408" w:author="scottma"/>
        </w:rPr>
      </w:pPr>
      <w:del w:id="409" w:author="scottma">
        <w:r>
          <w:delText xml:space="preserve">      description "Identifier of a TraceJob";</w:delText>
        </w:r>
      </w:del>
    </w:p>
    <w:p w14:paraId="5B6ED4CB" w14:textId="77777777" w:rsidR="002B0EA8" w:rsidRDefault="002B0EA8" w:rsidP="002B0EA8">
      <w:pPr>
        <w:pStyle w:val="PL"/>
      </w:pPr>
      <w:r>
        <w:t xml:space="preserve">    }</w:t>
      </w:r>
    </w:p>
    <w:p w14:paraId="45E665FC" w14:textId="77777777" w:rsidR="002B0EA8" w:rsidRDefault="002B0EA8" w:rsidP="002B0EA8">
      <w:pPr>
        <w:pStyle w:val="PL"/>
      </w:pPr>
    </w:p>
    <w:p w14:paraId="32E34027" w14:textId="77777777" w:rsidR="002B0EA8" w:rsidRDefault="002B0EA8" w:rsidP="002B0EA8">
      <w:pPr>
        <w:pStyle w:val="PL"/>
        <w:rPr>
          <w:ins w:id="410" w:author="scottma"/>
        </w:rPr>
      </w:pPr>
      <w:ins w:id="411" w:author="scottma">
        <w:r>
          <w:t xml:space="preserve">   leaf </w:t>
        </w:r>
        <w:proofErr w:type="spellStart"/>
        <w:r>
          <w:t>reportInterval</w:t>
        </w:r>
        <w:proofErr w:type="spellEnd"/>
        <w:r>
          <w:t xml:space="preserve"> {</w:t>
        </w:r>
      </w:ins>
    </w:p>
    <w:p w14:paraId="5320D635" w14:textId="77777777" w:rsidR="002B0EA8" w:rsidRDefault="002B0EA8" w:rsidP="002B0EA8">
      <w:pPr>
        <w:pStyle w:val="PL"/>
        <w:rPr>
          <w:ins w:id="412" w:author="scottma"/>
        </w:rPr>
      </w:pPr>
      <w:ins w:id="413" w:author="scottma">
        <w:r>
          <w:t xml:space="preserve">      when '</w:t>
        </w:r>
        <w:proofErr w:type="spellStart"/>
        <w:r>
          <w:t>jobType</w:t>
        </w:r>
        <w:proofErr w:type="spellEnd"/>
        <w:r>
          <w:t xml:space="preserve"> = "IMMEDIATE_MDT_ONLY"'</w:t>
        </w:r>
      </w:ins>
    </w:p>
    <w:p w14:paraId="2DC69861" w14:textId="77777777" w:rsidR="002B0EA8" w:rsidRDefault="002B0EA8" w:rsidP="002B0EA8">
      <w:pPr>
        <w:pStyle w:val="PL"/>
        <w:rPr>
          <w:ins w:id="414" w:author="scottma"/>
        </w:rPr>
      </w:pPr>
      <w:ins w:id="415" w:author="scottma">
        <w:r>
          <w:t xml:space="preserve">        +  ' and</w:t>
        </w:r>
        <w:proofErr w:type="gramStart"/>
        <w:r>
          <w:t xml:space="preserve"> ..</w:t>
        </w:r>
        <w:proofErr w:type="gramEnd"/>
        <w:r>
          <w:t>/</w:t>
        </w:r>
        <w:proofErr w:type="spellStart"/>
        <w:r>
          <w:t>reportingTrigger</w:t>
        </w:r>
        <w:proofErr w:type="spellEnd"/>
        <w:r>
          <w:t xml:space="preserve"> = "PERIODICAL"';</w:t>
        </w:r>
      </w:ins>
    </w:p>
    <w:p w14:paraId="36D09502" w14:textId="77777777" w:rsidR="002B0EA8" w:rsidRDefault="002B0EA8" w:rsidP="002B0EA8">
      <w:pPr>
        <w:pStyle w:val="PL"/>
        <w:rPr>
          <w:ins w:id="416" w:author="scottma"/>
        </w:rPr>
      </w:pPr>
      <w:ins w:id="417" w:author="scottma">
        <w:r>
          <w:t xml:space="preserve">      type uint32 {</w:t>
        </w:r>
      </w:ins>
    </w:p>
    <w:p w14:paraId="7AF14A69" w14:textId="77777777" w:rsidR="002B0EA8" w:rsidRDefault="002B0EA8" w:rsidP="002B0EA8">
      <w:pPr>
        <w:pStyle w:val="PL"/>
        <w:rPr>
          <w:ins w:id="418" w:author="scottma"/>
        </w:rPr>
      </w:pPr>
      <w:ins w:id="419" w:author="scottma">
        <w:r>
          <w:t xml:space="preserve">        range "120|240|250|480|500|640|1000|1024|2000|2048|3000|4000|"</w:t>
        </w:r>
      </w:ins>
    </w:p>
    <w:p w14:paraId="15C09270" w14:textId="77777777" w:rsidR="002B0EA8" w:rsidRDefault="002B0EA8" w:rsidP="002B0EA8">
      <w:pPr>
        <w:pStyle w:val="PL"/>
        <w:rPr>
          <w:ins w:id="420" w:author="scottma"/>
        </w:rPr>
      </w:pPr>
      <w:ins w:id="421" w:author="scottma">
        <w:r>
          <w:t xml:space="preserve">          +"5120|6000|8000|10240|12000|16000|20000|"</w:t>
        </w:r>
      </w:ins>
    </w:p>
    <w:p w14:paraId="17BE8292" w14:textId="77777777" w:rsidR="002B0EA8" w:rsidRDefault="002B0EA8" w:rsidP="002B0EA8">
      <w:pPr>
        <w:pStyle w:val="PL"/>
        <w:rPr>
          <w:ins w:id="422" w:author="scottma"/>
        </w:rPr>
      </w:pPr>
      <w:ins w:id="423" w:author="scottma">
        <w:r>
          <w:t xml:space="preserve">          +"20480|24000|28000|32000|40960|60000|64000|"</w:t>
        </w:r>
      </w:ins>
    </w:p>
    <w:p w14:paraId="02A3D124" w14:textId="77777777" w:rsidR="002B0EA8" w:rsidRDefault="002B0EA8" w:rsidP="002B0EA8">
      <w:pPr>
        <w:pStyle w:val="PL"/>
        <w:rPr>
          <w:ins w:id="424" w:author="scottma"/>
        </w:rPr>
      </w:pPr>
      <w:ins w:id="425" w:author="scottma">
        <w:r>
          <w:t xml:space="preserve">          +"360000|720000|1800000|3600000</w:t>
        </w:r>
        <w:proofErr w:type="gramStart"/>
        <w:r>
          <w:t>";</w:t>
        </w:r>
        <w:proofErr w:type="gramEnd"/>
      </w:ins>
    </w:p>
    <w:p w14:paraId="619B0B19" w14:textId="77777777" w:rsidR="002B0EA8" w:rsidRDefault="002B0EA8" w:rsidP="002B0EA8">
      <w:pPr>
        <w:pStyle w:val="PL"/>
        <w:rPr>
          <w:del w:id="426" w:author="scottma"/>
        </w:rPr>
      </w:pPr>
      <w:del w:id="427" w:author="scottma">
        <w:r>
          <w:delText xml:space="preserve">    leaf traceReportingFormat {</w:delText>
        </w:r>
      </w:del>
    </w:p>
    <w:p w14:paraId="1405A0B1" w14:textId="77777777" w:rsidR="002B0EA8" w:rsidRDefault="002B0EA8" w:rsidP="002B0EA8">
      <w:pPr>
        <w:pStyle w:val="PL"/>
        <w:rPr>
          <w:del w:id="428" w:author="scottma"/>
        </w:rPr>
      </w:pPr>
      <w:del w:id="429" w:author="scottma">
        <w:r>
          <w:delText xml:space="preserve">      type enumeration {</w:delText>
        </w:r>
      </w:del>
    </w:p>
    <w:p w14:paraId="36F27247" w14:textId="77777777" w:rsidR="002B0EA8" w:rsidRDefault="002B0EA8" w:rsidP="002B0EA8">
      <w:pPr>
        <w:pStyle w:val="PL"/>
        <w:rPr>
          <w:del w:id="430" w:author="scottma"/>
        </w:rPr>
      </w:pPr>
      <w:del w:id="431" w:author="scottma">
        <w:r>
          <w:lastRenderedPageBreak/>
          <w:delText xml:space="preserve">        enum FILE_BASED;</w:delText>
        </w:r>
      </w:del>
    </w:p>
    <w:p w14:paraId="0E16EEAE" w14:textId="77777777" w:rsidR="002B0EA8" w:rsidRDefault="002B0EA8" w:rsidP="002B0EA8">
      <w:pPr>
        <w:pStyle w:val="PL"/>
        <w:rPr>
          <w:del w:id="432" w:author="scottma"/>
        </w:rPr>
      </w:pPr>
      <w:del w:id="433" w:author="scottma">
        <w:r>
          <w:delText xml:space="preserve">        enum STREAMING;</w:delText>
        </w:r>
      </w:del>
    </w:p>
    <w:p w14:paraId="20CF375E" w14:textId="77777777" w:rsidR="002B0EA8" w:rsidRDefault="002B0EA8" w:rsidP="002B0EA8">
      <w:pPr>
        <w:pStyle w:val="PL"/>
      </w:pPr>
      <w:r>
        <w:t xml:space="preserve">      }</w:t>
      </w:r>
    </w:p>
    <w:p w14:paraId="488BE6CB" w14:textId="77777777" w:rsidR="002B0EA8" w:rsidRDefault="002B0EA8" w:rsidP="002B0EA8">
      <w:pPr>
        <w:pStyle w:val="PL"/>
        <w:rPr>
          <w:ins w:id="434" w:author="scottma"/>
        </w:rPr>
      </w:pPr>
      <w:ins w:id="435" w:author="scottma">
        <w:r>
          <w:t xml:space="preserve">      units </w:t>
        </w:r>
        <w:proofErr w:type="gramStart"/>
        <w:r>
          <w:t>milliseconds;</w:t>
        </w:r>
        <w:proofErr w:type="gramEnd"/>
      </w:ins>
    </w:p>
    <w:p w14:paraId="3A21C4D3" w14:textId="77777777" w:rsidR="002B0EA8" w:rsidRDefault="002B0EA8" w:rsidP="002B0EA8">
      <w:pPr>
        <w:pStyle w:val="PL"/>
        <w:rPr>
          <w:ins w:id="436" w:author="scottma"/>
        </w:rPr>
      </w:pPr>
      <w:ins w:id="437" w:author="scottma">
        <w:r>
          <w:t xml:space="preserve">      description "It specifies the interval between the periodical </w:t>
        </w:r>
        <w:proofErr w:type="gramStart"/>
        <w:r>
          <w:t>measurements</w:t>
        </w:r>
        <w:proofErr w:type="gramEnd"/>
      </w:ins>
    </w:p>
    <w:p w14:paraId="3C88ACA4" w14:textId="77777777" w:rsidR="002B0EA8" w:rsidRDefault="002B0EA8" w:rsidP="002B0EA8">
      <w:pPr>
        <w:pStyle w:val="PL"/>
        <w:rPr>
          <w:ins w:id="438" w:author="scottma"/>
        </w:rPr>
      </w:pPr>
      <w:ins w:id="439" w:author="scottma">
        <w:r>
          <w:t xml:space="preserve">        that shall be taken when the UE is in connected mode.</w:t>
        </w:r>
      </w:ins>
    </w:p>
    <w:p w14:paraId="6253EF2F" w14:textId="77777777" w:rsidR="002B0EA8" w:rsidRDefault="002B0EA8" w:rsidP="002B0EA8">
      <w:pPr>
        <w:pStyle w:val="PL"/>
        <w:rPr>
          <w:ins w:id="440" w:author="scottma"/>
        </w:rPr>
      </w:pPr>
      <w:ins w:id="441" w:author="scottma">
        <w:r>
          <w:t xml:space="preserve">        The attribute is applicable only for Immediate MDT and </w:t>
        </w:r>
        <w:proofErr w:type="gramStart"/>
        <w:r>
          <w:t>when</w:t>
        </w:r>
        <w:proofErr w:type="gramEnd"/>
      </w:ins>
    </w:p>
    <w:p w14:paraId="490BD596" w14:textId="77777777" w:rsidR="002B0EA8" w:rsidRDefault="002B0EA8" w:rsidP="002B0EA8">
      <w:pPr>
        <w:pStyle w:val="PL"/>
        <w:rPr>
          <w:ins w:id="442" w:author="scottma"/>
        </w:rPr>
      </w:pPr>
      <w:ins w:id="443" w:author="scottma">
        <w:r>
          <w:t xml:space="preserve">        </w:t>
        </w:r>
        <w:proofErr w:type="spellStart"/>
        <w:r>
          <w:t>reportingTrigger</w:t>
        </w:r>
        <w:proofErr w:type="spellEnd"/>
        <w:r>
          <w:t xml:space="preserve"> is configured for periodical measurements. In case</w:t>
        </w:r>
      </w:ins>
    </w:p>
    <w:p w14:paraId="660DAA77" w14:textId="77777777" w:rsidR="002B0EA8" w:rsidRDefault="002B0EA8" w:rsidP="002B0EA8">
      <w:pPr>
        <w:pStyle w:val="PL"/>
        <w:rPr>
          <w:ins w:id="444" w:author="scottma"/>
        </w:rPr>
      </w:pPr>
      <w:ins w:id="445" w:author="scottma">
        <w:r>
          <w:t xml:space="preserve">        this attribute is not used, it carries a null semantic.</w:t>
        </w:r>
        <w:proofErr w:type="gramStart"/>
        <w:r>
          <w:t>";</w:t>
        </w:r>
        <w:proofErr w:type="gramEnd"/>
      </w:ins>
    </w:p>
    <w:p w14:paraId="3551824E" w14:textId="77777777" w:rsidR="002B0EA8" w:rsidRDefault="002B0EA8" w:rsidP="002B0EA8">
      <w:pPr>
        <w:pStyle w:val="PL"/>
        <w:rPr>
          <w:ins w:id="446" w:author="scottma"/>
        </w:rPr>
      </w:pPr>
      <w:ins w:id="447" w:author="scottma">
        <w:r>
          <w:t xml:space="preserve">      reference "5.10.5 of 3GPP TS 32.422</w:t>
        </w:r>
        <w:proofErr w:type="gramStart"/>
        <w:r>
          <w:t>";</w:t>
        </w:r>
        <w:proofErr w:type="gramEnd"/>
      </w:ins>
    </w:p>
    <w:p w14:paraId="1300B378" w14:textId="77777777" w:rsidR="002B0EA8" w:rsidRDefault="002B0EA8" w:rsidP="002B0EA8">
      <w:pPr>
        <w:pStyle w:val="PL"/>
        <w:rPr>
          <w:del w:id="448" w:author="scottma"/>
        </w:rPr>
      </w:pPr>
      <w:del w:id="449" w:author="scottma">
        <w:r>
          <w:delText xml:space="preserve">      default FILE_BASED;</w:delText>
        </w:r>
      </w:del>
    </w:p>
    <w:p w14:paraId="1CF1C0DD" w14:textId="77777777" w:rsidR="002B0EA8" w:rsidRDefault="002B0EA8" w:rsidP="002B0EA8">
      <w:pPr>
        <w:pStyle w:val="PL"/>
        <w:rPr>
          <w:del w:id="450" w:author="scottma"/>
        </w:rPr>
      </w:pPr>
      <w:del w:id="451" w:author="scottma">
        <w:r>
          <w:delText xml:space="preserve">      description "Specifies the trace reporting format - streaming trace</w:delText>
        </w:r>
      </w:del>
    </w:p>
    <w:p w14:paraId="01808F98" w14:textId="77777777" w:rsidR="002B0EA8" w:rsidRDefault="002B0EA8" w:rsidP="002B0EA8">
      <w:pPr>
        <w:pStyle w:val="PL"/>
        <w:rPr>
          <w:del w:id="452" w:author="scottma"/>
        </w:rPr>
      </w:pPr>
      <w:del w:id="453" w:author="scottma">
        <w:r>
          <w:delText xml:space="preserve">        reporting or file-based trace reporting";</w:delText>
        </w:r>
      </w:del>
    </w:p>
    <w:p w14:paraId="3C115B43" w14:textId="77777777" w:rsidR="002B0EA8" w:rsidRDefault="002B0EA8" w:rsidP="002B0EA8">
      <w:pPr>
        <w:pStyle w:val="PL"/>
        <w:rPr>
          <w:del w:id="454" w:author="scottma"/>
        </w:rPr>
      </w:pPr>
      <w:del w:id="455" w:author="scottma">
        <w:r>
          <w:delText xml:space="preserve">      reference "3GPP TS 32.422 clause 5.11";</w:delText>
        </w:r>
      </w:del>
    </w:p>
    <w:p w14:paraId="00E6F728" w14:textId="77777777" w:rsidR="002B0EA8" w:rsidRDefault="002B0EA8" w:rsidP="002B0EA8">
      <w:pPr>
        <w:pStyle w:val="PL"/>
      </w:pPr>
      <w:r>
        <w:t xml:space="preserve">    }</w:t>
      </w:r>
    </w:p>
    <w:p w14:paraId="37A461FE" w14:textId="77777777" w:rsidR="002B0EA8" w:rsidRDefault="002B0EA8" w:rsidP="002B0EA8">
      <w:pPr>
        <w:pStyle w:val="PL"/>
      </w:pPr>
      <w:r>
        <w:t xml:space="preserve">    </w:t>
      </w:r>
    </w:p>
    <w:p w14:paraId="38502A69" w14:textId="77777777" w:rsidR="002B0EA8" w:rsidRDefault="002B0EA8" w:rsidP="002B0EA8">
      <w:pPr>
        <w:pStyle w:val="PL"/>
        <w:rPr>
          <w:ins w:id="456" w:author="scottma"/>
        </w:rPr>
      </w:pPr>
      <w:ins w:id="457" w:author="scottma">
        <w:r>
          <w:t xml:space="preserve">   leaf </w:t>
        </w:r>
        <w:proofErr w:type="spellStart"/>
        <w:r>
          <w:t>reportAmount</w:t>
        </w:r>
        <w:proofErr w:type="spellEnd"/>
        <w:r>
          <w:t xml:space="preserve"> {</w:t>
        </w:r>
      </w:ins>
    </w:p>
    <w:p w14:paraId="7677DAFA" w14:textId="77777777" w:rsidR="002B0EA8" w:rsidRDefault="002B0EA8" w:rsidP="002B0EA8">
      <w:pPr>
        <w:pStyle w:val="PL"/>
        <w:rPr>
          <w:ins w:id="458" w:author="scottma"/>
        </w:rPr>
      </w:pPr>
      <w:ins w:id="459" w:author="scottma">
        <w:r>
          <w:t xml:space="preserve">      when '</w:t>
        </w:r>
        <w:proofErr w:type="spellStart"/>
        <w:r>
          <w:t>jobType</w:t>
        </w:r>
        <w:proofErr w:type="spellEnd"/>
        <w:r>
          <w:t xml:space="preserve"> = "IMMEDIATE_MDT_ONLY"'</w:t>
        </w:r>
      </w:ins>
    </w:p>
    <w:p w14:paraId="6F18AB0B" w14:textId="77777777" w:rsidR="002B0EA8" w:rsidRDefault="002B0EA8" w:rsidP="002B0EA8">
      <w:pPr>
        <w:pStyle w:val="PL"/>
        <w:rPr>
          <w:ins w:id="460" w:author="scottma"/>
        </w:rPr>
      </w:pPr>
      <w:ins w:id="461" w:author="scottma">
        <w:r>
          <w:t xml:space="preserve">        +  ' and</w:t>
        </w:r>
        <w:proofErr w:type="gramStart"/>
        <w:r>
          <w:t xml:space="preserve"> ..</w:t>
        </w:r>
        <w:proofErr w:type="gramEnd"/>
        <w:r>
          <w:t>/</w:t>
        </w:r>
        <w:proofErr w:type="spellStart"/>
        <w:r>
          <w:t>reportingTrigger</w:t>
        </w:r>
        <w:proofErr w:type="spellEnd"/>
        <w:r>
          <w:t xml:space="preserve"> = "PERIODICAL"';</w:t>
        </w:r>
      </w:ins>
    </w:p>
    <w:p w14:paraId="2066B983" w14:textId="77777777" w:rsidR="002B0EA8" w:rsidRDefault="002B0EA8" w:rsidP="002B0EA8">
      <w:pPr>
        <w:pStyle w:val="PL"/>
        <w:rPr>
          <w:ins w:id="462" w:author="scottma"/>
        </w:rPr>
      </w:pPr>
      <w:ins w:id="463" w:author="scottma">
        <w:r>
          <w:t xml:space="preserve">      type union {</w:t>
        </w:r>
      </w:ins>
    </w:p>
    <w:p w14:paraId="1FE79B74" w14:textId="77777777" w:rsidR="002B0EA8" w:rsidRDefault="002B0EA8" w:rsidP="002B0EA8">
      <w:pPr>
        <w:pStyle w:val="PL"/>
        <w:rPr>
          <w:ins w:id="464" w:author="scottma"/>
        </w:rPr>
      </w:pPr>
      <w:ins w:id="465" w:author="scottma">
        <w:r>
          <w:t xml:space="preserve">        type uint32 {</w:t>
        </w:r>
      </w:ins>
    </w:p>
    <w:p w14:paraId="134361D9" w14:textId="77777777" w:rsidR="002B0EA8" w:rsidRDefault="002B0EA8" w:rsidP="002B0EA8">
      <w:pPr>
        <w:pStyle w:val="PL"/>
        <w:rPr>
          <w:ins w:id="466" w:author="scottma"/>
        </w:rPr>
      </w:pPr>
      <w:ins w:id="467" w:author="scottma">
        <w:r>
          <w:t xml:space="preserve">          range "1|4|8|16|32|64</w:t>
        </w:r>
        <w:proofErr w:type="gramStart"/>
        <w:r>
          <w:t>" ;</w:t>
        </w:r>
        <w:proofErr w:type="gramEnd"/>
      </w:ins>
    </w:p>
    <w:p w14:paraId="1B0D77DC" w14:textId="77777777" w:rsidR="002B0EA8" w:rsidRDefault="002B0EA8" w:rsidP="002B0EA8">
      <w:pPr>
        <w:pStyle w:val="PL"/>
        <w:rPr>
          <w:ins w:id="468" w:author="scottma"/>
        </w:rPr>
      </w:pPr>
      <w:ins w:id="469" w:author="scottma">
        <w:r>
          <w:t xml:space="preserve">        }</w:t>
        </w:r>
      </w:ins>
    </w:p>
    <w:p w14:paraId="6EBBE4F9" w14:textId="77777777" w:rsidR="002B0EA8" w:rsidRDefault="002B0EA8" w:rsidP="002B0EA8">
      <w:pPr>
        <w:pStyle w:val="PL"/>
        <w:rPr>
          <w:del w:id="470" w:author="scottma"/>
        </w:rPr>
      </w:pPr>
      <w:del w:id="471" w:author="scottma">
        <w:r>
          <w:delText xml:space="preserve">    list traceTarget {</w:delText>
        </w:r>
      </w:del>
    </w:p>
    <w:p w14:paraId="394C0B2F" w14:textId="77777777" w:rsidR="002B0EA8" w:rsidRDefault="002B0EA8" w:rsidP="002B0EA8">
      <w:pPr>
        <w:pStyle w:val="PL"/>
        <w:rPr>
          <w:del w:id="472" w:author="scottma"/>
        </w:rPr>
      </w:pPr>
      <w:del w:id="473" w:author="scottma">
        <w:r>
          <w:delText xml:space="preserve">      key "targetIdType targetIdValue";</w:delText>
        </w:r>
      </w:del>
    </w:p>
    <w:p w14:paraId="3555E51D" w14:textId="77777777" w:rsidR="002B0EA8" w:rsidRDefault="002B0EA8" w:rsidP="002B0EA8">
      <w:pPr>
        <w:pStyle w:val="PL"/>
        <w:rPr>
          <w:del w:id="474" w:author="scottma"/>
        </w:rPr>
      </w:pPr>
      <w:del w:id="475" w:author="scottma">
        <w:r>
          <w:delText xml:space="preserve">      max-elements 1;</w:delText>
        </w:r>
      </w:del>
    </w:p>
    <w:p w14:paraId="3B43579C" w14:textId="77777777" w:rsidR="002B0EA8" w:rsidRDefault="002B0EA8" w:rsidP="002B0EA8">
      <w:pPr>
        <w:pStyle w:val="PL"/>
        <w:rPr>
          <w:del w:id="476" w:author="scottma"/>
        </w:rPr>
      </w:pPr>
    </w:p>
    <w:p w14:paraId="2184DFDA" w14:textId="77777777" w:rsidR="002B0EA8" w:rsidRDefault="002B0EA8" w:rsidP="002B0EA8">
      <w:pPr>
        <w:pStyle w:val="PL"/>
        <w:rPr>
          <w:del w:id="477" w:author="scottma"/>
        </w:rPr>
      </w:pPr>
      <w:del w:id="478" w:author="scottma">
        <w:r>
          <w:delText xml:space="preserve">      leaf targetIdType {</w:delText>
        </w:r>
      </w:del>
    </w:p>
    <w:p w14:paraId="018C826B" w14:textId="77777777" w:rsidR="002B0EA8" w:rsidRDefault="002B0EA8" w:rsidP="002B0EA8">
      <w:pPr>
        <w:pStyle w:val="PL"/>
      </w:pPr>
      <w:r>
        <w:t xml:space="preserve">        type enumeration {</w:t>
      </w:r>
    </w:p>
    <w:p w14:paraId="0673FCA5" w14:textId="77777777" w:rsidR="002B0EA8" w:rsidRDefault="002B0EA8" w:rsidP="002B0EA8">
      <w:pPr>
        <w:pStyle w:val="PL"/>
        <w:rPr>
          <w:ins w:id="479" w:author="scottma"/>
        </w:rPr>
      </w:pPr>
      <w:ins w:id="480" w:author="scottma">
        <w:r>
          <w:t xml:space="preserve">          </w:t>
        </w:r>
        <w:proofErr w:type="spellStart"/>
        <w:r>
          <w:t>enum</w:t>
        </w:r>
        <w:proofErr w:type="spellEnd"/>
        <w:r>
          <w:t xml:space="preserve"> </w:t>
        </w:r>
        <w:proofErr w:type="gramStart"/>
        <w:r>
          <w:t>INFINITY;</w:t>
        </w:r>
        <w:proofErr w:type="gramEnd"/>
      </w:ins>
    </w:p>
    <w:p w14:paraId="2AAFFB25" w14:textId="77777777" w:rsidR="002B0EA8" w:rsidRDefault="002B0EA8" w:rsidP="002B0EA8">
      <w:pPr>
        <w:pStyle w:val="PL"/>
        <w:rPr>
          <w:del w:id="481" w:author="scottma"/>
        </w:rPr>
      </w:pPr>
      <w:del w:id="482" w:author="scottma">
        <w:r>
          <w:delText xml:space="preserve">          enum IMSI;</w:delText>
        </w:r>
      </w:del>
    </w:p>
    <w:p w14:paraId="3C427811" w14:textId="77777777" w:rsidR="002B0EA8" w:rsidRDefault="002B0EA8" w:rsidP="002B0EA8">
      <w:pPr>
        <w:pStyle w:val="PL"/>
        <w:rPr>
          <w:del w:id="483" w:author="scottma"/>
        </w:rPr>
      </w:pPr>
      <w:del w:id="484" w:author="scottma">
        <w:r>
          <w:delText xml:space="preserve">          enum IMEI;</w:delText>
        </w:r>
      </w:del>
    </w:p>
    <w:p w14:paraId="5D04F283" w14:textId="77777777" w:rsidR="002B0EA8" w:rsidRDefault="002B0EA8" w:rsidP="002B0EA8">
      <w:pPr>
        <w:pStyle w:val="PL"/>
        <w:rPr>
          <w:del w:id="485" w:author="scottma"/>
        </w:rPr>
      </w:pPr>
      <w:del w:id="486" w:author="scottma">
        <w:r>
          <w:delText xml:space="preserve">          enum IMEISV;</w:delText>
        </w:r>
      </w:del>
    </w:p>
    <w:p w14:paraId="21D874F1" w14:textId="77777777" w:rsidR="002B0EA8" w:rsidRDefault="002B0EA8" w:rsidP="002B0EA8">
      <w:pPr>
        <w:pStyle w:val="PL"/>
        <w:rPr>
          <w:del w:id="487" w:author="scottma"/>
        </w:rPr>
      </w:pPr>
      <w:del w:id="488" w:author="scottma">
        <w:r>
          <w:delText xml:space="preserve">          enum PUBLIC_ID;</w:delText>
        </w:r>
      </w:del>
    </w:p>
    <w:p w14:paraId="080B03DE" w14:textId="77777777" w:rsidR="002B0EA8" w:rsidRDefault="002B0EA8" w:rsidP="002B0EA8">
      <w:pPr>
        <w:pStyle w:val="PL"/>
        <w:rPr>
          <w:del w:id="489" w:author="scottma"/>
        </w:rPr>
      </w:pPr>
      <w:del w:id="490" w:author="scottma">
        <w:r>
          <w:delText xml:space="preserve">          enum UTRAN_CELL;</w:delText>
        </w:r>
      </w:del>
    </w:p>
    <w:p w14:paraId="29A0059C" w14:textId="77777777" w:rsidR="002B0EA8" w:rsidRDefault="002B0EA8" w:rsidP="002B0EA8">
      <w:pPr>
        <w:pStyle w:val="PL"/>
        <w:rPr>
          <w:del w:id="491" w:author="scottma"/>
        </w:rPr>
      </w:pPr>
      <w:del w:id="492" w:author="scottma">
        <w:r>
          <w:delText xml:space="preserve">          enum E_UTRAN_CELL;</w:delText>
        </w:r>
      </w:del>
    </w:p>
    <w:p w14:paraId="7B0400B8" w14:textId="77777777" w:rsidR="002B0EA8" w:rsidRDefault="002B0EA8" w:rsidP="002B0EA8">
      <w:pPr>
        <w:pStyle w:val="PL"/>
        <w:rPr>
          <w:del w:id="493" w:author="scottma"/>
        </w:rPr>
      </w:pPr>
      <w:del w:id="494" w:author="scottma">
        <w:r>
          <w:delText xml:space="preserve">          enum NG_RAN_CELL;</w:delText>
        </w:r>
      </w:del>
    </w:p>
    <w:p w14:paraId="639C84E2" w14:textId="77777777" w:rsidR="002B0EA8" w:rsidRDefault="002B0EA8" w:rsidP="002B0EA8">
      <w:pPr>
        <w:pStyle w:val="PL"/>
        <w:rPr>
          <w:del w:id="495" w:author="scottma"/>
        </w:rPr>
      </w:pPr>
      <w:del w:id="496" w:author="scottma">
        <w:r>
          <w:delText xml:space="preserve">          enum ENB;</w:delText>
        </w:r>
      </w:del>
    </w:p>
    <w:p w14:paraId="06A2BDA1" w14:textId="77777777" w:rsidR="002B0EA8" w:rsidRDefault="002B0EA8" w:rsidP="002B0EA8">
      <w:pPr>
        <w:pStyle w:val="PL"/>
        <w:rPr>
          <w:del w:id="497" w:author="scottma"/>
        </w:rPr>
      </w:pPr>
      <w:del w:id="498" w:author="scottma">
        <w:r>
          <w:delText xml:space="preserve">          enum RNC;</w:delText>
        </w:r>
      </w:del>
    </w:p>
    <w:p w14:paraId="2C516FB4" w14:textId="77777777" w:rsidR="002B0EA8" w:rsidRDefault="002B0EA8" w:rsidP="002B0EA8">
      <w:pPr>
        <w:pStyle w:val="PL"/>
        <w:rPr>
          <w:del w:id="499" w:author="scottma"/>
        </w:rPr>
      </w:pPr>
      <w:del w:id="500" w:author="scottma">
        <w:r>
          <w:delText xml:space="preserve">          enum GNB;</w:delText>
        </w:r>
      </w:del>
    </w:p>
    <w:p w14:paraId="4B37184B" w14:textId="77777777" w:rsidR="002B0EA8" w:rsidRDefault="002B0EA8" w:rsidP="002B0EA8">
      <w:pPr>
        <w:pStyle w:val="PL"/>
        <w:rPr>
          <w:del w:id="501" w:author="scottma"/>
        </w:rPr>
      </w:pPr>
      <w:del w:id="502" w:author="scottma">
        <w:r>
          <w:delText xml:space="preserve">          enum SUPI;</w:delText>
        </w:r>
      </w:del>
    </w:p>
    <w:p w14:paraId="1BABCF2A" w14:textId="77777777" w:rsidR="002B0EA8" w:rsidRDefault="002B0EA8" w:rsidP="002B0EA8">
      <w:pPr>
        <w:pStyle w:val="PL"/>
      </w:pPr>
      <w:r>
        <w:t xml:space="preserve">        }</w:t>
      </w:r>
    </w:p>
    <w:p w14:paraId="29373089" w14:textId="77777777" w:rsidR="002B0EA8" w:rsidRDefault="002B0EA8" w:rsidP="002B0EA8">
      <w:pPr>
        <w:pStyle w:val="PL"/>
      </w:pPr>
      <w:r>
        <w:t xml:space="preserve">      }</w:t>
      </w:r>
    </w:p>
    <w:p w14:paraId="454DCD0A" w14:textId="77777777" w:rsidR="002B0EA8" w:rsidRDefault="002B0EA8" w:rsidP="002B0EA8">
      <w:pPr>
        <w:pStyle w:val="PL"/>
        <w:rPr>
          <w:ins w:id="503" w:author="scottma"/>
        </w:rPr>
      </w:pPr>
      <w:ins w:id="504" w:author="scottma">
        <w:r>
          <w:t xml:space="preserve">      description "It specifies the number of measurement reports that shall </w:t>
        </w:r>
        <w:proofErr w:type="gramStart"/>
        <w:r>
          <w:t>be</w:t>
        </w:r>
        <w:proofErr w:type="gramEnd"/>
      </w:ins>
    </w:p>
    <w:p w14:paraId="54BFC73B" w14:textId="77777777" w:rsidR="002B0EA8" w:rsidRDefault="002B0EA8" w:rsidP="002B0EA8">
      <w:pPr>
        <w:pStyle w:val="PL"/>
        <w:rPr>
          <w:ins w:id="505" w:author="scottma"/>
        </w:rPr>
      </w:pPr>
      <w:ins w:id="506" w:author="scottma">
        <w:r>
          <w:t xml:space="preserve">        taken for periodic reporting while the UE is in connected.</w:t>
        </w:r>
      </w:ins>
    </w:p>
    <w:p w14:paraId="5C4B1107" w14:textId="77777777" w:rsidR="002B0EA8" w:rsidRDefault="002B0EA8" w:rsidP="002B0EA8">
      <w:pPr>
        <w:pStyle w:val="PL"/>
        <w:rPr>
          <w:ins w:id="507" w:author="scottma"/>
        </w:rPr>
      </w:pPr>
      <w:ins w:id="508" w:author="scottma">
        <w:r>
          <w:t xml:space="preserve">        The attribute is applicable only for Immediate MDT and </w:t>
        </w:r>
        <w:proofErr w:type="gramStart"/>
        <w:r>
          <w:t>when</w:t>
        </w:r>
        <w:proofErr w:type="gramEnd"/>
      </w:ins>
    </w:p>
    <w:p w14:paraId="46D91747" w14:textId="77777777" w:rsidR="002B0EA8" w:rsidRDefault="002B0EA8" w:rsidP="002B0EA8">
      <w:pPr>
        <w:pStyle w:val="PL"/>
        <w:rPr>
          <w:ins w:id="509" w:author="scottma"/>
        </w:rPr>
      </w:pPr>
      <w:ins w:id="510" w:author="scottma">
        <w:r>
          <w:t xml:space="preserve">        </w:t>
        </w:r>
        <w:proofErr w:type="spellStart"/>
        <w:r>
          <w:t>reportingTrigger</w:t>
        </w:r>
        <w:proofErr w:type="spellEnd"/>
        <w:r>
          <w:t xml:space="preserve"> is configured for periodical measurements. In</w:t>
        </w:r>
      </w:ins>
    </w:p>
    <w:p w14:paraId="115EE18D" w14:textId="77777777" w:rsidR="002B0EA8" w:rsidRDefault="002B0EA8" w:rsidP="002B0EA8">
      <w:pPr>
        <w:pStyle w:val="PL"/>
        <w:rPr>
          <w:ins w:id="511" w:author="scottma"/>
        </w:rPr>
      </w:pPr>
      <w:ins w:id="512" w:author="scottma">
        <w:r>
          <w:t xml:space="preserve">        case this attribute is not used, it carries a null semantic.</w:t>
        </w:r>
        <w:proofErr w:type="gramStart"/>
        <w:r>
          <w:t>";</w:t>
        </w:r>
        <w:proofErr w:type="gramEnd"/>
      </w:ins>
    </w:p>
    <w:p w14:paraId="7FFFA121" w14:textId="77777777" w:rsidR="002B0EA8" w:rsidRDefault="002B0EA8" w:rsidP="002B0EA8">
      <w:pPr>
        <w:pStyle w:val="PL"/>
        <w:rPr>
          <w:ins w:id="513" w:author="scottma"/>
        </w:rPr>
      </w:pPr>
      <w:ins w:id="514" w:author="scottma">
        <w:r>
          <w:t xml:space="preserve">      reference "Clause 5.10.6 of 3GPP TS 32.422</w:t>
        </w:r>
        <w:proofErr w:type="gramStart"/>
        <w:r>
          <w:t>";</w:t>
        </w:r>
        <w:proofErr w:type="gramEnd"/>
      </w:ins>
    </w:p>
    <w:p w14:paraId="0CD57710" w14:textId="77777777" w:rsidR="002B0EA8" w:rsidRDefault="002B0EA8" w:rsidP="002B0EA8">
      <w:pPr>
        <w:pStyle w:val="PL"/>
        <w:rPr>
          <w:del w:id="515" w:author="scottma"/>
        </w:rPr>
      </w:pPr>
    </w:p>
    <w:p w14:paraId="74454EE4" w14:textId="77777777" w:rsidR="002B0EA8" w:rsidRDefault="002B0EA8" w:rsidP="002B0EA8">
      <w:pPr>
        <w:pStyle w:val="PL"/>
        <w:rPr>
          <w:del w:id="516" w:author="scottma"/>
        </w:rPr>
      </w:pPr>
      <w:del w:id="517" w:author="scottma">
        <w:r>
          <w:delText xml:space="preserve">      leaf targetIdValue {</w:delText>
        </w:r>
      </w:del>
    </w:p>
    <w:p w14:paraId="21F075DE" w14:textId="77777777" w:rsidR="002B0EA8" w:rsidRDefault="002B0EA8" w:rsidP="002B0EA8">
      <w:pPr>
        <w:pStyle w:val="PL"/>
        <w:rPr>
          <w:del w:id="518" w:author="scottma"/>
        </w:rPr>
      </w:pPr>
      <w:del w:id="519" w:author="scottma">
        <w:r>
          <w:delText xml:space="preserve">        type string;</w:delText>
        </w:r>
      </w:del>
    </w:p>
    <w:p w14:paraId="20E69500" w14:textId="77777777" w:rsidR="002B0EA8" w:rsidRDefault="002B0EA8" w:rsidP="002B0EA8">
      <w:pPr>
        <w:pStyle w:val="PL"/>
        <w:rPr>
          <w:del w:id="520" w:author="scottma"/>
        </w:rPr>
      </w:pPr>
      <w:del w:id="521" w:author="scottma">
        <w:r>
          <w:delText xml:space="preserve">      }</w:delText>
        </w:r>
      </w:del>
    </w:p>
    <w:p w14:paraId="48EEE230" w14:textId="77777777" w:rsidR="002B0EA8" w:rsidRDefault="002B0EA8" w:rsidP="002B0EA8">
      <w:pPr>
        <w:pStyle w:val="PL"/>
        <w:rPr>
          <w:del w:id="522" w:author="scottma"/>
        </w:rPr>
      </w:pPr>
    </w:p>
    <w:p w14:paraId="0F682654" w14:textId="77777777" w:rsidR="002B0EA8" w:rsidRDefault="002B0EA8" w:rsidP="002B0EA8">
      <w:pPr>
        <w:pStyle w:val="PL"/>
        <w:rPr>
          <w:del w:id="523" w:author="scottma"/>
        </w:rPr>
      </w:pPr>
      <w:del w:id="524" w:author="scottma">
        <w:r>
          <w:delText xml:space="preserve">      description "Specifies the target object of the Trace and MDT. The</w:delText>
        </w:r>
      </w:del>
    </w:p>
    <w:p w14:paraId="299324A8" w14:textId="77777777" w:rsidR="002B0EA8" w:rsidRDefault="002B0EA8" w:rsidP="002B0EA8">
      <w:pPr>
        <w:pStyle w:val="PL"/>
        <w:rPr>
          <w:del w:id="525" w:author="scottma"/>
        </w:rPr>
      </w:pPr>
      <w:del w:id="526" w:author="scottma">
        <w:r>
          <w:delText xml:space="preserve">        attribute is applicable for both Trace and MDT. This attribute</w:delText>
        </w:r>
      </w:del>
    </w:p>
    <w:p w14:paraId="0CF20718" w14:textId="77777777" w:rsidR="002B0EA8" w:rsidRDefault="002B0EA8" w:rsidP="002B0EA8">
      <w:pPr>
        <w:pStyle w:val="PL"/>
        <w:rPr>
          <w:del w:id="527" w:author="scottma"/>
        </w:rPr>
      </w:pPr>
      <w:del w:id="528" w:author="scottma">
        <w:r>
          <w:delText xml:space="preserve">        includes the ID type of the target as an enumeration and the ID value.</w:delText>
        </w:r>
      </w:del>
    </w:p>
    <w:p w14:paraId="3C06D0D3" w14:textId="77777777" w:rsidR="002B0EA8" w:rsidRDefault="002B0EA8" w:rsidP="002B0EA8">
      <w:pPr>
        <w:pStyle w:val="PL"/>
        <w:rPr>
          <w:del w:id="529" w:author="scottma"/>
        </w:rPr>
      </w:pPr>
    </w:p>
    <w:p w14:paraId="6C8615D4" w14:textId="77777777" w:rsidR="002B0EA8" w:rsidRDefault="002B0EA8" w:rsidP="002B0EA8">
      <w:pPr>
        <w:pStyle w:val="PL"/>
        <w:rPr>
          <w:del w:id="530" w:author="scottma"/>
        </w:rPr>
      </w:pPr>
      <w:del w:id="531" w:author="scottma">
        <w:r>
          <w:delText xml:space="preserve">        The traceTarget shall be public ID in case of a Management Based</w:delText>
        </w:r>
      </w:del>
    </w:p>
    <w:p w14:paraId="6F00446C" w14:textId="77777777" w:rsidR="002B0EA8" w:rsidRDefault="002B0EA8" w:rsidP="002B0EA8">
      <w:pPr>
        <w:pStyle w:val="PL"/>
        <w:rPr>
          <w:del w:id="532" w:author="scottma"/>
        </w:rPr>
      </w:pPr>
      <w:del w:id="533" w:author="scottma">
        <w:r>
          <w:delText xml:space="preserve">        Activation is done to an ScscfFunction. The traceTarget shall be</w:delText>
        </w:r>
      </w:del>
    </w:p>
    <w:p w14:paraId="784DDE57" w14:textId="77777777" w:rsidR="002B0EA8" w:rsidRDefault="002B0EA8" w:rsidP="002B0EA8">
      <w:pPr>
        <w:pStyle w:val="PL"/>
        <w:rPr>
          <w:del w:id="534" w:author="scottma"/>
        </w:rPr>
      </w:pPr>
      <w:del w:id="535" w:author="scottma">
        <w:r>
          <w:delText xml:space="preserve">        cell only in case of the UTRAN cell traffic trace function.</w:delText>
        </w:r>
      </w:del>
    </w:p>
    <w:p w14:paraId="5E579A3A" w14:textId="77777777" w:rsidR="002B0EA8" w:rsidRDefault="002B0EA8" w:rsidP="002B0EA8">
      <w:pPr>
        <w:pStyle w:val="PL"/>
        <w:rPr>
          <w:del w:id="536" w:author="scottma"/>
        </w:rPr>
      </w:pPr>
    </w:p>
    <w:p w14:paraId="61C48F31" w14:textId="77777777" w:rsidR="002B0EA8" w:rsidRDefault="002B0EA8" w:rsidP="002B0EA8">
      <w:pPr>
        <w:pStyle w:val="PL"/>
        <w:rPr>
          <w:del w:id="537" w:author="scottma"/>
        </w:rPr>
      </w:pPr>
      <w:del w:id="538" w:author="scottma">
        <w:r>
          <w:delText xml:space="preserve">        The traceTarget shall be E-UtranCell only in case of E-UTRAN cell</w:delText>
        </w:r>
      </w:del>
    </w:p>
    <w:p w14:paraId="4CB628C3" w14:textId="77777777" w:rsidR="002B0EA8" w:rsidRDefault="002B0EA8" w:rsidP="002B0EA8">
      <w:pPr>
        <w:pStyle w:val="PL"/>
        <w:rPr>
          <w:del w:id="539" w:author="scottma"/>
        </w:rPr>
      </w:pPr>
      <w:del w:id="540" w:author="scottma">
        <w:r>
          <w:delText xml:space="preserve">        traffic trace function.The traceTarget shall be either IMSI or</w:delText>
        </w:r>
      </w:del>
    </w:p>
    <w:p w14:paraId="03469224" w14:textId="77777777" w:rsidR="002B0EA8" w:rsidRDefault="002B0EA8" w:rsidP="002B0EA8">
      <w:pPr>
        <w:pStyle w:val="PL"/>
        <w:rPr>
          <w:del w:id="541" w:author="scottma"/>
        </w:rPr>
      </w:pPr>
      <w:del w:id="542" w:author="scottma">
        <w:r>
          <w:delText xml:space="preserve">        IMEI(SV) if the Trace Session is activated to any of the following</w:delText>
        </w:r>
      </w:del>
    </w:p>
    <w:p w14:paraId="456125A0" w14:textId="77777777" w:rsidR="002B0EA8" w:rsidRDefault="002B0EA8" w:rsidP="002B0EA8">
      <w:pPr>
        <w:pStyle w:val="PL"/>
        <w:rPr>
          <w:del w:id="543" w:author="scottma"/>
        </w:rPr>
      </w:pPr>
      <w:del w:id="544" w:author="scottma">
        <w:r>
          <w:delText xml:space="preserve">        ManagedEntity(ies):</w:delText>
        </w:r>
      </w:del>
    </w:p>
    <w:p w14:paraId="3AED4DF5" w14:textId="77777777" w:rsidR="002B0EA8" w:rsidRDefault="002B0EA8" w:rsidP="002B0EA8">
      <w:pPr>
        <w:pStyle w:val="PL"/>
        <w:rPr>
          <w:del w:id="545" w:author="scottma"/>
        </w:rPr>
      </w:pPr>
      <w:del w:id="546" w:author="scottma">
        <w:r>
          <w:delText xml:space="preserve">        - HssFunction</w:delText>
        </w:r>
      </w:del>
    </w:p>
    <w:p w14:paraId="3CD490E3" w14:textId="77777777" w:rsidR="002B0EA8" w:rsidRDefault="002B0EA8" w:rsidP="002B0EA8">
      <w:pPr>
        <w:pStyle w:val="PL"/>
        <w:rPr>
          <w:del w:id="547" w:author="scottma"/>
        </w:rPr>
      </w:pPr>
      <w:del w:id="548" w:author="scottma">
        <w:r>
          <w:delText xml:space="preserve">        - MscServerFunction</w:delText>
        </w:r>
      </w:del>
    </w:p>
    <w:p w14:paraId="41C728FC" w14:textId="77777777" w:rsidR="002B0EA8" w:rsidRDefault="002B0EA8" w:rsidP="002B0EA8">
      <w:pPr>
        <w:pStyle w:val="PL"/>
        <w:rPr>
          <w:del w:id="549" w:author="scottma"/>
        </w:rPr>
      </w:pPr>
      <w:del w:id="550" w:author="scottma">
        <w:r>
          <w:delText xml:space="preserve">        - SgsnFunction</w:delText>
        </w:r>
      </w:del>
    </w:p>
    <w:p w14:paraId="107C2131" w14:textId="77777777" w:rsidR="002B0EA8" w:rsidRDefault="002B0EA8" w:rsidP="002B0EA8">
      <w:pPr>
        <w:pStyle w:val="PL"/>
        <w:rPr>
          <w:del w:id="551" w:author="scottma"/>
        </w:rPr>
      </w:pPr>
      <w:del w:id="552" w:author="scottma">
        <w:r>
          <w:delText xml:space="preserve">        - GgsnFunction</w:delText>
        </w:r>
      </w:del>
    </w:p>
    <w:p w14:paraId="05121FE2" w14:textId="77777777" w:rsidR="002B0EA8" w:rsidRDefault="002B0EA8" w:rsidP="002B0EA8">
      <w:pPr>
        <w:pStyle w:val="PL"/>
        <w:rPr>
          <w:del w:id="553" w:author="scottma"/>
        </w:rPr>
      </w:pPr>
      <w:del w:id="554" w:author="scottma">
        <w:r>
          <w:delText xml:space="preserve">        - BmscFunction</w:delText>
        </w:r>
      </w:del>
    </w:p>
    <w:p w14:paraId="235DD4BB" w14:textId="77777777" w:rsidR="002B0EA8" w:rsidRDefault="002B0EA8" w:rsidP="002B0EA8">
      <w:pPr>
        <w:pStyle w:val="PL"/>
        <w:rPr>
          <w:del w:id="555" w:author="scottma"/>
        </w:rPr>
      </w:pPr>
      <w:del w:id="556" w:author="scottma">
        <w:r>
          <w:delText xml:space="preserve">        - RncFunction</w:delText>
        </w:r>
      </w:del>
    </w:p>
    <w:p w14:paraId="61B6C32D" w14:textId="77777777" w:rsidR="002B0EA8" w:rsidRDefault="002B0EA8" w:rsidP="002B0EA8">
      <w:pPr>
        <w:pStyle w:val="PL"/>
        <w:rPr>
          <w:del w:id="557" w:author="scottma"/>
        </w:rPr>
      </w:pPr>
      <w:del w:id="558" w:author="scottma">
        <w:r>
          <w:delText xml:space="preserve">        - MmeFunction</w:delText>
        </w:r>
      </w:del>
    </w:p>
    <w:p w14:paraId="3B6A8CDC" w14:textId="77777777" w:rsidR="002B0EA8" w:rsidRDefault="002B0EA8" w:rsidP="002B0EA8">
      <w:pPr>
        <w:pStyle w:val="PL"/>
        <w:rPr>
          <w:del w:id="559" w:author="scottma"/>
        </w:rPr>
      </w:pPr>
    </w:p>
    <w:p w14:paraId="01AAA2E7" w14:textId="77777777" w:rsidR="002B0EA8" w:rsidRDefault="002B0EA8" w:rsidP="002B0EA8">
      <w:pPr>
        <w:pStyle w:val="PL"/>
        <w:rPr>
          <w:del w:id="560" w:author="scottma"/>
        </w:rPr>
      </w:pPr>
      <w:del w:id="561" w:author="scottma">
        <w:r>
          <w:delText xml:space="preserve">        The traceTarget shall be IMSI if the Trace Session is activated to a</w:delText>
        </w:r>
      </w:del>
    </w:p>
    <w:p w14:paraId="0A381644" w14:textId="77777777" w:rsidR="002B0EA8" w:rsidRDefault="002B0EA8" w:rsidP="002B0EA8">
      <w:pPr>
        <w:pStyle w:val="PL"/>
        <w:rPr>
          <w:del w:id="562" w:author="scottma"/>
        </w:rPr>
      </w:pPr>
      <w:del w:id="563" w:author="scottma">
        <w:r>
          <w:delText xml:space="preserve">        ManagedEntity playing a role of ServinGWFunction.</w:delText>
        </w:r>
      </w:del>
    </w:p>
    <w:p w14:paraId="24BAF7D6" w14:textId="77777777" w:rsidR="002B0EA8" w:rsidRDefault="002B0EA8" w:rsidP="002B0EA8">
      <w:pPr>
        <w:pStyle w:val="PL"/>
        <w:rPr>
          <w:del w:id="564" w:author="scottma"/>
        </w:rPr>
      </w:pPr>
    </w:p>
    <w:p w14:paraId="33C2A201" w14:textId="77777777" w:rsidR="002B0EA8" w:rsidRDefault="002B0EA8" w:rsidP="002B0EA8">
      <w:pPr>
        <w:pStyle w:val="PL"/>
        <w:rPr>
          <w:del w:id="565" w:author="scottma"/>
        </w:rPr>
      </w:pPr>
      <w:del w:id="566" w:author="scottma">
        <w:r>
          <w:delText xml:space="preserve">        In case of signaling based Trace/MDT, the traceTarget attribute shall </w:delText>
        </w:r>
      </w:del>
    </w:p>
    <w:p w14:paraId="4CCDBFB7" w14:textId="77777777" w:rsidR="002B0EA8" w:rsidRDefault="002B0EA8" w:rsidP="002B0EA8">
      <w:pPr>
        <w:pStyle w:val="PL"/>
        <w:rPr>
          <w:del w:id="567" w:author="scottma"/>
        </w:rPr>
      </w:pPr>
      <w:del w:id="568" w:author="scottma">
        <w:r>
          <w:lastRenderedPageBreak/>
          <w:delText xml:space="preserve">        be able to carry (IMSI or IMEI(SV)or SUPI), the mDTAreaScope attribute </w:delText>
        </w:r>
      </w:del>
    </w:p>
    <w:p w14:paraId="0C40AC48" w14:textId="77777777" w:rsidR="002B0EA8" w:rsidRDefault="002B0EA8" w:rsidP="002B0EA8">
      <w:pPr>
        <w:pStyle w:val="PL"/>
        <w:rPr>
          <w:del w:id="569" w:author="scottma"/>
        </w:rPr>
      </w:pPr>
      <w:del w:id="570" w:author="scottma">
        <w:r>
          <w:delText xml:space="preserve">        shall be able to carry a list of (cell or E-UtranCell or NRCellDU or </w:delText>
        </w:r>
      </w:del>
    </w:p>
    <w:p w14:paraId="281E0B64" w14:textId="77777777" w:rsidR="002B0EA8" w:rsidRDefault="002B0EA8" w:rsidP="002B0EA8">
      <w:pPr>
        <w:pStyle w:val="PL"/>
        <w:rPr>
          <w:del w:id="571" w:author="scottma"/>
        </w:rPr>
      </w:pPr>
      <w:del w:id="572" w:author="scottma">
        <w:r>
          <w:delText xml:space="preserve">        TA/LA/RA).</w:delText>
        </w:r>
      </w:del>
    </w:p>
    <w:p w14:paraId="23A7CEE0" w14:textId="77777777" w:rsidR="002B0EA8" w:rsidRDefault="002B0EA8" w:rsidP="002B0EA8">
      <w:pPr>
        <w:pStyle w:val="PL"/>
        <w:rPr>
          <w:del w:id="573" w:author="scottma"/>
        </w:rPr>
      </w:pPr>
    </w:p>
    <w:p w14:paraId="77B82F27" w14:textId="77777777" w:rsidR="002B0EA8" w:rsidRDefault="002B0EA8" w:rsidP="002B0EA8">
      <w:pPr>
        <w:pStyle w:val="PL"/>
        <w:rPr>
          <w:del w:id="574" w:author="scottma"/>
        </w:rPr>
      </w:pPr>
      <w:del w:id="575" w:author="scottma">
        <w:r>
          <w:delText xml:space="preserve">        In case of management based Immediate MDT, the traceTarget attribute</w:delText>
        </w:r>
      </w:del>
    </w:p>
    <w:p w14:paraId="6FF5EBD1" w14:textId="77777777" w:rsidR="002B0EA8" w:rsidRDefault="002B0EA8" w:rsidP="002B0EA8">
      <w:pPr>
        <w:pStyle w:val="PL"/>
        <w:rPr>
          <w:del w:id="576" w:author="scottma"/>
        </w:rPr>
      </w:pPr>
      <w:del w:id="577" w:author="scottma">
        <w:r>
          <w:delText xml:space="preserve">        shall be null value, the mDTAreaScope attribute shall carry a list of</w:delText>
        </w:r>
      </w:del>
    </w:p>
    <w:p w14:paraId="4864AC7B" w14:textId="77777777" w:rsidR="002B0EA8" w:rsidRDefault="002B0EA8" w:rsidP="002B0EA8">
      <w:pPr>
        <w:pStyle w:val="PL"/>
        <w:rPr>
          <w:del w:id="578" w:author="scottma"/>
        </w:rPr>
      </w:pPr>
      <w:del w:id="579" w:author="scottma">
        <w:r>
          <w:delText xml:space="preserve">        (Utrancell or E-UtranCell or NRCellDU).</w:delText>
        </w:r>
      </w:del>
    </w:p>
    <w:p w14:paraId="5939D8C1" w14:textId="77777777" w:rsidR="002B0EA8" w:rsidRDefault="002B0EA8" w:rsidP="002B0EA8">
      <w:pPr>
        <w:pStyle w:val="PL"/>
        <w:rPr>
          <w:del w:id="580" w:author="scottma"/>
        </w:rPr>
      </w:pPr>
    </w:p>
    <w:p w14:paraId="1B3D3770" w14:textId="77777777" w:rsidR="002B0EA8" w:rsidRDefault="002B0EA8" w:rsidP="002B0EA8">
      <w:pPr>
        <w:pStyle w:val="PL"/>
        <w:rPr>
          <w:del w:id="581" w:author="scottma"/>
        </w:rPr>
      </w:pPr>
      <w:del w:id="582" w:author="scottma">
        <w:r>
          <w:delText xml:space="preserve">        In case of management based Logged MDT, the traceTarget attribute</w:delText>
        </w:r>
      </w:del>
    </w:p>
    <w:p w14:paraId="16847691" w14:textId="77777777" w:rsidR="002B0EA8" w:rsidRDefault="002B0EA8" w:rsidP="002B0EA8">
      <w:pPr>
        <w:pStyle w:val="PL"/>
        <w:rPr>
          <w:del w:id="583" w:author="scottma"/>
        </w:rPr>
      </w:pPr>
      <w:del w:id="584" w:author="scottma">
        <w:r>
          <w:delText xml:space="preserve">        shall carry an eBs or a RNC or gNBs. The Logged MDT should be initiated </w:delText>
        </w:r>
      </w:del>
    </w:p>
    <w:p w14:paraId="72C558F6" w14:textId="77777777" w:rsidR="002B0EA8" w:rsidRDefault="002B0EA8" w:rsidP="002B0EA8">
      <w:pPr>
        <w:pStyle w:val="PL"/>
        <w:rPr>
          <w:del w:id="585" w:author="scottma"/>
        </w:rPr>
      </w:pPr>
      <w:del w:id="586" w:author="scottma">
        <w:r>
          <w:delText xml:space="preserve">        on the specified eNB or RNC or gNB in traceTarget. The mDTAreaScope </w:delText>
        </w:r>
      </w:del>
    </w:p>
    <w:p w14:paraId="17F2CFBA" w14:textId="77777777" w:rsidR="002B0EA8" w:rsidRDefault="002B0EA8" w:rsidP="002B0EA8">
      <w:pPr>
        <w:pStyle w:val="PL"/>
        <w:rPr>
          <w:del w:id="587" w:author="scottma"/>
        </w:rPr>
      </w:pPr>
      <w:del w:id="588" w:author="scottma">
        <w:r>
          <w:delText xml:space="preserve">        attribute shall carry a list of (Utrancell or E-UtranCell or NRCellDU or </w:delText>
        </w:r>
      </w:del>
    </w:p>
    <w:p w14:paraId="5917DDDF" w14:textId="77777777" w:rsidR="002B0EA8" w:rsidRDefault="002B0EA8" w:rsidP="002B0EA8">
      <w:pPr>
        <w:pStyle w:val="PL"/>
        <w:rPr>
          <w:del w:id="589" w:author="scottma"/>
        </w:rPr>
      </w:pPr>
      <w:del w:id="590" w:author="scottma">
        <w:r>
          <w:delText xml:space="preserve">        TA/LA/RA).</w:delText>
        </w:r>
      </w:del>
    </w:p>
    <w:p w14:paraId="03A7A2E9" w14:textId="77777777" w:rsidR="002B0EA8" w:rsidRDefault="002B0EA8" w:rsidP="002B0EA8">
      <w:pPr>
        <w:pStyle w:val="PL"/>
        <w:rPr>
          <w:del w:id="591" w:author="scottma"/>
        </w:rPr>
      </w:pPr>
    </w:p>
    <w:p w14:paraId="51217187" w14:textId="77777777" w:rsidR="002B0EA8" w:rsidRDefault="002B0EA8" w:rsidP="002B0EA8">
      <w:pPr>
        <w:pStyle w:val="PL"/>
        <w:rPr>
          <w:del w:id="592" w:author="scottma"/>
        </w:rPr>
      </w:pPr>
      <w:del w:id="593" w:author="scottma">
        <w:r>
          <w:delText xml:space="preserve">        In case of RLF reporting, or RCEF reporting,  the traceTarget </w:delText>
        </w:r>
      </w:del>
    </w:p>
    <w:p w14:paraId="0B0D1A51" w14:textId="77777777" w:rsidR="002B0EA8" w:rsidRDefault="002B0EA8" w:rsidP="002B0EA8">
      <w:pPr>
        <w:pStyle w:val="PL"/>
        <w:rPr>
          <w:del w:id="594" w:author="scottma"/>
        </w:rPr>
      </w:pPr>
      <w:del w:id="595" w:author="scottma">
        <w:r>
          <w:delText xml:space="preserve">        attribute shall be null value, the mDTAreaScope attribute shall carry </w:delText>
        </w:r>
      </w:del>
    </w:p>
    <w:p w14:paraId="10B759D7" w14:textId="77777777" w:rsidR="002B0EA8" w:rsidRDefault="002B0EA8" w:rsidP="002B0EA8">
      <w:pPr>
        <w:pStyle w:val="PL"/>
        <w:rPr>
          <w:del w:id="596" w:author="scottma"/>
        </w:rPr>
      </w:pPr>
      <w:del w:id="597" w:author="scottma">
        <w:r>
          <w:delText xml:space="preserve">        one or list of eNBs/gNBs";</w:delText>
        </w:r>
      </w:del>
    </w:p>
    <w:p w14:paraId="64FE3A5C" w14:textId="77777777" w:rsidR="002B0EA8" w:rsidRDefault="002B0EA8" w:rsidP="002B0EA8">
      <w:pPr>
        <w:pStyle w:val="PL"/>
        <w:rPr>
          <w:del w:id="598" w:author="scottma"/>
        </w:rPr>
      </w:pPr>
      <w:del w:id="599" w:author="scottma">
        <w:r>
          <w:delText xml:space="preserve">      reference "3GPP TS 32.422";</w:delText>
        </w:r>
      </w:del>
    </w:p>
    <w:p w14:paraId="0811D08A" w14:textId="77777777" w:rsidR="002B0EA8" w:rsidRDefault="002B0EA8" w:rsidP="002B0EA8">
      <w:pPr>
        <w:pStyle w:val="PL"/>
      </w:pPr>
      <w:r>
        <w:t xml:space="preserve">    }</w:t>
      </w:r>
    </w:p>
    <w:p w14:paraId="2E79EDF0" w14:textId="77777777" w:rsidR="002B0EA8" w:rsidRDefault="002B0EA8" w:rsidP="002B0EA8">
      <w:pPr>
        <w:pStyle w:val="PL"/>
        <w:rPr>
          <w:ins w:id="600" w:author="scottma"/>
        </w:rPr>
      </w:pPr>
      <w:ins w:id="601" w:author="scottma">
        <w:r>
          <w:t xml:space="preserve">    </w:t>
        </w:r>
      </w:ins>
    </w:p>
    <w:p w14:paraId="16A9E5AF" w14:textId="77777777" w:rsidR="002B0EA8" w:rsidRDefault="002B0EA8" w:rsidP="002B0EA8">
      <w:pPr>
        <w:pStyle w:val="PL"/>
        <w:rPr>
          <w:ins w:id="602" w:author="scottma"/>
        </w:rPr>
      </w:pPr>
      <w:ins w:id="603" w:author="scottma">
        <w:r>
          <w:t xml:space="preserve">   leaf </w:t>
        </w:r>
        <w:proofErr w:type="spellStart"/>
        <w:r>
          <w:t>eventThreshold</w:t>
        </w:r>
        <w:proofErr w:type="spellEnd"/>
        <w:r>
          <w:t xml:space="preserve"> {</w:t>
        </w:r>
      </w:ins>
    </w:p>
    <w:p w14:paraId="0EDD27B8" w14:textId="77777777" w:rsidR="002B0EA8" w:rsidRDefault="002B0EA8" w:rsidP="002B0EA8">
      <w:pPr>
        <w:pStyle w:val="PL"/>
        <w:rPr>
          <w:ins w:id="604" w:author="scottma"/>
        </w:rPr>
      </w:pPr>
      <w:ins w:id="605" w:author="scottma">
        <w:r>
          <w:t xml:space="preserve">      when '</w:t>
        </w:r>
        <w:proofErr w:type="spellStart"/>
        <w:r>
          <w:t>jobType</w:t>
        </w:r>
        <w:proofErr w:type="spellEnd"/>
        <w:r>
          <w:t xml:space="preserve"> = "IMMEDIATE_MDT_ONLY"</w:t>
        </w:r>
        <w:proofErr w:type="gramStart"/>
        <w:r>
          <w:t>';</w:t>
        </w:r>
        <w:proofErr w:type="gramEnd"/>
      </w:ins>
    </w:p>
    <w:p w14:paraId="554979B6" w14:textId="77777777" w:rsidR="002B0EA8" w:rsidRDefault="002B0EA8" w:rsidP="002B0EA8">
      <w:pPr>
        <w:pStyle w:val="PL"/>
        <w:rPr>
          <w:ins w:id="606" w:author="scottma"/>
        </w:rPr>
      </w:pPr>
      <w:ins w:id="607" w:author="scottma">
        <w:r>
          <w:t xml:space="preserve">      type </w:t>
        </w:r>
        <w:proofErr w:type="gramStart"/>
        <w:r>
          <w:t>int64;</w:t>
        </w:r>
        <w:proofErr w:type="gramEnd"/>
      </w:ins>
    </w:p>
    <w:p w14:paraId="7ECF19F9" w14:textId="77777777" w:rsidR="002B0EA8" w:rsidRDefault="002B0EA8" w:rsidP="002B0EA8">
      <w:pPr>
        <w:pStyle w:val="PL"/>
        <w:rPr>
          <w:ins w:id="608" w:author="scottma"/>
        </w:rPr>
      </w:pPr>
      <w:ins w:id="609" w:author="scottma">
        <w:r>
          <w:t xml:space="preserve">      description "Specifies the threshold which should trigger the </w:t>
        </w:r>
        <w:proofErr w:type="gramStart"/>
        <w:r>
          <w:t>reporting</w:t>
        </w:r>
        <w:proofErr w:type="gramEnd"/>
      </w:ins>
    </w:p>
    <w:p w14:paraId="6A246402" w14:textId="77777777" w:rsidR="002B0EA8" w:rsidRDefault="002B0EA8" w:rsidP="002B0EA8">
      <w:pPr>
        <w:pStyle w:val="PL"/>
        <w:rPr>
          <w:ins w:id="610" w:author="scottma"/>
        </w:rPr>
      </w:pPr>
      <w:ins w:id="611" w:author="scottma">
        <w:r>
          <w:t xml:space="preserve">        in case A2 event reporting in LTE or 1F/1l event in UMTS. The attribute</w:t>
        </w:r>
      </w:ins>
    </w:p>
    <w:p w14:paraId="111D98FD" w14:textId="77777777" w:rsidR="002B0EA8" w:rsidRDefault="002B0EA8" w:rsidP="002B0EA8">
      <w:pPr>
        <w:pStyle w:val="PL"/>
        <w:rPr>
          <w:ins w:id="612" w:author="scottma"/>
        </w:rPr>
      </w:pPr>
      <w:ins w:id="613" w:author="scottma">
        <w:r>
          <w:t xml:space="preserve">        is applicable only for Immediate MDT and when </w:t>
        </w:r>
        <w:proofErr w:type="spellStart"/>
        <w:r>
          <w:t>reportingTrigger</w:t>
        </w:r>
        <w:proofErr w:type="spellEnd"/>
        <w:r>
          <w:t xml:space="preserve"> </w:t>
        </w:r>
        <w:proofErr w:type="gramStart"/>
        <w:r>
          <w:t>is</w:t>
        </w:r>
        <w:proofErr w:type="gramEnd"/>
      </w:ins>
    </w:p>
    <w:p w14:paraId="3782E9D8" w14:textId="77777777" w:rsidR="002B0EA8" w:rsidRDefault="002B0EA8" w:rsidP="002B0EA8">
      <w:pPr>
        <w:pStyle w:val="PL"/>
        <w:rPr>
          <w:ins w:id="614" w:author="scottma"/>
        </w:rPr>
      </w:pPr>
      <w:ins w:id="615" w:author="scottma">
        <w:r>
          <w:t xml:space="preserve">        configured for A2 event in LTE or 1F event or 1l event in UMTS. In</w:t>
        </w:r>
      </w:ins>
    </w:p>
    <w:p w14:paraId="3451C555" w14:textId="77777777" w:rsidR="002B0EA8" w:rsidRDefault="002B0EA8" w:rsidP="002B0EA8">
      <w:pPr>
        <w:pStyle w:val="PL"/>
        <w:rPr>
          <w:ins w:id="616" w:author="scottma"/>
        </w:rPr>
      </w:pPr>
      <w:ins w:id="617" w:author="scottma">
        <w:r>
          <w:t xml:space="preserve">        case this attribute is not used, it carries a null semantic.</w:t>
        </w:r>
        <w:proofErr w:type="gramStart"/>
        <w:r>
          <w:t>";</w:t>
        </w:r>
        <w:proofErr w:type="gramEnd"/>
      </w:ins>
    </w:p>
    <w:p w14:paraId="400C1AC1" w14:textId="77777777" w:rsidR="002B0EA8" w:rsidRDefault="002B0EA8" w:rsidP="002B0EA8">
      <w:pPr>
        <w:pStyle w:val="PL"/>
        <w:rPr>
          <w:ins w:id="618" w:author="scottma"/>
        </w:rPr>
      </w:pPr>
      <w:ins w:id="619" w:author="scottma">
        <w:r>
          <w:t xml:space="preserve">      reference "Clauses 5.10.7 and 5.10.7a of 3GPP TS 32.422</w:t>
        </w:r>
        <w:proofErr w:type="gramStart"/>
        <w:r>
          <w:t>";</w:t>
        </w:r>
        <w:proofErr w:type="gramEnd"/>
      </w:ins>
    </w:p>
    <w:p w14:paraId="2B6B45E4" w14:textId="77777777" w:rsidR="002B0EA8" w:rsidRDefault="002B0EA8" w:rsidP="002B0EA8">
      <w:pPr>
        <w:pStyle w:val="PL"/>
        <w:rPr>
          <w:del w:id="620" w:author="scottma"/>
        </w:rPr>
      </w:pPr>
    </w:p>
    <w:p w14:paraId="4D650542" w14:textId="77777777" w:rsidR="002B0EA8" w:rsidRDefault="002B0EA8" w:rsidP="002B0EA8">
      <w:pPr>
        <w:pStyle w:val="PL"/>
        <w:rPr>
          <w:del w:id="621" w:author="scottma"/>
        </w:rPr>
      </w:pPr>
      <w:del w:id="622" w:author="scottma">
        <w:r>
          <w:delText xml:space="preserve">    leaf triggeringEvents {</w:delText>
        </w:r>
      </w:del>
    </w:p>
    <w:p w14:paraId="37878F1E" w14:textId="77777777" w:rsidR="002B0EA8" w:rsidRDefault="002B0EA8" w:rsidP="002B0EA8">
      <w:pPr>
        <w:pStyle w:val="PL"/>
        <w:rPr>
          <w:del w:id="623" w:author="scottma"/>
        </w:rPr>
      </w:pPr>
      <w:del w:id="624" w:author="scottma">
        <w:r>
          <w:delText xml:space="preserve">      when '../jobType = "TRACE_ONLY" or ' +</w:delText>
        </w:r>
      </w:del>
    </w:p>
    <w:p w14:paraId="668A3914" w14:textId="77777777" w:rsidR="002B0EA8" w:rsidRDefault="002B0EA8" w:rsidP="002B0EA8">
      <w:pPr>
        <w:pStyle w:val="PL"/>
        <w:rPr>
          <w:del w:id="625" w:author="scottma"/>
        </w:rPr>
      </w:pPr>
      <w:del w:id="626" w:author="scottma">
        <w:r>
          <w:delText xml:space="preserve">        '../jobType = "IMMEDIATE_MDT_AND_TRACE"';</w:delText>
        </w:r>
      </w:del>
    </w:p>
    <w:p w14:paraId="5FBCA388" w14:textId="77777777" w:rsidR="002B0EA8" w:rsidRDefault="002B0EA8" w:rsidP="002B0EA8">
      <w:pPr>
        <w:pStyle w:val="PL"/>
        <w:rPr>
          <w:del w:id="627" w:author="scottma"/>
        </w:rPr>
      </w:pPr>
      <w:del w:id="628" w:author="scottma">
        <w:r>
          <w:delText xml:space="preserve">      type string ;</w:delText>
        </w:r>
      </w:del>
    </w:p>
    <w:p w14:paraId="62DA8E7E" w14:textId="77777777" w:rsidR="002B0EA8" w:rsidRDefault="002B0EA8" w:rsidP="002B0EA8">
      <w:pPr>
        <w:pStyle w:val="PL"/>
        <w:rPr>
          <w:del w:id="629" w:author="scottma"/>
        </w:rPr>
      </w:pPr>
      <w:del w:id="630" w:author="scottma">
        <w:r>
          <w:delText xml:space="preserve">      description "Specifies the triggering event parameter of the trace session.</w:delText>
        </w:r>
      </w:del>
    </w:p>
    <w:p w14:paraId="75995BCD" w14:textId="77777777" w:rsidR="002B0EA8" w:rsidRDefault="002B0EA8" w:rsidP="002B0EA8">
      <w:pPr>
        <w:pStyle w:val="PL"/>
        <w:rPr>
          <w:del w:id="631" w:author="scottma"/>
        </w:rPr>
      </w:pPr>
      <w:del w:id="632" w:author="scottma">
        <w:r>
          <w:delText xml:space="preserve">        The attribute is applicable only for Trace. In case this attribute is</w:delText>
        </w:r>
      </w:del>
    </w:p>
    <w:p w14:paraId="1763B41F" w14:textId="77777777" w:rsidR="002B0EA8" w:rsidRDefault="002B0EA8" w:rsidP="002B0EA8">
      <w:pPr>
        <w:pStyle w:val="PL"/>
        <w:rPr>
          <w:del w:id="633" w:author="scottma"/>
        </w:rPr>
      </w:pPr>
      <w:del w:id="634" w:author="scottma">
        <w:r>
          <w:delText xml:space="preserve">        not used, it carries a null semantic.";</w:delText>
        </w:r>
      </w:del>
    </w:p>
    <w:p w14:paraId="6701CB6C" w14:textId="77777777" w:rsidR="002B0EA8" w:rsidRDefault="002B0EA8" w:rsidP="002B0EA8">
      <w:pPr>
        <w:pStyle w:val="PL"/>
        <w:rPr>
          <w:del w:id="635" w:author="scottma"/>
        </w:rPr>
      </w:pPr>
      <w:del w:id="636" w:author="scottma">
        <w:r>
          <w:delText xml:space="preserve">      reference "Clause 5.1 of 3GPP TS 32.422";</w:delText>
        </w:r>
      </w:del>
    </w:p>
    <w:p w14:paraId="4AE5D6FC" w14:textId="77777777" w:rsidR="002B0EA8" w:rsidRDefault="002B0EA8" w:rsidP="002B0EA8">
      <w:pPr>
        <w:pStyle w:val="PL"/>
      </w:pPr>
      <w:r>
        <w:t xml:space="preserve">    }</w:t>
      </w:r>
    </w:p>
    <w:p w14:paraId="6E7558D6" w14:textId="77777777" w:rsidR="002B0EA8" w:rsidRDefault="002B0EA8" w:rsidP="002B0EA8">
      <w:pPr>
        <w:pStyle w:val="PL"/>
        <w:rPr>
          <w:ins w:id="637" w:author="scottma"/>
        </w:rPr>
      </w:pPr>
      <w:ins w:id="638" w:author="scottma">
        <w:r>
          <w:t xml:space="preserve">    </w:t>
        </w:r>
      </w:ins>
    </w:p>
    <w:p w14:paraId="26DDFB09" w14:textId="77777777" w:rsidR="002B0EA8" w:rsidRDefault="002B0EA8" w:rsidP="002B0EA8">
      <w:pPr>
        <w:pStyle w:val="PL"/>
        <w:rPr>
          <w:ins w:id="639" w:author="scottma"/>
        </w:rPr>
      </w:pPr>
      <w:ins w:id="640" w:author="scottma">
        <w:r>
          <w:t xml:space="preserve">   leaf </w:t>
        </w:r>
        <w:proofErr w:type="spellStart"/>
        <w:r>
          <w:t>collectionPeriodRRMNR</w:t>
        </w:r>
        <w:proofErr w:type="spellEnd"/>
        <w:r>
          <w:t xml:space="preserve"> {</w:t>
        </w:r>
      </w:ins>
    </w:p>
    <w:p w14:paraId="2CF45453" w14:textId="77777777" w:rsidR="002B0EA8" w:rsidRDefault="002B0EA8" w:rsidP="002B0EA8">
      <w:pPr>
        <w:pStyle w:val="PL"/>
        <w:rPr>
          <w:ins w:id="641" w:author="scottma"/>
        </w:rPr>
      </w:pPr>
      <w:ins w:id="642" w:author="scottma">
        <w:r>
          <w:t xml:space="preserve">      when '</w:t>
        </w:r>
        <w:proofErr w:type="spellStart"/>
        <w:r>
          <w:t>jobType</w:t>
        </w:r>
        <w:proofErr w:type="spellEnd"/>
        <w:r>
          <w:t xml:space="preserve"> = "IMMEDIATE_MDT_ONLY"'</w:t>
        </w:r>
      </w:ins>
    </w:p>
    <w:p w14:paraId="3453B5A4" w14:textId="77777777" w:rsidR="002B0EA8" w:rsidRDefault="002B0EA8" w:rsidP="002B0EA8">
      <w:pPr>
        <w:pStyle w:val="PL"/>
        <w:rPr>
          <w:ins w:id="643" w:author="scottma"/>
        </w:rPr>
      </w:pPr>
      <w:ins w:id="644" w:author="scottma">
        <w:r>
          <w:t xml:space="preserve">        + ' or </w:t>
        </w:r>
        <w:proofErr w:type="spellStart"/>
        <w:r>
          <w:t>jobType</w:t>
        </w:r>
        <w:proofErr w:type="spellEnd"/>
        <w:r>
          <w:t xml:space="preserve"> = "IMMEDIATE_MDT_AND_TRACE"</w:t>
        </w:r>
        <w:proofErr w:type="gramStart"/>
        <w:r>
          <w:t>';</w:t>
        </w:r>
        <w:proofErr w:type="gramEnd"/>
      </w:ins>
    </w:p>
    <w:p w14:paraId="0A6C24FB" w14:textId="77777777" w:rsidR="002B0EA8" w:rsidRDefault="002B0EA8" w:rsidP="002B0EA8">
      <w:pPr>
        <w:pStyle w:val="PL"/>
        <w:rPr>
          <w:ins w:id="645" w:author="scottma"/>
        </w:rPr>
      </w:pPr>
      <w:ins w:id="646" w:author="scottma">
        <w:r>
          <w:t xml:space="preserve">      type uint32 {</w:t>
        </w:r>
      </w:ins>
    </w:p>
    <w:p w14:paraId="71D360D6" w14:textId="77777777" w:rsidR="002B0EA8" w:rsidRDefault="002B0EA8" w:rsidP="002B0EA8">
      <w:pPr>
        <w:pStyle w:val="PL"/>
        <w:rPr>
          <w:ins w:id="647" w:author="scottma"/>
        </w:rPr>
      </w:pPr>
      <w:ins w:id="648" w:author="scottma">
        <w:r>
          <w:t xml:space="preserve">        range "1024|2048|5120|10240|60000</w:t>
        </w:r>
        <w:proofErr w:type="gramStart"/>
        <w:r>
          <w:t>";</w:t>
        </w:r>
        <w:proofErr w:type="gramEnd"/>
      </w:ins>
    </w:p>
    <w:p w14:paraId="5536DFA9" w14:textId="77777777" w:rsidR="002B0EA8" w:rsidRDefault="002B0EA8" w:rsidP="002B0EA8">
      <w:pPr>
        <w:pStyle w:val="PL"/>
        <w:rPr>
          <w:del w:id="649" w:author="scottma"/>
        </w:rPr>
      </w:pPr>
    </w:p>
    <w:p w14:paraId="352F4238" w14:textId="77777777" w:rsidR="002B0EA8" w:rsidRDefault="002B0EA8" w:rsidP="002B0EA8">
      <w:pPr>
        <w:pStyle w:val="PL"/>
        <w:rPr>
          <w:del w:id="650" w:author="scottma"/>
        </w:rPr>
      </w:pPr>
      <w:del w:id="651" w:author="scottma">
        <w:r>
          <w:delText xml:space="preserve">    leaf anonymizationOfMDTData {</w:delText>
        </w:r>
      </w:del>
    </w:p>
    <w:p w14:paraId="710C206E" w14:textId="77777777" w:rsidR="002B0EA8" w:rsidRDefault="002B0EA8" w:rsidP="002B0EA8">
      <w:pPr>
        <w:pStyle w:val="PL"/>
        <w:rPr>
          <w:del w:id="652" w:author="scottma"/>
        </w:rPr>
      </w:pPr>
      <w:del w:id="653" w:author="scottma">
        <w:r>
          <w:delText xml:space="preserve">      when ../areaScope ;</w:delText>
        </w:r>
      </w:del>
    </w:p>
    <w:p w14:paraId="7944FDBD" w14:textId="77777777" w:rsidR="002B0EA8" w:rsidRDefault="002B0EA8" w:rsidP="002B0EA8">
      <w:pPr>
        <w:pStyle w:val="PL"/>
        <w:rPr>
          <w:del w:id="654" w:author="scottma"/>
        </w:rPr>
      </w:pPr>
      <w:del w:id="655" w:author="scottma">
        <w:r>
          <w:delText xml:space="preserve">      type enumeration {</w:delText>
        </w:r>
      </w:del>
    </w:p>
    <w:p w14:paraId="66C73D82" w14:textId="77777777" w:rsidR="002B0EA8" w:rsidRDefault="002B0EA8" w:rsidP="002B0EA8">
      <w:pPr>
        <w:pStyle w:val="PL"/>
        <w:rPr>
          <w:del w:id="656" w:author="scottma"/>
        </w:rPr>
      </w:pPr>
      <w:del w:id="657" w:author="scottma">
        <w:r>
          <w:delText xml:space="preserve">        enum NO_IDENTITY;</w:delText>
        </w:r>
      </w:del>
    </w:p>
    <w:p w14:paraId="048F9C31" w14:textId="77777777" w:rsidR="002B0EA8" w:rsidRDefault="002B0EA8" w:rsidP="002B0EA8">
      <w:pPr>
        <w:pStyle w:val="PL"/>
        <w:rPr>
          <w:del w:id="658" w:author="scottma"/>
        </w:rPr>
      </w:pPr>
      <w:del w:id="659" w:author="scottma">
        <w:r>
          <w:delText xml:space="preserve">        enum TAC_OF_IMEI;</w:delText>
        </w:r>
      </w:del>
    </w:p>
    <w:p w14:paraId="1467AFDD" w14:textId="77777777" w:rsidR="002B0EA8" w:rsidRDefault="002B0EA8" w:rsidP="002B0EA8">
      <w:pPr>
        <w:pStyle w:val="PL"/>
      </w:pPr>
      <w:r>
        <w:t xml:space="preserve">      }</w:t>
      </w:r>
    </w:p>
    <w:p w14:paraId="68D25D44" w14:textId="77777777" w:rsidR="002B0EA8" w:rsidRDefault="002B0EA8" w:rsidP="002B0EA8">
      <w:pPr>
        <w:pStyle w:val="PL"/>
        <w:rPr>
          <w:ins w:id="660" w:author="scottma"/>
        </w:rPr>
      </w:pPr>
      <w:ins w:id="661" w:author="scottma">
        <w:r>
          <w:t xml:space="preserve">      units </w:t>
        </w:r>
        <w:proofErr w:type="gramStart"/>
        <w:r>
          <w:t>milliseconds;</w:t>
        </w:r>
        <w:proofErr w:type="gramEnd"/>
      </w:ins>
    </w:p>
    <w:p w14:paraId="6950EB71" w14:textId="77777777" w:rsidR="002B0EA8" w:rsidRDefault="002B0EA8" w:rsidP="002B0EA8">
      <w:pPr>
        <w:pStyle w:val="PL"/>
        <w:rPr>
          <w:ins w:id="662" w:author="scottma"/>
        </w:rPr>
      </w:pPr>
      <w:ins w:id="663" w:author="scottma">
        <w:r>
          <w:t xml:space="preserve">      description "Specifies the collection period for collecting </w:t>
        </w:r>
        <w:proofErr w:type="gramStart"/>
        <w:r>
          <w:t>RRM</w:t>
        </w:r>
        <w:proofErr w:type="gramEnd"/>
        <w:r>
          <w:t xml:space="preserve"> </w:t>
        </w:r>
      </w:ins>
    </w:p>
    <w:p w14:paraId="606543E9" w14:textId="77777777" w:rsidR="002B0EA8" w:rsidRDefault="002B0EA8" w:rsidP="002B0EA8">
      <w:pPr>
        <w:pStyle w:val="PL"/>
        <w:rPr>
          <w:ins w:id="664" w:author="scottma"/>
        </w:rPr>
      </w:pPr>
      <w:ins w:id="665" w:author="scottma">
        <w:r>
          <w:t xml:space="preserve">        configured measurement samples for M4, M5 in NR. The attribute </w:t>
        </w:r>
        <w:proofErr w:type="gramStart"/>
        <w:r>
          <w:t>is</w:t>
        </w:r>
        <w:proofErr w:type="gramEnd"/>
        <w:r>
          <w:t xml:space="preserve"> </w:t>
        </w:r>
      </w:ins>
    </w:p>
    <w:p w14:paraId="27EB3722" w14:textId="77777777" w:rsidR="002B0EA8" w:rsidRDefault="002B0EA8" w:rsidP="002B0EA8">
      <w:pPr>
        <w:pStyle w:val="PL"/>
        <w:rPr>
          <w:ins w:id="666" w:author="scottma"/>
        </w:rPr>
      </w:pPr>
      <w:ins w:id="667" w:author="scottma">
        <w:r>
          <w:t xml:space="preserve">        applicable only for Immediate MDT. In case this attribute is not </w:t>
        </w:r>
      </w:ins>
    </w:p>
    <w:p w14:paraId="05AEE600" w14:textId="77777777" w:rsidR="002B0EA8" w:rsidRDefault="002B0EA8" w:rsidP="002B0EA8">
      <w:pPr>
        <w:pStyle w:val="PL"/>
        <w:rPr>
          <w:ins w:id="668" w:author="scottma"/>
        </w:rPr>
      </w:pPr>
      <w:ins w:id="669" w:author="scottma">
        <w:r>
          <w:t xml:space="preserve">        used, it carries a null semantic.</w:t>
        </w:r>
        <w:proofErr w:type="gramStart"/>
        <w:r>
          <w:t>";</w:t>
        </w:r>
        <w:proofErr w:type="gramEnd"/>
      </w:ins>
    </w:p>
    <w:p w14:paraId="21BA4EE4" w14:textId="77777777" w:rsidR="002B0EA8" w:rsidRDefault="002B0EA8" w:rsidP="002B0EA8">
      <w:pPr>
        <w:pStyle w:val="PL"/>
        <w:rPr>
          <w:ins w:id="670" w:author="scottma"/>
        </w:rPr>
      </w:pPr>
      <w:ins w:id="671" w:author="scottma">
        <w:r>
          <w:t xml:space="preserve">      reference "Clause 5.10.30 of 3GPP TS 32.422</w:t>
        </w:r>
        <w:proofErr w:type="gramStart"/>
        <w:r>
          <w:t>";</w:t>
        </w:r>
        <w:proofErr w:type="gramEnd"/>
      </w:ins>
    </w:p>
    <w:p w14:paraId="03713FD9" w14:textId="77777777" w:rsidR="002B0EA8" w:rsidRDefault="002B0EA8" w:rsidP="002B0EA8">
      <w:pPr>
        <w:pStyle w:val="PL"/>
        <w:rPr>
          <w:del w:id="672" w:author="scottma"/>
        </w:rPr>
      </w:pPr>
      <w:del w:id="673" w:author="scottma">
        <w:r>
          <w:delText xml:space="preserve">      default NO_IDENTITY;</w:delText>
        </w:r>
      </w:del>
    </w:p>
    <w:p w14:paraId="2AAB1218" w14:textId="77777777" w:rsidR="002B0EA8" w:rsidRDefault="002B0EA8" w:rsidP="002B0EA8">
      <w:pPr>
        <w:pStyle w:val="PL"/>
        <w:rPr>
          <w:del w:id="674" w:author="scottma"/>
        </w:rPr>
      </w:pPr>
      <w:del w:id="675" w:author="scottma">
        <w:r>
          <w:delText xml:space="preserve">      description "Specifies level of MDT anonymization.";</w:delText>
        </w:r>
      </w:del>
    </w:p>
    <w:p w14:paraId="7FE1E746" w14:textId="77777777" w:rsidR="002B0EA8" w:rsidRDefault="002B0EA8" w:rsidP="002B0EA8">
      <w:pPr>
        <w:pStyle w:val="PL"/>
        <w:rPr>
          <w:del w:id="676" w:author="scottma"/>
        </w:rPr>
      </w:pPr>
      <w:del w:id="677" w:author="scottma">
        <w:r>
          <w:delText xml:space="preserve">      reference "3GPP TS 32.422 clause 5.10.12.";</w:delText>
        </w:r>
      </w:del>
    </w:p>
    <w:p w14:paraId="1872705A" w14:textId="77777777" w:rsidR="002B0EA8" w:rsidRDefault="002B0EA8" w:rsidP="002B0EA8">
      <w:pPr>
        <w:pStyle w:val="PL"/>
        <w:rPr>
          <w:del w:id="678" w:author="scottma"/>
        </w:rPr>
      </w:pPr>
      <w:del w:id="679" w:author="scottma">
        <w:r>
          <w:delText xml:space="preserve">    }</w:delText>
        </w:r>
      </w:del>
    </w:p>
    <w:p w14:paraId="794CF359" w14:textId="77777777" w:rsidR="002B0EA8" w:rsidRDefault="002B0EA8" w:rsidP="002B0EA8">
      <w:pPr>
        <w:pStyle w:val="PL"/>
        <w:rPr>
          <w:del w:id="680" w:author="scottma"/>
        </w:rPr>
      </w:pPr>
    </w:p>
    <w:p w14:paraId="1820A88D" w14:textId="77777777" w:rsidR="002B0EA8" w:rsidRDefault="002B0EA8" w:rsidP="002B0EA8">
      <w:pPr>
        <w:pStyle w:val="PL"/>
        <w:rPr>
          <w:del w:id="681" w:author="scottma"/>
        </w:rPr>
      </w:pPr>
      <w:del w:id="682" w:author="scottma">
        <w:r>
          <w:delText xml:space="preserve">    list areaConfigurationForNeighCell {</w:delText>
        </w:r>
      </w:del>
    </w:p>
    <w:p w14:paraId="37EEEF95" w14:textId="77777777" w:rsidR="002B0EA8" w:rsidRDefault="002B0EA8" w:rsidP="002B0EA8">
      <w:pPr>
        <w:pStyle w:val="PL"/>
        <w:rPr>
          <w:del w:id="683" w:author="scottma"/>
        </w:rPr>
      </w:pPr>
      <w:del w:id="684" w:author="scottma">
        <w:r>
          <w:delText xml:space="preserve">      when '../jobType = "LOGGED_MDT_ONLY"';</w:delText>
        </w:r>
      </w:del>
    </w:p>
    <w:p w14:paraId="6469F01B" w14:textId="77777777" w:rsidR="002B0EA8" w:rsidRDefault="002B0EA8" w:rsidP="002B0EA8">
      <w:pPr>
        <w:pStyle w:val="PL"/>
        <w:rPr>
          <w:del w:id="685" w:author="scottma"/>
        </w:rPr>
      </w:pPr>
      <w:del w:id="686" w:author="scottma">
        <w:r>
          <w:delText xml:space="preserve">      key "idx";</w:delText>
        </w:r>
      </w:del>
    </w:p>
    <w:p w14:paraId="4F2D38DD" w14:textId="77777777" w:rsidR="002B0EA8" w:rsidRDefault="002B0EA8" w:rsidP="002B0EA8">
      <w:pPr>
        <w:pStyle w:val="PL"/>
        <w:rPr>
          <w:del w:id="687" w:author="scottma"/>
        </w:rPr>
      </w:pPr>
      <w:del w:id="688" w:author="scottma">
        <w:r>
          <w:delText xml:space="preserve">      leaf idx { type uint32 ; }</w:delText>
        </w:r>
      </w:del>
    </w:p>
    <w:p w14:paraId="14EB5632" w14:textId="77777777" w:rsidR="002B0EA8" w:rsidRDefault="002B0EA8" w:rsidP="002B0EA8">
      <w:pPr>
        <w:pStyle w:val="PL"/>
        <w:rPr>
          <w:del w:id="689" w:author="scottma"/>
        </w:rPr>
      </w:pPr>
      <w:del w:id="690" w:author="scottma">
        <w:r>
          <w:delText xml:space="preserve">      description "It specifies the area for which UE is requested to perform</w:delText>
        </w:r>
      </w:del>
    </w:p>
    <w:p w14:paraId="235682D3" w14:textId="77777777" w:rsidR="002B0EA8" w:rsidRDefault="002B0EA8" w:rsidP="002B0EA8">
      <w:pPr>
        <w:pStyle w:val="PL"/>
        <w:rPr>
          <w:del w:id="691" w:author="scottma"/>
        </w:rPr>
      </w:pPr>
      <w:del w:id="692" w:author="scottma">
        <w:r>
          <w:delText xml:space="preserve">        measurement logging for neighbour cells which have list of frequencies.</w:delText>
        </w:r>
      </w:del>
    </w:p>
    <w:p w14:paraId="48E59724" w14:textId="77777777" w:rsidR="002B0EA8" w:rsidRDefault="002B0EA8" w:rsidP="002B0EA8">
      <w:pPr>
        <w:pStyle w:val="PL"/>
        <w:rPr>
          <w:del w:id="693" w:author="scottma"/>
        </w:rPr>
      </w:pPr>
      <w:del w:id="694" w:author="scottma">
        <w:r>
          <w:delText xml:space="preserve">        If it is not configured, the UE shall perform measurement logging for</w:delText>
        </w:r>
      </w:del>
    </w:p>
    <w:p w14:paraId="2AE42CA7" w14:textId="77777777" w:rsidR="002B0EA8" w:rsidRDefault="002B0EA8" w:rsidP="002B0EA8">
      <w:pPr>
        <w:pStyle w:val="PL"/>
        <w:rPr>
          <w:del w:id="695" w:author="scottma"/>
        </w:rPr>
      </w:pPr>
      <w:del w:id="696" w:author="scottma">
        <w:r>
          <w:delText xml:space="preserve">        all the neighbour cells.</w:delText>
        </w:r>
      </w:del>
    </w:p>
    <w:p w14:paraId="0E91BDB7" w14:textId="77777777" w:rsidR="002B0EA8" w:rsidRDefault="002B0EA8" w:rsidP="002B0EA8">
      <w:pPr>
        <w:pStyle w:val="PL"/>
        <w:rPr>
          <w:del w:id="697" w:author="scottma"/>
        </w:rPr>
      </w:pPr>
    </w:p>
    <w:p w14:paraId="0827CE0E" w14:textId="77777777" w:rsidR="002B0EA8" w:rsidRDefault="002B0EA8" w:rsidP="002B0EA8">
      <w:pPr>
        <w:pStyle w:val="PL"/>
        <w:rPr>
          <w:del w:id="698" w:author="scottma"/>
        </w:rPr>
      </w:pPr>
      <w:del w:id="699" w:author="scottma">
        <w:r>
          <w:delText xml:space="preserve">        Applicable only to NR Logged MDT.";</w:delText>
        </w:r>
      </w:del>
    </w:p>
    <w:p w14:paraId="7A18A7E1" w14:textId="77777777" w:rsidR="002B0EA8" w:rsidRDefault="002B0EA8" w:rsidP="002B0EA8">
      <w:pPr>
        <w:pStyle w:val="PL"/>
        <w:rPr>
          <w:del w:id="700" w:author="scottma"/>
        </w:rPr>
      </w:pPr>
      <w:del w:id="701" w:author="scottma">
        <w:r>
          <w:delText xml:space="preserve">      reference "3GPP TS 32.422 clause 5.10.26.";</w:delText>
        </w:r>
      </w:del>
    </w:p>
    <w:p w14:paraId="1EED56CE" w14:textId="77777777" w:rsidR="002B0EA8" w:rsidRDefault="002B0EA8" w:rsidP="002B0EA8">
      <w:pPr>
        <w:pStyle w:val="PL"/>
        <w:rPr>
          <w:del w:id="702" w:author="scottma"/>
        </w:rPr>
      </w:pPr>
    </w:p>
    <w:p w14:paraId="1227DE40" w14:textId="77777777" w:rsidR="002B0EA8" w:rsidRDefault="002B0EA8" w:rsidP="002B0EA8">
      <w:pPr>
        <w:pStyle w:val="PL"/>
        <w:rPr>
          <w:del w:id="703" w:author="scottma"/>
        </w:rPr>
      </w:pPr>
      <w:del w:id="704" w:author="scottma">
        <w:r>
          <w:delText xml:space="preserve">      uses AreaConfigGrp;</w:delText>
        </w:r>
      </w:del>
    </w:p>
    <w:p w14:paraId="1E8606AF" w14:textId="77777777" w:rsidR="002B0EA8" w:rsidRDefault="002B0EA8" w:rsidP="002B0EA8">
      <w:pPr>
        <w:pStyle w:val="PL"/>
      </w:pPr>
      <w:r>
        <w:t xml:space="preserve">    }</w:t>
      </w:r>
    </w:p>
    <w:p w14:paraId="16BB1B5A" w14:textId="77777777" w:rsidR="002B0EA8" w:rsidRDefault="002B0EA8" w:rsidP="002B0EA8">
      <w:pPr>
        <w:pStyle w:val="PL"/>
      </w:pPr>
    </w:p>
    <w:p w14:paraId="231512E1" w14:textId="77777777" w:rsidR="002B0EA8" w:rsidRDefault="002B0EA8" w:rsidP="002B0EA8">
      <w:pPr>
        <w:pStyle w:val="PL"/>
        <w:rPr>
          <w:ins w:id="705" w:author="scottma"/>
        </w:rPr>
      </w:pPr>
      <w:ins w:id="706" w:author="scottma">
        <w:r>
          <w:lastRenderedPageBreak/>
          <w:t xml:space="preserve">   leaf </w:t>
        </w:r>
        <w:proofErr w:type="spellStart"/>
        <w:r>
          <w:t>collectionPeriodRRMLTE</w:t>
        </w:r>
        <w:proofErr w:type="spellEnd"/>
        <w:r>
          <w:t xml:space="preserve"> {</w:t>
        </w:r>
      </w:ins>
    </w:p>
    <w:p w14:paraId="7A820AA4" w14:textId="77777777" w:rsidR="002B0EA8" w:rsidRDefault="002B0EA8" w:rsidP="002B0EA8">
      <w:pPr>
        <w:pStyle w:val="PL"/>
        <w:rPr>
          <w:ins w:id="707" w:author="scottma"/>
        </w:rPr>
      </w:pPr>
      <w:ins w:id="708" w:author="scottma">
        <w:r>
          <w:t xml:space="preserve">      when '</w:t>
        </w:r>
        <w:proofErr w:type="spellStart"/>
        <w:r>
          <w:t>jobType</w:t>
        </w:r>
        <w:proofErr w:type="spellEnd"/>
        <w:r>
          <w:t xml:space="preserve"> = "IMMEDIATE_MDT_ONLY"' </w:t>
        </w:r>
      </w:ins>
    </w:p>
    <w:p w14:paraId="69DF2BAA" w14:textId="77777777" w:rsidR="002B0EA8" w:rsidRDefault="002B0EA8" w:rsidP="002B0EA8">
      <w:pPr>
        <w:pStyle w:val="PL"/>
        <w:rPr>
          <w:ins w:id="709" w:author="scottma"/>
        </w:rPr>
      </w:pPr>
      <w:ins w:id="710" w:author="scottma">
        <w:r>
          <w:t xml:space="preserve">        +  ' or </w:t>
        </w:r>
        <w:proofErr w:type="spellStart"/>
        <w:r>
          <w:t>jobType</w:t>
        </w:r>
        <w:proofErr w:type="spellEnd"/>
        <w:r>
          <w:t xml:space="preserve"> = "IMMEDIATE_MDT_AND_TRACE"</w:t>
        </w:r>
        <w:proofErr w:type="gramStart"/>
        <w:r>
          <w:t>';</w:t>
        </w:r>
        <w:proofErr w:type="gramEnd"/>
      </w:ins>
    </w:p>
    <w:p w14:paraId="319AFCCA" w14:textId="77777777" w:rsidR="002B0EA8" w:rsidRDefault="002B0EA8" w:rsidP="002B0EA8">
      <w:pPr>
        <w:pStyle w:val="PL"/>
        <w:rPr>
          <w:del w:id="711" w:author="scottma"/>
        </w:rPr>
      </w:pPr>
      <w:del w:id="712" w:author="scottma">
        <w:r>
          <w:delText xml:space="preserve">    list areaScope {</w:delText>
        </w:r>
      </w:del>
    </w:p>
    <w:p w14:paraId="21E097AB" w14:textId="77777777" w:rsidR="002B0EA8" w:rsidRDefault="002B0EA8" w:rsidP="002B0EA8">
      <w:pPr>
        <w:pStyle w:val="PL"/>
        <w:rPr>
          <w:del w:id="713" w:author="scottma"/>
        </w:rPr>
      </w:pPr>
      <w:del w:id="714" w:author="scottma">
        <w:r>
          <w:delText xml:space="preserve">      key "idx";</w:delText>
        </w:r>
      </w:del>
    </w:p>
    <w:p w14:paraId="40273D22" w14:textId="77777777" w:rsidR="002B0EA8" w:rsidRDefault="002B0EA8" w:rsidP="002B0EA8">
      <w:pPr>
        <w:pStyle w:val="PL"/>
        <w:rPr>
          <w:del w:id="715" w:author="scottma"/>
        </w:rPr>
      </w:pPr>
      <w:del w:id="716" w:author="scottma">
        <w:r>
          <w:delText xml:space="preserve">      leaf idx { type uint32 ; }</w:delText>
        </w:r>
      </w:del>
    </w:p>
    <w:p w14:paraId="3C611C2A" w14:textId="77777777" w:rsidR="002B0EA8" w:rsidRDefault="002B0EA8" w:rsidP="002B0EA8">
      <w:pPr>
        <w:pStyle w:val="PL"/>
        <w:rPr>
          <w:del w:id="717" w:author="scottma"/>
        </w:rPr>
      </w:pPr>
      <w:del w:id="718" w:author="scottma">
        <w:r>
          <w:delText xml:space="preserve">      description "It specifies the area where data shall be collected. </w:delText>
        </w:r>
      </w:del>
    </w:p>
    <w:p w14:paraId="748256CA" w14:textId="77777777" w:rsidR="002B0EA8" w:rsidRDefault="002B0EA8" w:rsidP="002B0EA8">
      <w:pPr>
        <w:pStyle w:val="PL"/>
        <w:rPr>
          <w:del w:id="719" w:author="scottma"/>
        </w:rPr>
      </w:pPr>
      <w:del w:id="720" w:author="scottma">
        <w:r>
          <w:delText xml:space="preserve">        List of eNB/list of gNB/eNB/gNB for RLF or RCEF.</w:delText>
        </w:r>
      </w:del>
    </w:p>
    <w:p w14:paraId="474873ED" w14:textId="77777777" w:rsidR="002B0EA8" w:rsidRDefault="002B0EA8" w:rsidP="002B0EA8">
      <w:pPr>
        <w:pStyle w:val="PL"/>
        <w:rPr>
          <w:del w:id="721" w:author="scottma"/>
        </w:rPr>
      </w:pPr>
    </w:p>
    <w:p w14:paraId="41941E58" w14:textId="77777777" w:rsidR="002B0EA8" w:rsidRDefault="002B0EA8" w:rsidP="002B0EA8">
      <w:pPr>
        <w:pStyle w:val="PL"/>
        <w:rPr>
          <w:del w:id="722" w:author="scottma"/>
        </w:rPr>
      </w:pPr>
      <w:del w:id="723" w:author="scottma">
        <w:r>
          <w:delText xml:space="preserve">        List of cells/TA/LA/RA for signaling based MDT or management </w:delText>
        </w:r>
      </w:del>
    </w:p>
    <w:p w14:paraId="6A5CE83D" w14:textId="77777777" w:rsidR="002B0EA8" w:rsidRDefault="002B0EA8" w:rsidP="002B0EA8">
      <w:pPr>
        <w:pStyle w:val="PL"/>
        <w:rPr>
          <w:del w:id="724" w:author="scottma"/>
        </w:rPr>
      </w:pPr>
      <w:del w:id="725" w:author="scottma">
        <w:r>
          <w:delText xml:space="preserve">        based Logged MDT.</w:delText>
        </w:r>
      </w:del>
    </w:p>
    <w:p w14:paraId="094656F0" w14:textId="77777777" w:rsidR="002B0EA8" w:rsidRDefault="002B0EA8" w:rsidP="002B0EA8">
      <w:pPr>
        <w:pStyle w:val="PL"/>
        <w:rPr>
          <w:del w:id="726" w:author="scottma"/>
        </w:rPr>
      </w:pPr>
      <w:del w:id="727" w:author="scottma">
        <w:r>
          <w:delText xml:space="preserve">  </w:delText>
        </w:r>
      </w:del>
    </w:p>
    <w:p w14:paraId="6A81E271" w14:textId="77777777" w:rsidR="002B0EA8" w:rsidRDefault="002B0EA8" w:rsidP="002B0EA8">
      <w:pPr>
        <w:pStyle w:val="PL"/>
        <w:rPr>
          <w:del w:id="728" w:author="scottma"/>
        </w:rPr>
      </w:pPr>
      <w:del w:id="729" w:author="scottma">
        <w:r>
          <w:delText xml:space="preserve">        List of cells for management based Immediate MDT.</w:delText>
        </w:r>
      </w:del>
    </w:p>
    <w:p w14:paraId="13D8FE2B" w14:textId="77777777" w:rsidR="002B0EA8" w:rsidRDefault="002B0EA8" w:rsidP="002B0EA8">
      <w:pPr>
        <w:pStyle w:val="PL"/>
        <w:rPr>
          <w:del w:id="730" w:author="scottma"/>
        </w:rPr>
      </w:pPr>
      <w:del w:id="731" w:author="scottma">
        <w:r>
          <w:delText xml:space="preserve">  </w:delText>
        </w:r>
      </w:del>
    </w:p>
    <w:p w14:paraId="069B676E" w14:textId="77777777" w:rsidR="002B0EA8" w:rsidRDefault="002B0EA8" w:rsidP="002B0EA8">
      <w:pPr>
        <w:pStyle w:val="PL"/>
        <w:rPr>
          <w:del w:id="732" w:author="scottma"/>
        </w:rPr>
      </w:pPr>
      <w:del w:id="733" w:author="scottma">
        <w:r>
          <w:delText xml:space="preserve">        Cell, TA, LA, RA are mutually exclusive.</w:delText>
        </w:r>
      </w:del>
    </w:p>
    <w:p w14:paraId="12DB9618" w14:textId="77777777" w:rsidR="002B0EA8" w:rsidRDefault="002B0EA8" w:rsidP="002B0EA8">
      <w:pPr>
        <w:pStyle w:val="PL"/>
        <w:rPr>
          <w:del w:id="734" w:author="scottma"/>
        </w:rPr>
      </w:pPr>
      <w:del w:id="735" w:author="scottma">
        <w:r>
          <w:delText xml:space="preserve">         </w:delText>
        </w:r>
      </w:del>
    </w:p>
    <w:p w14:paraId="0D19D3DD" w14:textId="77777777" w:rsidR="002B0EA8" w:rsidRDefault="002B0EA8" w:rsidP="002B0EA8">
      <w:pPr>
        <w:pStyle w:val="PL"/>
        <w:rPr>
          <w:del w:id="736" w:author="scottma"/>
        </w:rPr>
      </w:pPr>
      <w:del w:id="737" w:author="scottma">
        <w:r>
          <w:delText xml:space="preserve">        This attribute shall be present if MDT is supported.";</w:delText>
        </w:r>
      </w:del>
    </w:p>
    <w:p w14:paraId="32E18127" w14:textId="77777777" w:rsidR="002B0EA8" w:rsidRDefault="002B0EA8" w:rsidP="002B0EA8">
      <w:pPr>
        <w:pStyle w:val="PL"/>
        <w:rPr>
          <w:del w:id="738" w:author="scottma"/>
        </w:rPr>
      </w:pPr>
      <w:del w:id="739" w:author="scottma">
        <w:r>
          <w:delText xml:space="preserve">        reference "Clause 5.10.2 of 3GPP TS 32.422";</w:delText>
        </w:r>
      </w:del>
    </w:p>
    <w:p w14:paraId="10249408" w14:textId="77777777" w:rsidR="002B0EA8" w:rsidRDefault="002B0EA8" w:rsidP="002B0EA8">
      <w:pPr>
        <w:pStyle w:val="PL"/>
        <w:rPr>
          <w:del w:id="740" w:author="scottma"/>
        </w:rPr>
      </w:pPr>
      <w:del w:id="741" w:author="scottma">
        <w:r>
          <w:delText xml:space="preserve">        </w:delText>
        </w:r>
      </w:del>
    </w:p>
    <w:p w14:paraId="664FA8BB" w14:textId="77777777" w:rsidR="002B0EA8" w:rsidRDefault="002B0EA8" w:rsidP="002B0EA8">
      <w:pPr>
        <w:pStyle w:val="PL"/>
        <w:rPr>
          <w:del w:id="742" w:author="scottma"/>
        </w:rPr>
      </w:pPr>
      <w:del w:id="743" w:author="scottma">
        <w:r>
          <w:delText xml:space="preserve">      uses AreaScopeGrp;      </w:delText>
        </w:r>
      </w:del>
    </w:p>
    <w:p w14:paraId="1909061F" w14:textId="77777777" w:rsidR="002B0EA8" w:rsidRDefault="002B0EA8" w:rsidP="002B0EA8">
      <w:pPr>
        <w:pStyle w:val="PL"/>
        <w:rPr>
          <w:del w:id="744" w:author="scottma"/>
        </w:rPr>
      </w:pPr>
      <w:del w:id="745" w:author="scottma">
        <w:r>
          <w:delText xml:space="preserve">    }</w:delText>
        </w:r>
      </w:del>
    </w:p>
    <w:p w14:paraId="0A3C943A" w14:textId="77777777" w:rsidR="002B0EA8" w:rsidRDefault="002B0EA8" w:rsidP="002B0EA8">
      <w:pPr>
        <w:pStyle w:val="PL"/>
        <w:rPr>
          <w:del w:id="746" w:author="scottma"/>
        </w:rPr>
      </w:pPr>
    </w:p>
    <w:p w14:paraId="510F3B0D" w14:textId="77777777" w:rsidR="002B0EA8" w:rsidRDefault="002B0EA8" w:rsidP="002B0EA8">
      <w:pPr>
        <w:pStyle w:val="PL"/>
        <w:rPr>
          <w:del w:id="747" w:author="scottma"/>
        </w:rPr>
      </w:pPr>
      <w:del w:id="748" w:author="scottma">
        <w:r>
          <w:delText xml:space="preserve">    leaf collectionPeriodRRMLTE {</w:delText>
        </w:r>
      </w:del>
    </w:p>
    <w:p w14:paraId="50595496" w14:textId="77777777" w:rsidR="002B0EA8" w:rsidRDefault="002B0EA8" w:rsidP="002B0EA8">
      <w:pPr>
        <w:pStyle w:val="PL"/>
        <w:rPr>
          <w:del w:id="749" w:author="scottma"/>
        </w:rPr>
      </w:pPr>
      <w:del w:id="750" w:author="scottma">
        <w:r>
          <w:delText xml:space="preserve">      when '../jobType = "IMMEDIATE_MDT_ONLY"' </w:delText>
        </w:r>
      </w:del>
    </w:p>
    <w:p w14:paraId="0E0EE9CB" w14:textId="77777777" w:rsidR="002B0EA8" w:rsidRDefault="002B0EA8" w:rsidP="002B0EA8">
      <w:pPr>
        <w:pStyle w:val="PL"/>
        <w:rPr>
          <w:del w:id="751" w:author="scottma"/>
        </w:rPr>
      </w:pPr>
      <w:del w:id="752" w:author="scottma">
        <w:r>
          <w:delText xml:space="preserve">        +  ' or ../jobType = "IMMEDIATE_MDT_AND_TRACE"';</w:delText>
        </w:r>
      </w:del>
    </w:p>
    <w:p w14:paraId="6D2BC86A" w14:textId="77777777" w:rsidR="002B0EA8" w:rsidRDefault="002B0EA8" w:rsidP="002B0EA8">
      <w:pPr>
        <w:pStyle w:val="PL"/>
      </w:pPr>
      <w:r>
        <w:t xml:space="preserve">      type uint32 {</w:t>
      </w:r>
    </w:p>
    <w:p w14:paraId="43B48923" w14:textId="77777777" w:rsidR="002B0EA8" w:rsidRDefault="002B0EA8" w:rsidP="002B0EA8">
      <w:pPr>
        <w:pStyle w:val="PL"/>
      </w:pPr>
      <w:r>
        <w:t xml:space="preserve">        range "250|500|1000|2000|3000|4000|6000|8000|12000|16000|20000|"</w:t>
      </w:r>
    </w:p>
    <w:p w14:paraId="7FFDDCA7" w14:textId="77777777" w:rsidR="002B0EA8" w:rsidRDefault="002B0EA8" w:rsidP="002B0EA8">
      <w:pPr>
        <w:pStyle w:val="PL"/>
      </w:pPr>
      <w:r>
        <w:t xml:space="preserve">          +"24000|28000|32000|64000</w:t>
      </w:r>
      <w:proofErr w:type="gramStart"/>
      <w:r>
        <w:t>";</w:t>
      </w:r>
      <w:proofErr w:type="gramEnd"/>
    </w:p>
    <w:p w14:paraId="4906E3CF" w14:textId="77777777" w:rsidR="002B0EA8" w:rsidRDefault="002B0EA8" w:rsidP="002B0EA8">
      <w:pPr>
        <w:pStyle w:val="PL"/>
      </w:pPr>
      <w:r>
        <w:t xml:space="preserve">      }</w:t>
      </w:r>
    </w:p>
    <w:p w14:paraId="285E60D4" w14:textId="77777777" w:rsidR="002B0EA8" w:rsidRDefault="002B0EA8" w:rsidP="002B0EA8">
      <w:pPr>
        <w:pStyle w:val="PL"/>
      </w:pPr>
      <w:r>
        <w:t xml:space="preserve">      units </w:t>
      </w:r>
      <w:proofErr w:type="gramStart"/>
      <w:r>
        <w:t>milliseconds;</w:t>
      </w:r>
      <w:proofErr w:type="gramEnd"/>
    </w:p>
    <w:p w14:paraId="47B57CAE" w14:textId="77777777" w:rsidR="002B0EA8" w:rsidRDefault="002B0EA8" w:rsidP="002B0EA8">
      <w:pPr>
        <w:pStyle w:val="PL"/>
      </w:pPr>
      <w:r>
        <w:t xml:space="preserve">      description "Specifies the collection period for collecting RRM </w:t>
      </w:r>
      <w:proofErr w:type="gramStart"/>
      <w:r>
        <w:t>configured</w:t>
      </w:r>
      <w:proofErr w:type="gramEnd"/>
    </w:p>
    <w:p w14:paraId="187D0CFC" w14:textId="77777777" w:rsidR="002B0EA8" w:rsidRDefault="002B0EA8" w:rsidP="002B0EA8">
      <w:pPr>
        <w:pStyle w:val="PL"/>
      </w:pPr>
      <w:r>
        <w:t xml:space="preserve">        measurement samples for M2, M3 in LTE. The attribute is applicable </w:t>
      </w:r>
      <w:proofErr w:type="gramStart"/>
      <w:r>
        <w:t>only</w:t>
      </w:r>
      <w:proofErr w:type="gramEnd"/>
    </w:p>
    <w:p w14:paraId="1067D6FF" w14:textId="77777777" w:rsidR="002B0EA8" w:rsidRDefault="002B0EA8" w:rsidP="002B0EA8">
      <w:pPr>
        <w:pStyle w:val="PL"/>
      </w:pPr>
      <w:r>
        <w:t xml:space="preserve">        for Immediate MDT. In case this attribute is not used, it carries a</w:t>
      </w:r>
    </w:p>
    <w:p w14:paraId="7AAFB7FE" w14:textId="77777777" w:rsidR="002B0EA8" w:rsidRDefault="002B0EA8" w:rsidP="002B0EA8">
      <w:pPr>
        <w:pStyle w:val="PL"/>
      </w:pPr>
      <w:r>
        <w:t xml:space="preserve">        null semantic.</w:t>
      </w:r>
      <w:proofErr w:type="gramStart"/>
      <w:r>
        <w:t>";</w:t>
      </w:r>
      <w:proofErr w:type="gramEnd"/>
    </w:p>
    <w:p w14:paraId="423296CA" w14:textId="77777777" w:rsidR="002B0EA8" w:rsidRDefault="002B0EA8" w:rsidP="002B0EA8">
      <w:pPr>
        <w:pStyle w:val="PL"/>
      </w:pPr>
      <w:r>
        <w:t xml:space="preserve">      reference "Clause 5.10.20 of 3GPP TS 32.422</w:t>
      </w:r>
      <w:proofErr w:type="gramStart"/>
      <w:r>
        <w:t>";</w:t>
      </w:r>
      <w:proofErr w:type="gramEnd"/>
    </w:p>
    <w:p w14:paraId="29CFA59E" w14:textId="77777777" w:rsidR="002B0EA8" w:rsidRDefault="002B0EA8" w:rsidP="002B0EA8">
      <w:pPr>
        <w:pStyle w:val="PL"/>
      </w:pPr>
      <w:r>
        <w:t xml:space="preserve">    }</w:t>
      </w:r>
    </w:p>
    <w:p w14:paraId="1E1156E6" w14:textId="77777777" w:rsidR="002B0EA8" w:rsidRDefault="002B0EA8" w:rsidP="002B0EA8">
      <w:pPr>
        <w:pStyle w:val="PL"/>
        <w:rPr>
          <w:ins w:id="753" w:author="scottma"/>
        </w:rPr>
      </w:pPr>
      <w:ins w:id="754" w:author="scottma">
        <w:r>
          <w:t xml:space="preserve">    </w:t>
        </w:r>
      </w:ins>
    </w:p>
    <w:p w14:paraId="1A3F6762" w14:textId="77777777" w:rsidR="002B0EA8" w:rsidRDefault="002B0EA8" w:rsidP="002B0EA8">
      <w:pPr>
        <w:pStyle w:val="PL"/>
        <w:rPr>
          <w:ins w:id="755" w:author="scottma"/>
        </w:rPr>
      </w:pPr>
      <w:ins w:id="756" w:author="scottma">
        <w:r>
          <w:t xml:space="preserve">   leaf collectionPeriodM6NR {</w:t>
        </w:r>
      </w:ins>
    </w:p>
    <w:p w14:paraId="0D6DEC6D" w14:textId="77777777" w:rsidR="002B0EA8" w:rsidRDefault="002B0EA8" w:rsidP="002B0EA8">
      <w:pPr>
        <w:pStyle w:val="PL"/>
        <w:rPr>
          <w:ins w:id="757" w:author="scottma"/>
        </w:rPr>
      </w:pPr>
      <w:ins w:id="758" w:author="scottma">
        <w:r>
          <w:t xml:space="preserve">      when '</w:t>
        </w:r>
        <w:proofErr w:type="spellStart"/>
        <w:r>
          <w:t>jobType</w:t>
        </w:r>
        <w:proofErr w:type="spellEnd"/>
        <w:r>
          <w:t xml:space="preserve"> = "IMMEDIATE_MDT_ONLY"'</w:t>
        </w:r>
      </w:ins>
    </w:p>
    <w:p w14:paraId="4D13D28F" w14:textId="77777777" w:rsidR="002B0EA8" w:rsidRDefault="002B0EA8" w:rsidP="002B0EA8">
      <w:pPr>
        <w:pStyle w:val="PL"/>
        <w:rPr>
          <w:ins w:id="759" w:author="scottma"/>
        </w:rPr>
      </w:pPr>
      <w:ins w:id="760" w:author="scottma">
        <w:r>
          <w:t xml:space="preserve">        + ' or </w:t>
        </w:r>
        <w:proofErr w:type="spellStart"/>
        <w:r>
          <w:t>jobType</w:t>
        </w:r>
        <w:proofErr w:type="spellEnd"/>
        <w:r>
          <w:t xml:space="preserve"> = "IMMEDIATE_MDT_AND_TRACE"</w:t>
        </w:r>
        <w:proofErr w:type="gramStart"/>
        <w:r>
          <w:t>';</w:t>
        </w:r>
        <w:proofErr w:type="gramEnd"/>
      </w:ins>
    </w:p>
    <w:p w14:paraId="0C81A44D" w14:textId="77777777" w:rsidR="002B0EA8" w:rsidRDefault="002B0EA8" w:rsidP="002B0EA8">
      <w:pPr>
        <w:pStyle w:val="PL"/>
        <w:rPr>
          <w:ins w:id="761" w:author="scottma"/>
        </w:rPr>
      </w:pPr>
      <w:ins w:id="762" w:author="scottma">
        <w:r>
          <w:t xml:space="preserve">      type enumeration {</w:t>
        </w:r>
      </w:ins>
    </w:p>
    <w:p w14:paraId="6488C41C" w14:textId="77777777" w:rsidR="002B0EA8" w:rsidRDefault="002B0EA8" w:rsidP="002B0EA8">
      <w:pPr>
        <w:pStyle w:val="PL"/>
        <w:rPr>
          <w:ins w:id="763" w:author="scottma"/>
        </w:rPr>
      </w:pPr>
      <w:ins w:id="764" w:author="scottma">
        <w:r>
          <w:t xml:space="preserve">        </w:t>
        </w:r>
        <w:proofErr w:type="spellStart"/>
        <w:r>
          <w:t>enum</w:t>
        </w:r>
        <w:proofErr w:type="spellEnd"/>
        <w:r>
          <w:t xml:space="preserve"> </w:t>
        </w:r>
        <w:proofErr w:type="gramStart"/>
        <w:r>
          <w:t>120ms;</w:t>
        </w:r>
        <w:proofErr w:type="gramEnd"/>
      </w:ins>
    </w:p>
    <w:p w14:paraId="6DD85177" w14:textId="77777777" w:rsidR="002B0EA8" w:rsidRDefault="002B0EA8" w:rsidP="002B0EA8">
      <w:pPr>
        <w:pStyle w:val="PL"/>
        <w:rPr>
          <w:ins w:id="765" w:author="scottma"/>
        </w:rPr>
      </w:pPr>
      <w:ins w:id="766" w:author="scottma">
        <w:r>
          <w:t xml:space="preserve">        </w:t>
        </w:r>
        <w:proofErr w:type="spellStart"/>
        <w:r>
          <w:t>enum</w:t>
        </w:r>
        <w:proofErr w:type="spellEnd"/>
        <w:r>
          <w:t xml:space="preserve"> </w:t>
        </w:r>
        <w:proofErr w:type="gramStart"/>
        <w:r>
          <w:t>240ms;</w:t>
        </w:r>
        <w:proofErr w:type="gramEnd"/>
      </w:ins>
    </w:p>
    <w:p w14:paraId="1EBA46A2" w14:textId="77777777" w:rsidR="002B0EA8" w:rsidRDefault="002B0EA8" w:rsidP="002B0EA8">
      <w:pPr>
        <w:pStyle w:val="PL"/>
        <w:rPr>
          <w:ins w:id="767" w:author="scottma"/>
        </w:rPr>
      </w:pPr>
      <w:ins w:id="768" w:author="scottma">
        <w:r>
          <w:t xml:space="preserve">        </w:t>
        </w:r>
        <w:proofErr w:type="spellStart"/>
        <w:r>
          <w:t>enum</w:t>
        </w:r>
        <w:proofErr w:type="spellEnd"/>
        <w:r>
          <w:t xml:space="preserve"> </w:t>
        </w:r>
        <w:proofErr w:type="gramStart"/>
        <w:r>
          <w:t>480ms;</w:t>
        </w:r>
        <w:proofErr w:type="gramEnd"/>
      </w:ins>
    </w:p>
    <w:p w14:paraId="6B3466D4" w14:textId="77777777" w:rsidR="002B0EA8" w:rsidRDefault="002B0EA8" w:rsidP="002B0EA8">
      <w:pPr>
        <w:pStyle w:val="PL"/>
        <w:rPr>
          <w:ins w:id="769" w:author="scottma"/>
        </w:rPr>
      </w:pPr>
      <w:ins w:id="770" w:author="scottma">
        <w:r>
          <w:t xml:space="preserve">        </w:t>
        </w:r>
        <w:proofErr w:type="spellStart"/>
        <w:r>
          <w:t>enum</w:t>
        </w:r>
        <w:proofErr w:type="spellEnd"/>
        <w:r>
          <w:t xml:space="preserve"> </w:t>
        </w:r>
        <w:proofErr w:type="gramStart"/>
        <w:r>
          <w:t>640ms;</w:t>
        </w:r>
        <w:proofErr w:type="gramEnd"/>
      </w:ins>
    </w:p>
    <w:p w14:paraId="5459B2C6" w14:textId="77777777" w:rsidR="002B0EA8" w:rsidRDefault="002B0EA8" w:rsidP="002B0EA8">
      <w:pPr>
        <w:pStyle w:val="PL"/>
        <w:rPr>
          <w:ins w:id="771" w:author="scottma"/>
        </w:rPr>
      </w:pPr>
      <w:ins w:id="772" w:author="scottma">
        <w:r>
          <w:t xml:space="preserve">        </w:t>
        </w:r>
        <w:proofErr w:type="spellStart"/>
        <w:r>
          <w:t>enum</w:t>
        </w:r>
        <w:proofErr w:type="spellEnd"/>
        <w:r>
          <w:t xml:space="preserve"> </w:t>
        </w:r>
        <w:proofErr w:type="gramStart"/>
        <w:r>
          <w:t>1024ms;</w:t>
        </w:r>
        <w:proofErr w:type="gramEnd"/>
      </w:ins>
    </w:p>
    <w:p w14:paraId="102C352B" w14:textId="77777777" w:rsidR="002B0EA8" w:rsidRDefault="002B0EA8" w:rsidP="002B0EA8">
      <w:pPr>
        <w:pStyle w:val="PL"/>
        <w:rPr>
          <w:ins w:id="773" w:author="scottma"/>
        </w:rPr>
      </w:pPr>
      <w:ins w:id="774" w:author="scottma">
        <w:r>
          <w:t xml:space="preserve">        </w:t>
        </w:r>
        <w:proofErr w:type="spellStart"/>
        <w:r>
          <w:t>enum</w:t>
        </w:r>
        <w:proofErr w:type="spellEnd"/>
        <w:r>
          <w:t xml:space="preserve"> </w:t>
        </w:r>
        <w:proofErr w:type="gramStart"/>
        <w:r>
          <w:t>2048ms;</w:t>
        </w:r>
        <w:proofErr w:type="gramEnd"/>
      </w:ins>
    </w:p>
    <w:p w14:paraId="0B0060EE" w14:textId="77777777" w:rsidR="002B0EA8" w:rsidRDefault="002B0EA8" w:rsidP="002B0EA8">
      <w:pPr>
        <w:pStyle w:val="PL"/>
        <w:rPr>
          <w:ins w:id="775" w:author="scottma"/>
        </w:rPr>
      </w:pPr>
      <w:ins w:id="776" w:author="scottma">
        <w:r>
          <w:t xml:space="preserve">        </w:t>
        </w:r>
        <w:proofErr w:type="spellStart"/>
        <w:r>
          <w:t>enum</w:t>
        </w:r>
        <w:proofErr w:type="spellEnd"/>
        <w:r>
          <w:t xml:space="preserve"> </w:t>
        </w:r>
        <w:proofErr w:type="gramStart"/>
        <w:r>
          <w:t>5120ms;</w:t>
        </w:r>
        <w:proofErr w:type="gramEnd"/>
      </w:ins>
    </w:p>
    <w:p w14:paraId="289347AE" w14:textId="77777777" w:rsidR="002B0EA8" w:rsidRDefault="002B0EA8" w:rsidP="002B0EA8">
      <w:pPr>
        <w:pStyle w:val="PL"/>
        <w:rPr>
          <w:ins w:id="777" w:author="scottma"/>
        </w:rPr>
      </w:pPr>
      <w:ins w:id="778" w:author="scottma">
        <w:r>
          <w:t xml:space="preserve">        </w:t>
        </w:r>
        <w:proofErr w:type="spellStart"/>
        <w:r>
          <w:t>enum</w:t>
        </w:r>
        <w:proofErr w:type="spellEnd"/>
        <w:r>
          <w:t xml:space="preserve"> </w:t>
        </w:r>
        <w:proofErr w:type="gramStart"/>
        <w:r>
          <w:t>10240ms;</w:t>
        </w:r>
        <w:proofErr w:type="gramEnd"/>
      </w:ins>
    </w:p>
    <w:p w14:paraId="3531A10C" w14:textId="77777777" w:rsidR="002B0EA8" w:rsidRDefault="002B0EA8" w:rsidP="002B0EA8">
      <w:pPr>
        <w:pStyle w:val="PL"/>
        <w:rPr>
          <w:ins w:id="779" w:author="scottma"/>
        </w:rPr>
      </w:pPr>
      <w:ins w:id="780" w:author="scottma">
        <w:r>
          <w:t xml:space="preserve">        </w:t>
        </w:r>
        <w:proofErr w:type="spellStart"/>
        <w:r>
          <w:t>enum</w:t>
        </w:r>
        <w:proofErr w:type="spellEnd"/>
        <w:r>
          <w:t xml:space="preserve"> </w:t>
        </w:r>
        <w:proofErr w:type="gramStart"/>
        <w:r>
          <w:t>20480ms;</w:t>
        </w:r>
        <w:proofErr w:type="gramEnd"/>
      </w:ins>
    </w:p>
    <w:p w14:paraId="4BFC2419" w14:textId="77777777" w:rsidR="002B0EA8" w:rsidRDefault="002B0EA8" w:rsidP="002B0EA8">
      <w:pPr>
        <w:pStyle w:val="PL"/>
        <w:rPr>
          <w:ins w:id="781" w:author="scottma"/>
        </w:rPr>
      </w:pPr>
      <w:ins w:id="782" w:author="scottma">
        <w:r>
          <w:t xml:space="preserve">        </w:t>
        </w:r>
        <w:proofErr w:type="spellStart"/>
        <w:r>
          <w:t>enum</w:t>
        </w:r>
        <w:proofErr w:type="spellEnd"/>
        <w:r>
          <w:t xml:space="preserve"> </w:t>
        </w:r>
        <w:proofErr w:type="gramStart"/>
        <w:r>
          <w:t>40960ms;</w:t>
        </w:r>
        <w:proofErr w:type="gramEnd"/>
      </w:ins>
    </w:p>
    <w:p w14:paraId="2301ABA6" w14:textId="77777777" w:rsidR="002B0EA8" w:rsidRDefault="002B0EA8" w:rsidP="002B0EA8">
      <w:pPr>
        <w:pStyle w:val="PL"/>
        <w:rPr>
          <w:ins w:id="783" w:author="scottma"/>
        </w:rPr>
      </w:pPr>
      <w:ins w:id="784" w:author="scottma">
        <w:r>
          <w:t xml:space="preserve">        </w:t>
        </w:r>
        <w:proofErr w:type="spellStart"/>
        <w:r>
          <w:t>enum</w:t>
        </w:r>
        <w:proofErr w:type="spellEnd"/>
        <w:r>
          <w:t xml:space="preserve"> </w:t>
        </w:r>
        <w:proofErr w:type="gramStart"/>
        <w:r>
          <w:t>1min;</w:t>
        </w:r>
        <w:proofErr w:type="gramEnd"/>
      </w:ins>
    </w:p>
    <w:p w14:paraId="1222CD9C" w14:textId="77777777" w:rsidR="002B0EA8" w:rsidRDefault="002B0EA8" w:rsidP="002B0EA8">
      <w:pPr>
        <w:pStyle w:val="PL"/>
        <w:rPr>
          <w:ins w:id="785" w:author="scottma"/>
        </w:rPr>
      </w:pPr>
      <w:ins w:id="786" w:author="scottma">
        <w:r>
          <w:t xml:space="preserve">        </w:t>
        </w:r>
        <w:proofErr w:type="spellStart"/>
        <w:r>
          <w:t>enum</w:t>
        </w:r>
        <w:proofErr w:type="spellEnd"/>
        <w:r>
          <w:t xml:space="preserve"> </w:t>
        </w:r>
        <w:proofErr w:type="gramStart"/>
        <w:r>
          <w:t>6min;</w:t>
        </w:r>
        <w:proofErr w:type="gramEnd"/>
      </w:ins>
    </w:p>
    <w:p w14:paraId="5C368607" w14:textId="77777777" w:rsidR="002B0EA8" w:rsidRDefault="002B0EA8" w:rsidP="002B0EA8">
      <w:pPr>
        <w:pStyle w:val="PL"/>
        <w:rPr>
          <w:ins w:id="787" w:author="scottma"/>
        </w:rPr>
      </w:pPr>
      <w:ins w:id="788" w:author="scottma">
        <w:r>
          <w:t xml:space="preserve">        </w:t>
        </w:r>
        <w:proofErr w:type="spellStart"/>
        <w:r>
          <w:t>enum</w:t>
        </w:r>
        <w:proofErr w:type="spellEnd"/>
        <w:r>
          <w:t xml:space="preserve"> </w:t>
        </w:r>
        <w:proofErr w:type="gramStart"/>
        <w:r>
          <w:t>12min;</w:t>
        </w:r>
        <w:proofErr w:type="gramEnd"/>
      </w:ins>
    </w:p>
    <w:p w14:paraId="32C0A8C3" w14:textId="77777777" w:rsidR="002B0EA8" w:rsidRDefault="002B0EA8" w:rsidP="002B0EA8">
      <w:pPr>
        <w:pStyle w:val="PL"/>
        <w:rPr>
          <w:ins w:id="789" w:author="scottma"/>
        </w:rPr>
      </w:pPr>
      <w:ins w:id="790" w:author="scottma">
        <w:r>
          <w:t xml:space="preserve">        </w:t>
        </w:r>
        <w:proofErr w:type="spellStart"/>
        <w:r>
          <w:t>enum</w:t>
        </w:r>
        <w:proofErr w:type="spellEnd"/>
        <w:r>
          <w:t xml:space="preserve"> </w:t>
        </w:r>
        <w:proofErr w:type="gramStart"/>
        <w:r>
          <w:t>30min;</w:t>
        </w:r>
        <w:proofErr w:type="gramEnd"/>
      </w:ins>
    </w:p>
    <w:p w14:paraId="24172219" w14:textId="77777777" w:rsidR="002B0EA8" w:rsidRDefault="002B0EA8" w:rsidP="002B0EA8">
      <w:pPr>
        <w:pStyle w:val="PL"/>
        <w:rPr>
          <w:ins w:id="791" w:author="scottma"/>
        </w:rPr>
      </w:pPr>
      <w:ins w:id="792" w:author="scottma">
        <w:r>
          <w:t xml:space="preserve">      }</w:t>
        </w:r>
      </w:ins>
    </w:p>
    <w:p w14:paraId="2683EA15" w14:textId="77777777" w:rsidR="002B0EA8" w:rsidRDefault="002B0EA8" w:rsidP="002B0EA8">
      <w:pPr>
        <w:pStyle w:val="PL"/>
        <w:rPr>
          <w:ins w:id="793" w:author="scottma"/>
        </w:rPr>
      </w:pPr>
      <w:ins w:id="794" w:author="scottma">
        <w:r>
          <w:t xml:space="preserve">      description "It specifies the collection period for the Packet Delay </w:t>
        </w:r>
      </w:ins>
    </w:p>
    <w:p w14:paraId="2DB7E8AB" w14:textId="77777777" w:rsidR="002B0EA8" w:rsidRDefault="002B0EA8" w:rsidP="002B0EA8">
      <w:pPr>
        <w:pStyle w:val="PL"/>
        <w:rPr>
          <w:ins w:id="795" w:author="scottma"/>
        </w:rPr>
      </w:pPr>
      <w:ins w:id="796" w:author="scottma">
        <w:r>
          <w:t xml:space="preserve">        measurement (M6) for NR MDT taken by the </w:t>
        </w:r>
        <w:proofErr w:type="spellStart"/>
        <w:r>
          <w:t>gNB</w:t>
        </w:r>
        <w:proofErr w:type="spellEnd"/>
        <w:r>
          <w:t xml:space="preserve">. The attribute </w:t>
        </w:r>
        <w:proofErr w:type="gramStart"/>
        <w:r>
          <w:t>is</w:t>
        </w:r>
        <w:proofErr w:type="gramEnd"/>
        <w:r>
          <w:t xml:space="preserve"> </w:t>
        </w:r>
      </w:ins>
    </w:p>
    <w:p w14:paraId="0365B514" w14:textId="77777777" w:rsidR="002B0EA8" w:rsidRDefault="002B0EA8" w:rsidP="002B0EA8">
      <w:pPr>
        <w:pStyle w:val="PL"/>
        <w:rPr>
          <w:ins w:id="797" w:author="scottma"/>
        </w:rPr>
      </w:pPr>
      <w:ins w:id="798" w:author="scottma">
        <w:r>
          <w:t xml:space="preserve">        applicable only for Immediate MDT. In case this attribute is not used, </w:t>
        </w:r>
      </w:ins>
    </w:p>
    <w:p w14:paraId="6FE06248" w14:textId="77777777" w:rsidR="002B0EA8" w:rsidRDefault="002B0EA8" w:rsidP="002B0EA8">
      <w:pPr>
        <w:pStyle w:val="PL"/>
        <w:rPr>
          <w:ins w:id="799" w:author="scottma"/>
        </w:rPr>
      </w:pPr>
      <w:ins w:id="800" w:author="scottma">
        <w:r>
          <w:t xml:space="preserve">        it carries a null semantic.</w:t>
        </w:r>
        <w:proofErr w:type="gramStart"/>
        <w:r>
          <w:t>";</w:t>
        </w:r>
        <w:proofErr w:type="gramEnd"/>
      </w:ins>
    </w:p>
    <w:p w14:paraId="0E274FD5" w14:textId="77777777" w:rsidR="002B0EA8" w:rsidRDefault="002B0EA8" w:rsidP="002B0EA8">
      <w:pPr>
        <w:pStyle w:val="PL"/>
        <w:rPr>
          <w:ins w:id="801" w:author="scottma"/>
        </w:rPr>
      </w:pPr>
      <w:ins w:id="802" w:author="scottma">
        <w:r>
          <w:t xml:space="preserve">      reference "clause 5.10.34 </w:t>
        </w:r>
        <w:proofErr w:type="gramStart"/>
        <w:r>
          <w:t>of  TS</w:t>
        </w:r>
        <w:proofErr w:type="gramEnd"/>
        <w:r>
          <w:t xml:space="preserve"> 32.422";</w:t>
        </w:r>
      </w:ins>
    </w:p>
    <w:p w14:paraId="152E529B" w14:textId="77777777" w:rsidR="002B0EA8" w:rsidRDefault="002B0EA8" w:rsidP="002B0EA8">
      <w:pPr>
        <w:pStyle w:val="PL"/>
        <w:rPr>
          <w:ins w:id="803" w:author="scottma"/>
        </w:rPr>
      </w:pPr>
      <w:ins w:id="804" w:author="scottma">
        <w:r>
          <w:t xml:space="preserve">    }</w:t>
        </w:r>
      </w:ins>
    </w:p>
    <w:p w14:paraId="2D23CEF0" w14:textId="77777777" w:rsidR="002B0EA8" w:rsidRDefault="002B0EA8" w:rsidP="002B0EA8">
      <w:pPr>
        <w:pStyle w:val="PL"/>
        <w:rPr>
          <w:ins w:id="805" w:author="scottma"/>
        </w:rPr>
      </w:pPr>
      <w:ins w:id="806" w:author="scottma">
        <w:r>
          <w:t xml:space="preserve">    </w:t>
        </w:r>
      </w:ins>
    </w:p>
    <w:p w14:paraId="51C6A3BB" w14:textId="77777777" w:rsidR="002B0EA8" w:rsidRDefault="002B0EA8" w:rsidP="002B0EA8">
      <w:pPr>
        <w:pStyle w:val="PL"/>
        <w:rPr>
          <w:ins w:id="807" w:author="scottma"/>
        </w:rPr>
      </w:pPr>
      <w:ins w:id="808" w:author="scottma">
        <w:r>
          <w:t xml:space="preserve">    leaf collectionPeriodM7NR {</w:t>
        </w:r>
      </w:ins>
    </w:p>
    <w:p w14:paraId="4C840EE8" w14:textId="77777777" w:rsidR="002B0EA8" w:rsidRDefault="002B0EA8" w:rsidP="002B0EA8">
      <w:pPr>
        <w:pStyle w:val="PL"/>
        <w:rPr>
          <w:ins w:id="809" w:author="scottma"/>
        </w:rPr>
      </w:pPr>
      <w:ins w:id="810" w:author="scottma">
        <w:r>
          <w:t xml:space="preserve">      when '</w:t>
        </w:r>
        <w:proofErr w:type="spellStart"/>
        <w:r>
          <w:t>jobType</w:t>
        </w:r>
        <w:proofErr w:type="spellEnd"/>
        <w:r>
          <w:t xml:space="preserve"> = "IMMEDIATE_MDT_ONLY"'</w:t>
        </w:r>
      </w:ins>
    </w:p>
    <w:p w14:paraId="013CA92F" w14:textId="77777777" w:rsidR="002B0EA8" w:rsidRDefault="002B0EA8" w:rsidP="002B0EA8">
      <w:pPr>
        <w:pStyle w:val="PL"/>
        <w:rPr>
          <w:ins w:id="811" w:author="scottma"/>
        </w:rPr>
      </w:pPr>
      <w:ins w:id="812" w:author="scottma">
        <w:r>
          <w:t xml:space="preserve">        + ' or </w:t>
        </w:r>
        <w:proofErr w:type="spellStart"/>
        <w:r>
          <w:t>jobType</w:t>
        </w:r>
        <w:proofErr w:type="spellEnd"/>
        <w:r>
          <w:t xml:space="preserve"> = "IMMEDIATE_MDT_AND_TRACE"</w:t>
        </w:r>
        <w:proofErr w:type="gramStart"/>
        <w:r>
          <w:t>';</w:t>
        </w:r>
        <w:proofErr w:type="gramEnd"/>
      </w:ins>
    </w:p>
    <w:p w14:paraId="0F332DD2" w14:textId="77777777" w:rsidR="002B0EA8" w:rsidRDefault="002B0EA8" w:rsidP="002B0EA8">
      <w:pPr>
        <w:pStyle w:val="PL"/>
        <w:rPr>
          <w:ins w:id="813" w:author="scottma"/>
        </w:rPr>
      </w:pPr>
      <w:ins w:id="814" w:author="scottma">
        <w:r>
          <w:t xml:space="preserve">      type uint32 {</w:t>
        </w:r>
      </w:ins>
    </w:p>
    <w:p w14:paraId="3971782E" w14:textId="77777777" w:rsidR="002B0EA8" w:rsidRDefault="002B0EA8" w:rsidP="002B0EA8">
      <w:pPr>
        <w:pStyle w:val="PL"/>
        <w:rPr>
          <w:ins w:id="815" w:author="scottma"/>
        </w:rPr>
      </w:pPr>
      <w:ins w:id="816" w:author="scottma">
        <w:r>
          <w:t xml:space="preserve">        range "</w:t>
        </w:r>
        <w:proofErr w:type="gramStart"/>
        <w:r>
          <w:t>1..</w:t>
        </w:r>
        <w:proofErr w:type="gramEnd"/>
        <w:r>
          <w:t>60";</w:t>
        </w:r>
      </w:ins>
    </w:p>
    <w:p w14:paraId="511C461A" w14:textId="77777777" w:rsidR="002B0EA8" w:rsidRDefault="002B0EA8" w:rsidP="002B0EA8">
      <w:pPr>
        <w:pStyle w:val="PL"/>
        <w:rPr>
          <w:ins w:id="817" w:author="scottma"/>
        </w:rPr>
      </w:pPr>
      <w:ins w:id="818" w:author="scottma">
        <w:r>
          <w:t xml:space="preserve">      }</w:t>
        </w:r>
      </w:ins>
    </w:p>
    <w:p w14:paraId="44BA3D3E" w14:textId="77777777" w:rsidR="002B0EA8" w:rsidRDefault="002B0EA8" w:rsidP="002B0EA8">
      <w:pPr>
        <w:pStyle w:val="PL"/>
        <w:rPr>
          <w:ins w:id="819" w:author="scottma"/>
        </w:rPr>
      </w:pPr>
      <w:ins w:id="820" w:author="scottma">
        <w:r>
          <w:t xml:space="preserve">      description "It specifies the collection period for the Packet Loss Rate </w:t>
        </w:r>
      </w:ins>
    </w:p>
    <w:p w14:paraId="37CC5FA5" w14:textId="77777777" w:rsidR="002B0EA8" w:rsidRDefault="002B0EA8" w:rsidP="002B0EA8">
      <w:pPr>
        <w:pStyle w:val="PL"/>
        <w:rPr>
          <w:ins w:id="821" w:author="scottma"/>
        </w:rPr>
      </w:pPr>
      <w:ins w:id="822" w:author="scottma">
        <w:r>
          <w:t xml:space="preserve">        measurement (M7) for NR MDT taken by the </w:t>
        </w:r>
        <w:proofErr w:type="spellStart"/>
        <w:r>
          <w:t>gNB</w:t>
        </w:r>
        <w:proofErr w:type="spellEnd"/>
        <w:r>
          <w:t xml:space="preserve">. The attribute </w:t>
        </w:r>
        <w:proofErr w:type="gramStart"/>
        <w:r>
          <w:t>is</w:t>
        </w:r>
        <w:proofErr w:type="gramEnd"/>
        <w:r>
          <w:t xml:space="preserve"> </w:t>
        </w:r>
      </w:ins>
    </w:p>
    <w:p w14:paraId="367E1AE7" w14:textId="77777777" w:rsidR="002B0EA8" w:rsidRDefault="002B0EA8" w:rsidP="002B0EA8">
      <w:pPr>
        <w:pStyle w:val="PL"/>
        <w:rPr>
          <w:ins w:id="823" w:author="scottma"/>
        </w:rPr>
      </w:pPr>
      <w:ins w:id="824" w:author="scottma">
        <w:r>
          <w:t xml:space="preserve">        applicable only for Immediate MDT. In case this attribute is not used, </w:t>
        </w:r>
      </w:ins>
    </w:p>
    <w:p w14:paraId="1EDAE138" w14:textId="77777777" w:rsidR="002B0EA8" w:rsidRDefault="002B0EA8" w:rsidP="002B0EA8">
      <w:pPr>
        <w:pStyle w:val="PL"/>
        <w:rPr>
          <w:ins w:id="825" w:author="scottma"/>
        </w:rPr>
      </w:pPr>
      <w:ins w:id="826" w:author="scottma">
        <w:r>
          <w:t xml:space="preserve">        it carries a null semantic.</w:t>
        </w:r>
        <w:proofErr w:type="gramStart"/>
        <w:r>
          <w:t>";</w:t>
        </w:r>
        <w:proofErr w:type="gramEnd"/>
        <w:r>
          <w:t xml:space="preserve">    </w:t>
        </w:r>
      </w:ins>
    </w:p>
    <w:p w14:paraId="4DFED7E4" w14:textId="77777777" w:rsidR="002B0EA8" w:rsidRDefault="002B0EA8" w:rsidP="002B0EA8">
      <w:pPr>
        <w:pStyle w:val="PL"/>
        <w:rPr>
          <w:ins w:id="827" w:author="scottma"/>
        </w:rPr>
      </w:pPr>
      <w:ins w:id="828" w:author="scottma">
        <w:r>
          <w:t xml:space="preserve">      reference "clause 5.10.35 </w:t>
        </w:r>
        <w:proofErr w:type="gramStart"/>
        <w:r>
          <w:t>of  TS</w:t>
        </w:r>
        <w:proofErr w:type="gramEnd"/>
        <w:r>
          <w:t xml:space="preserve"> 32.422";</w:t>
        </w:r>
      </w:ins>
    </w:p>
    <w:p w14:paraId="44AD28A9" w14:textId="77777777" w:rsidR="002B0EA8" w:rsidRDefault="002B0EA8" w:rsidP="002B0EA8">
      <w:pPr>
        <w:pStyle w:val="PL"/>
        <w:rPr>
          <w:ins w:id="829" w:author="scottma"/>
        </w:rPr>
      </w:pPr>
      <w:ins w:id="830" w:author="scottma">
        <w:r>
          <w:t xml:space="preserve">    }</w:t>
        </w:r>
      </w:ins>
    </w:p>
    <w:p w14:paraId="41FDA546" w14:textId="77777777" w:rsidR="002B0EA8" w:rsidRDefault="002B0EA8" w:rsidP="002B0EA8">
      <w:pPr>
        <w:pStyle w:val="PL"/>
      </w:pPr>
    </w:p>
    <w:p w14:paraId="3ABA4C04" w14:textId="77777777" w:rsidR="002B0EA8" w:rsidRDefault="002B0EA8" w:rsidP="002B0EA8">
      <w:pPr>
        <w:pStyle w:val="PL"/>
      </w:pPr>
      <w:r>
        <w:t xml:space="preserve">    leaf collectionPeriodM6LTE {</w:t>
      </w:r>
    </w:p>
    <w:p w14:paraId="18030A46" w14:textId="77777777" w:rsidR="002B0EA8" w:rsidRDefault="002B0EA8" w:rsidP="002B0EA8">
      <w:pPr>
        <w:pStyle w:val="PL"/>
        <w:rPr>
          <w:ins w:id="831" w:author="scottma"/>
        </w:rPr>
      </w:pPr>
      <w:ins w:id="832" w:author="scottma">
        <w:r>
          <w:t xml:space="preserve">      when '</w:t>
        </w:r>
        <w:proofErr w:type="spellStart"/>
        <w:r>
          <w:t>jobType</w:t>
        </w:r>
        <w:proofErr w:type="spellEnd"/>
        <w:r>
          <w:t xml:space="preserve"> = "IMMEDIATE_MDT_ONLY"' </w:t>
        </w:r>
      </w:ins>
    </w:p>
    <w:p w14:paraId="47ADEA95" w14:textId="77777777" w:rsidR="002B0EA8" w:rsidRDefault="002B0EA8" w:rsidP="002B0EA8">
      <w:pPr>
        <w:pStyle w:val="PL"/>
        <w:rPr>
          <w:ins w:id="833" w:author="scottma"/>
        </w:rPr>
      </w:pPr>
      <w:ins w:id="834" w:author="scottma">
        <w:r>
          <w:lastRenderedPageBreak/>
          <w:t xml:space="preserve">        +  ' or </w:t>
        </w:r>
        <w:proofErr w:type="spellStart"/>
        <w:r>
          <w:t>jobType</w:t>
        </w:r>
        <w:proofErr w:type="spellEnd"/>
        <w:r>
          <w:t xml:space="preserve"> = "IMMEDIATE_MDT_AND_TRACE"</w:t>
        </w:r>
        <w:proofErr w:type="gramStart"/>
        <w:r>
          <w:t>';</w:t>
        </w:r>
        <w:proofErr w:type="gramEnd"/>
      </w:ins>
    </w:p>
    <w:p w14:paraId="760D3715" w14:textId="77777777" w:rsidR="002B0EA8" w:rsidRDefault="002B0EA8" w:rsidP="002B0EA8">
      <w:pPr>
        <w:pStyle w:val="PL"/>
        <w:rPr>
          <w:del w:id="835" w:author="scottma"/>
        </w:rPr>
      </w:pPr>
      <w:del w:id="836" w:author="scottma">
        <w:r>
          <w:delText xml:space="preserve">      when '../jobType = "IMMEDIATE_MDT_ONLY"' </w:delText>
        </w:r>
      </w:del>
    </w:p>
    <w:p w14:paraId="7407227A" w14:textId="77777777" w:rsidR="002B0EA8" w:rsidRDefault="002B0EA8" w:rsidP="002B0EA8">
      <w:pPr>
        <w:pStyle w:val="PL"/>
        <w:rPr>
          <w:del w:id="837" w:author="scottma"/>
        </w:rPr>
      </w:pPr>
      <w:del w:id="838" w:author="scottma">
        <w:r>
          <w:delText xml:space="preserve">        +  ' or ../jobType = "IMMEDIATE_MDT_AND_TRACE"';</w:delText>
        </w:r>
      </w:del>
    </w:p>
    <w:p w14:paraId="50C29A48" w14:textId="77777777" w:rsidR="002B0EA8" w:rsidRDefault="002B0EA8" w:rsidP="002B0EA8">
      <w:pPr>
        <w:pStyle w:val="PL"/>
      </w:pPr>
      <w:r>
        <w:t xml:space="preserve">      type uint32 {</w:t>
      </w:r>
    </w:p>
    <w:p w14:paraId="54A58EA7" w14:textId="77777777" w:rsidR="002B0EA8" w:rsidRDefault="002B0EA8" w:rsidP="002B0EA8">
      <w:pPr>
        <w:pStyle w:val="PL"/>
      </w:pPr>
      <w:r>
        <w:t xml:space="preserve">        range "1024|2048|5120|10240</w:t>
      </w:r>
      <w:proofErr w:type="gramStart"/>
      <w:r>
        <w:t>";</w:t>
      </w:r>
      <w:proofErr w:type="gramEnd"/>
    </w:p>
    <w:p w14:paraId="6E5E75FB" w14:textId="77777777" w:rsidR="002B0EA8" w:rsidRDefault="002B0EA8" w:rsidP="002B0EA8">
      <w:pPr>
        <w:pStyle w:val="PL"/>
      </w:pPr>
      <w:r>
        <w:t xml:space="preserve">      }</w:t>
      </w:r>
    </w:p>
    <w:p w14:paraId="38E10BCE" w14:textId="77777777" w:rsidR="002B0EA8" w:rsidRDefault="002B0EA8" w:rsidP="002B0EA8">
      <w:pPr>
        <w:pStyle w:val="PL"/>
      </w:pPr>
      <w:r>
        <w:t xml:space="preserve">      units </w:t>
      </w:r>
      <w:proofErr w:type="gramStart"/>
      <w:r>
        <w:t>milliseconds;</w:t>
      </w:r>
      <w:proofErr w:type="gramEnd"/>
    </w:p>
    <w:p w14:paraId="2C8EADC9" w14:textId="77777777" w:rsidR="002B0EA8" w:rsidRDefault="002B0EA8" w:rsidP="002B0EA8">
      <w:pPr>
        <w:pStyle w:val="PL"/>
      </w:pPr>
      <w:r>
        <w:t xml:space="preserve">      description "Specifies the collection period for the Packet Delay </w:t>
      </w:r>
    </w:p>
    <w:p w14:paraId="78ADCA96" w14:textId="77777777" w:rsidR="002B0EA8" w:rsidRDefault="002B0EA8" w:rsidP="002B0EA8">
      <w:pPr>
        <w:pStyle w:val="PL"/>
      </w:pPr>
      <w:r>
        <w:t xml:space="preserve">        measurement (M6) for MDT taken by the </w:t>
      </w:r>
      <w:proofErr w:type="spellStart"/>
      <w:r>
        <w:t>eNB</w:t>
      </w:r>
      <w:proofErr w:type="spellEnd"/>
      <w:r>
        <w:t xml:space="preserve">. The attribute is </w:t>
      </w:r>
      <w:proofErr w:type="gramStart"/>
      <w:r>
        <w:t>applicable</w:t>
      </w:r>
      <w:proofErr w:type="gramEnd"/>
      <w:r>
        <w:t xml:space="preserve"> </w:t>
      </w:r>
    </w:p>
    <w:p w14:paraId="3E41E324" w14:textId="77777777" w:rsidR="002B0EA8" w:rsidRDefault="002B0EA8" w:rsidP="002B0EA8">
      <w:pPr>
        <w:pStyle w:val="PL"/>
      </w:pPr>
      <w:r>
        <w:t xml:space="preserve">        only for Immediate MDT. In case this attribute is not used, </w:t>
      </w:r>
    </w:p>
    <w:p w14:paraId="00B39F4B" w14:textId="77777777" w:rsidR="002B0EA8" w:rsidRDefault="002B0EA8" w:rsidP="002B0EA8">
      <w:pPr>
        <w:pStyle w:val="PL"/>
      </w:pPr>
      <w:r>
        <w:t xml:space="preserve">        it carries a null semantic.</w:t>
      </w:r>
      <w:proofErr w:type="gramStart"/>
      <w:r>
        <w:t>";</w:t>
      </w:r>
      <w:proofErr w:type="gramEnd"/>
    </w:p>
    <w:p w14:paraId="05F2B11A" w14:textId="77777777" w:rsidR="002B0EA8" w:rsidRDefault="002B0EA8" w:rsidP="002B0EA8">
      <w:pPr>
        <w:pStyle w:val="PL"/>
      </w:pPr>
      <w:r>
        <w:t xml:space="preserve">      reference "Clause 5.10.32 </w:t>
      </w:r>
      <w:proofErr w:type="gramStart"/>
      <w:r>
        <w:t>of  TS</w:t>
      </w:r>
      <w:proofErr w:type="gramEnd"/>
      <w:r>
        <w:t xml:space="preserve"> 32.422 ";</w:t>
      </w:r>
    </w:p>
    <w:p w14:paraId="4A80F668" w14:textId="77777777" w:rsidR="002B0EA8" w:rsidRDefault="002B0EA8" w:rsidP="002B0EA8">
      <w:pPr>
        <w:pStyle w:val="PL"/>
      </w:pPr>
      <w:r>
        <w:t xml:space="preserve">    }</w:t>
      </w:r>
    </w:p>
    <w:p w14:paraId="5079CF73" w14:textId="77777777" w:rsidR="002B0EA8" w:rsidRDefault="002B0EA8" w:rsidP="002B0EA8">
      <w:pPr>
        <w:pStyle w:val="PL"/>
      </w:pPr>
      <w:r>
        <w:t xml:space="preserve">    </w:t>
      </w:r>
    </w:p>
    <w:p w14:paraId="6C185D4B" w14:textId="77777777" w:rsidR="002B0EA8" w:rsidRDefault="002B0EA8" w:rsidP="002B0EA8">
      <w:pPr>
        <w:pStyle w:val="PL"/>
      </w:pPr>
      <w:r>
        <w:t xml:space="preserve">    leaf collectionPeriodM7LTE {</w:t>
      </w:r>
    </w:p>
    <w:p w14:paraId="7DC0035F" w14:textId="77777777" w:rsidR="002B0EA8" w:rsidRDefault="002B0EA8" w:rsidP="002B0EA8">
      <w:pPr>
        <w:pStyle w:val="PL"/>
        <w:rPr>
          <w:ins w:id="839" w:author="scottma"/>
        </w:rPr>
      </w:pPr>
      <w:ins w:id="840" w:author="scottma">
        <w:r>
          <w:t xml:space="preserve">      when '</w:t>
        </w:r>
        <w:proofErr w:type="spellStart"/>
        <w:r>
          <w:t>jobType</w:t>
        </w:r>
        <w:proofErr w:type="spellEnd"/>
        <w:r>
          <w:t xml:space="preserve"> = "IMMEDIATE_MDT_ONLY"' </w:t>
        </w:r>
      </w:ins>
    </w:p>
    <w:p w14:paraId="4A4E60E7" w14:textId="77777777" w:rsidR="002B0EA8" w:rsidRDefault="002B0EA8" w:rsidP="002B0EA8">
      <w:pPr>
        <w:pStyle w:val="PL"/>
        <w:rPr>
          <w:ins w:id="841" w:author="scottma"/>
        </w:rPr>
      </w:pPr>
      <w:ins w:id="842" w:author="scottma">
        <w:r>
          <w:t xml:space="preserve">        +  ' or </w:t>
        </w:r>
        <w:proofErr w:type="spellStart"/>
        <w:r>
          <w:t>jobType</w:t>
        </w:r>
        <w:proofErr w:type="spellEnd"/>
        <w:r>
          <w:t xml:space="preserve"> = "IMMEDIATE_MDT_AND_TRACE"</w:t>
        </w:r>
        <w:proofErr w:type="gramStart"/>
        <w:r>
          <w:t>';</w:t>
        </w:r>
        <w:proofErr w:type="gramEnd"/>
      </w:ins>
    </w:p>
    <w:p w14:paraId="3BE84E77" w14:textId="77777777" w:rsidR="002B0EA8" w:rsidRDefault="002B0EA8" w:rsidP="002B0EA8">
      <w:pPr>
        <w:pStyle w:val="PL"/>
        <w:rPr>
          <w:del w:id="843" w:author="scottma"/>
        </w:rPr>
      </w:pPr>
      <w:del w:id="844" w:author="scottma">
        <w:r>
          <w:delText xml:space="preserve">      when '../jobType = "IMMEDIATE_MDT_ONLY"' </w:delText>
        </w:r>
      </w:del>
    </w:p>
    <w:p w14:paraId="5A170F2F" w14:textId="77777777" w:rsidR="002B0EA8" w:rsidRDefault="002B0EA8" w:rsidP="002B0EA8">
      <w:pPr>
        <w:pStyle w:val="PL"/>
        <w:rPr>
          <w:del w:id="845" w:author="scottma"/>
        </w:rPr>
      </w:pPr>
      <w:del w:id="846" w:author="scottma">
        <w:r>
          <w:delText xml:space="preserve">        +  ' or ../jobType = "IMMEDIATE_MDT_AND_TRACE"';</w:delText>
        </w:r>
      </w:del>
    </w:p>
    <w:p w14:paraId="41AE63C1" w14:textId="77777777" w:rsidR="002B0EA8" w:rsidRDefault="002B0EA8" w:rsidP="002B0EA8">
      <w:pPr>
        <w:pStyle w:val="PL"/>
      </w:pPr>
      <w:r>
        <w:t xml:space="preserve">      type uint16 {</w:t>
      </w:r>
    </w:p>
    <w:p w14:paraId="5A35A93F" w14:textId="77777777" w:rsidR="002B0EA8" w:rsidRDefault="002B0EA8" w:rsidP="002B0EA8">
      <w:pPr>
        <w:pStyle w:val="PL"/>
      </w:pPr>
      <w:r>
        <w:t xml:space="preserve">        range </w:t>
      </w:r>
      <w:proofErr w:type="gramStart"/>
      <w:r>
        <w:t>1..</w:t>
      </w:r>
      <w:proofErr w:type="gramEnd"/>
      <w:r>
        <w:t>60 ;</w:t>
      </w:r>
    </w:p>
    <w:p w14:paraId="57AAB053" w14:textId="77777777" w:rsidR="002B0EA8" w:rsidRDefault="002B0EA8" w:rsidP="002B0EA8">
      <w:pPr>
        <w:pStyle w:val="PL"/>
      </w:pPr>
      <w:r>
        <w:t xml:space="preserve">      }</w:t>
      </w:r>
    </w:p>
    <w:p w14:paraId="4A3B4335" w14:textId="77777777" w:rsidR="002B0EA8" w:rsidRDefault="002B0EA8" w:rsidP="002B0EA8">
      <w:pPr>
        <w:pStyle w:val="PL"/>
      </w:pPr>
      <w:r>
        <w:t xml:space="preserve">      description "It specifies the collection period for the Packet Loss Rate </w:t>
      </w:r>
    </w:p>
    <w:p w14:paraId="5E8E2709" w14:textId="77777777" w:rsidR="002B0EA8" w:rsidRDefault="002B0EA8" w:rsidP="002B0EA8">
      <w:pPr>
        <w:pStyle w:val="PL"/>
      </w:pPr>
      <w:r>
        <w:t xml:space="preserve">        measurement (M7) for LTE MDT taken by the </w:t>
      </w:r>
      <w:proofErr w:type="spellStart"/>
      <w:r>
        <w:t>eNB</w:t>
      </w:r>
      <w:proofErr w:type="spellEnd"/>
      <w:r>
        <w:t xml:space="preserve">. The attribute </w:t>
      </w:r>
      <w:proofErr w:type="gramStart"/>
      <w:r>
        <w:t>is</w:t>
      </w:r>
      <w:proofErr w:type="gramEnd"/>
      <w:r>
        <w:t xml:space="preserve"> </w:t>
      </w:r>
    </w:p>
    <w:p w14:paraId="0E7C7BDC" w14:textId="77777777" w:rsidR="002B0EA8" w:rsidRDefault="002B0EA8" w:rsidP="002B0EA8">
      <w:pPr>
        <w:pStyle w:val="PL"/>
      </w:pPr>
      <w:r>
        <w:t xml:space="preserve">        applicable only for Immediate MDT. In case this attribute </w:t>
      </w:r>
    </w:p>
    <w:p w14:paraId="58A85680" w14:textId="77777777" w:rsidR="002B0EA8" w:rsidRDefault="002B0EA8" w:rsidP="002B0EA8">
      <w:pPr>
        <w:pStyle w:val="PL"/>
      </w:pPr>
      <w:r>
        <w:t xml:space="preserve">        is not used, it carries a null semantic.</w:t>
      </w:r>
      <w:proofErr w:type="gramStart"/>
      <w:r>
        <w:t>";</w:t>
      </w:r>
      <w:proofErr w:type="gramEnd"/>
    </w:p>
    <w:p w14:paraId="4D0B5373" w14:textId="77777777" w:rsidR="002B0EA8" w:rsidRDefault="002B0EA8" w:rsidP="002B0EA8">
      <w:pPr>
        <w:pStyle w:val="PL"/>
      </w:pPr>
      <w:r>
        <w:t xml:space="preserve">      reference "Clause 5.10.33 </w:t>
      </w:r>
      <w:proofErr w:type="gramStart"/>
      <w:r>
        <w:t>of  TS</w:t>
      </w:r>
      <w:proofErr w:type="gramEnd"/>
      <w:r>
        <w:t xml:space="preserve"> 32.422 .";</w:t>
      </w:r>
    </w:p>
    <w:p w14:paraId="468D52A5" w14:textId="77777777" w:rsidR="002B0EA8" w:rsidRDefault="002B0EA8" w:rsidP="002B0EA8">
      <w:pPr>
        <w:pStyle w:val="PL"/>
      </w:pPr>
      <w:r>
        <w:t xml:space="preserve">    }</w:t>
      </w:r>
    </w:p>
    <w:p w14:paraId="36A8650D" w14:textId="77777777" w:rsidR="002B0EA8" w:rsidRDefault="002B0EA8" w:rsidP="002B0EA8">
      <w:pPr>
        <w:pStyle w:val="PL"/>
        <w:rPr>
          <w:ins w:id="847" w:author="scottma"/>
        </w:rPr>
      </w:pPr>
    </w:p>
    <w:p w14:paraId="753966C8" w14:textId="77777777" w:rsidR="002B0EA8" w:rsidRDefault="002B0EA8" w:rsidP="002B0EA8">
      <w:pPr>
        <w:pStyle w:val="PL"/>
        <w:rPr>
          <w:ins w:id="848" w:author="scottma"/>
        </w:rPr>
      </w:pPr>
      <w:ins w:id="849" w:author="scottma">
        <w:r>
          <w:t xml:space="preserve">    leaf </w:t>
        </w:r>
        <w:proofErr w:type="spellStart"/>
        <w:r>
          <w:t>eventThresholdUphUMTS</w:t>
        </w:r>
        <w:proofErr w:type="spellEnd"/>
        <w:r>
          <w:t xml:space="preserve"> {</w:t>
        </w:r>
      </w:ins>
    </w:p>
    <w:p w14:paraId="3628F64D" w14:textId="77777777" w:rsidR="002B0EA8" w:rsidRDefault="002B0EA8" w:rsidP="002B0EA8">
      <w:pPr>
        <w:pStyle w:val="PL"/>
        <w:rPr>
          <w:ins w:id="850" w:author="scottma"/>
        </w:rPr>
      </w:pPr>
      <w:ins w:id="851" w:author="scottma">
        <w:r>
          <w:t xml:space="preserve">      when '</w:t>
        </w:r>
        <w:proofErr w:type="spellStart"/>
        <w:r>
          <w:t>jobType</w:t>
        </w:r>
        <w:proofErr w:type="spellEnd"/>
        <w:r>
          <w:t xml:space="preserve"> = "IMMEDIATE_MDT_ONLY"' </w:t>
        </w:r>
      </w:ins>
    </w:p>
    <w:p w14:paraId="5C7DB453" w14:textId="77777777" w:rsidR="002B0EA8" w:rsidRDefault="002B0EA8" w:rsidP="002B0EA8">
      <w:pPr>
        <w:pStyle w:val="PL"/>
        <w:rPr>
          <w:ins w:id="852" w:author="scottma"/>
        </w:rPr>
      </w:pPr>
      <w:ins w:id="853" w:author="scottma">
        <w:r>
          <w:t xml:space="preserve">        +  ' or </w:t>
        </w:r>
        <w:proofErr w:type="spellStart"/>
        <w:r>
          <w:t>jobType</w:t>
        </w:r>
        <w:proofErr w:type="spellEnd"/>
        <w:r>
          <w:t xml:space="preserve"> = "IMMEDIATE_MDT_AND_TRACE"</w:t>
        </w:r>
        <w:proofErr w:type="gramStart"/>
        <w:r>
          <w:t>';</w:t>
        </w:r>
        <w:proofErr w:type="gramEnd"/>
      </w:ins>
    </w:p>
    <w:p w14:paraId="5D7BB183" w14:textId="77777777" w:rsidR="002B0EA8" w:rsidRDefault="002B0EA8" w:rsidP="002B0EA8">
      <w:pPr>
        <w:pStyle w:val="PL"/>
        <w:rPr>
          <w:ins w:id="854" w:author="scottma"/>
        </w:rPr>
      </w:pPr>
      <w:ins w:id="855" w:author="scottma">
        <w:r>
          <w:t xml:space="preserve">      type uint16 {</w:t>
        </w:r>
      </w:ins>
    </w:p>
    <w:p w14:paraId="6D55D4DD" w14:textId="77777777" w:rsidR="002B0EA8" w:rsidRDefault="002B0EA8" w:rsidP="002B0EA8">
      <w:pPr>
        <w:pStyle w:val="PL"/>
        <w:rPr>
          <w:ins w:id="856" w:author="scottma"/>
        </w:rPr>
      </w:pPr>
      <w:ins w:id="857" w:author="scottma">
        <w:r>
          <w:t xml:space="preserve">        range </w:t>
        </w:r>
        <w:proofErr w:type="gramStart"/>
        <w:r>
          <w:t>0..</w:t>
        </w:r>
        <w:proofErr w:type="gramEnd"/>
        <w:r>
          <w:t>31 ;</w:t>
        </w:r>
      </w:ins>
    </w:p>
    <w:p w14:paraId="10D4202B" w14:textId="77777777" w:rsidR="002B0EA8" w:rsidRDefault="002B0EA8" w:rsidP="002B0EA8">
      <w:pPr>
        <w:pStyle w:val="PL"/>
        <w:rPr>
          <w:ins w:id="858" w:author="scottma"/>
        </w:rPr>
      </w:pPr>
      <w:ins w:id="859" w:author="scottma">
        <w:r>
          <w:t xml:space="preserve">      }        </w:t>
        </w:r>
      </w:ins>
    </w:p>
    <w:p w14:paraId="34E2CB18" w14:textId="77777777" w:rsidR="002B0EA8" w:rsidRDefault="002B0EA8" w:rsidP="002B0EA8">
      <w:pPr>
        <w:pStyle w:val="PL"/>
        <w:rPr>
          <w:ins w:id="860" w:author="scottma"/>
        </w:rPr>
      </w:pPr>
      <w:ins w:id="861" w:author="scottma">
        <w:r>
          <w:t xml:space="preserve">      description "It specifies the threshold which should </w:t>
        </w:r>
        <w:proofErr w:type="gramStart"/>
        <w:r>
          <w:t>trigger</w:t>
        </w:r>
        <w:proofErr w:type="gramEnd"/>
        <w:r>
          <w:t xml:space="preserve"> </w:t>
        </w:r>
      </w:ins>
    </w:p>
    <w:p w14:paraId="7B961768" w14:textId="77777777" w:rsidR="002B0EA8" w:rsidRDefault="002B0EA8" w:rsidP="002B0EA8">
      <w:pPr>
        <w:pStyle w:val="PL"/>
        <w:rPr>
          <w:ins w:id="862" w:author="scottma"/>
        </w:rPr>
      </w:pPr>
      <w:ins w:id="863" w:author="scottma">
        <w:r>
          <w:t xml:space="preserve">        the reporting in case of event-triggered periodic reporting for M4 </w:t>
        </w:r>
      </w:ins>
    </w:p>
    <w:p w14:paraId="480CD9C1" w14:textId="77777777" w:rsidR="002B0EA8" w:rsidRDefault="002B0EA8" w:rsidP="002B0EA8">
      <w:pPr>
        <w:pStyle w:val="PL"/>
        <w:rPr>
          <w:ins w:id="864" w:author="scottma"/>
        </w:rPr>
      </w:pPr>
      <w:ins w:id="865" w:author="scottma">
        <w:r>
          <w:t xml:space="preserve">        (UE power headroom measurement) in UMTS. In case this attribute is </w:t>
        </w:r>
      </w:ins>
    </w:p>
    <w:p w14:paraId="300AAD63" w14:textId="77777777" w:rsidR="002B0EA8" w:rsidRDefault="002B0EA8" w:rsidP="002B0EA8">
      <w:pPr>
        <w:pStyle w:val="PL"/>
        <w:rPr>
          <w:ins w:id="866" w:author="scottma"/>
        </w:rPr>
      </w:pPr>
      <w:ins w:id="867" w:author="scottma">
        <w:r>
          <w:t xml:space="preserve">        not used, it carries a null semantic.</w:t>
        </w:r>
        <w:proofErr w:type="gramStart"/>
        <w:r>
          <w:t>";</w:t>
        </w:r>
        <w:proofErr w:type="gramEnd"/>
      </w:ins>
    </w:p>
    <w:p w14:paraId="24AA7480" w14:textId="77777777" w:rsidR="002B0EA8" w:rsidRDefault="002B0EA8" w:rsidP="002B0EA8">
      <w:pPr>
        <w:pStyle w:val="PL"/>
        <w:rPr>
          <w:ins w:id="868" w:author="scottma"/>
        </w:rPr>
      </w:pPr>
      <w:ins w:id="869" w:author="scottma">
        <w:r>
          <w:t xml:space="preserve">        reference "5.10.39 of TS 32.422</w:t>
        </w:r>
        <w:proofErr w:type="gramStart"/>
        <w:r>
          <w:t>";</w:t>
        </w:r>
        <w:proofErr w:type="gramEnd"/>
      </w:ins>
    </w:p>
    <w:p w14:paraId="3A441B8E" w14:textId="77777777" w:rsidR="002B0EA8" w:rsidRDefault="002B0EA8" w:rsidP="002B0EA8">
      <w:pPr>
        <w:pStyle w:val="PL"/>
        <w:rPr>
          <w:ins w:id="870" w:author="scottma"/>
        </w:rPr>
      </w:pPr>
      <w:ins w:id="871" w:author="scottma">
        <w:r>
          <w:t xml:space="preserve">    }</w:t>
        </w:r>
      </w:ins>
    </w:p>
    <w:p w14:paraId="61E1F43F" w14:textId="77777777" w:rsidR="002B0EA8" w:rsidRDefault="002B0EA8" w:rsidP="002B0EA8">
      <w:pPr>
        <w:pStyle w:val="PL"/>
        <w:rPr>
          <w:ins w:id="872" w:author="scottma"/>
        </w:rPr>
      </w:pPr>
    </w:p>
    <w:p w14:paraId="3463F0AD" w14:textId="77777777" w:rsidR="002B0EA8" w:rsidRDefault="002B0EA8" w:rsidP="002B0EA8">
      <w:pPr>
        <w:pStyle w:val="PL"/>
        <w:rPr>
          <w:del w:id="873" w:author="scottma"/>
        </w:rPr>
      </w:pPr>
      <w:del w:id="874" w:author="scottma">
        <w:r>
          <w:delText xml:space="preserve">    </w:delText>
        </w:r>
      </w:del>
    </w:p>
    <w:p w14:paraId="7914E3E0" w14:textId="77777777" w:rsidR="002B0EA8" w:rsidRDefault="002B0EA8" w:rsidP="002B0EA8">
      <w:pPr>
        <w:pStyle w:val="PL"/>
      </w:pPr>
      <w:r>
        <w:t xml:space="preserve">    leaf </w:t>
      </w:r>
      <w:proofErr w:type="spellStart"/>
      <w:r>
        <w:t>collectionPeriodRRMUMTS</w:t>
      </w:r>
      <w:proofErr w:type="spellEnd"/>
      <w:r>
        <w:t xml:space="preserve"> {</w:t>
      </w:r>
    </w:p>
    <w:p w14:paraId="31771012" w14:textId="77777777" w:rsidR="002B0EA8" w:rsidRDefault="002B0EA8" w:rsidP="002B0EA8">
      <w:pPr>
        <w:pStyle w:val="PL"/>
        <w:rPr>
          <w:ins w:id="875" w:author="scottma"/>
        </w:rPr>
      </w:pPr>
      <w:ins w:id="876" w:author="scottma">
        <w:r>
          <w:t xml:space="preserve">      when '</w:t>
        </w:r>
        <w:proofErr w:type="spellStart"/>
        <w:r>
          <w:t>jobType</w:t>
        </w:r>
        <w:proofErr w:type="spellEnd"/>
        <w:r>
          <w:t xml:space="preserve"> = "IMMEDIATE_MDT_ONLY"'</w:t>
        </w:r>
      </w:ins>
    </w:p>
    <w:p w14:paraId="3FB05A95" w14:textId="77777777" w:rsidR="002B0EA8" w:rsidRDefault="002B0EA8" w:rsidP="002B0EA8">
      <w:pPr>
        <w:pStyle w:val="PL"/>
        <w:rPr>
          <w:ins w:id="877" w:author="scottma"/>
        </w:rPr>
      </w:pPr>
      <w:ins w:id="878" w:author="scottma">
        <w:r>
          <w:t xml:space="preserve">        +  ' or </w:t>
        </w:r>
        <w:proofErr w:type="spellStart"/>
        <w:r>
          <w:t>jobType</w:t>
        </w:r>
        <w:proofErr w:type="spellEnd"/>
        <w:r>
          <w:t xml:space="preserve"> = "IMMEDIATE_MDT_AND_TRACE"</w:t>
        </w:r>
        <w:proofErr w:type="gramStart"/>
        <w:r>
          <w:t>';</w:t>
        </w:r>
        <w:proofErr w:type="gramEnd"/>
      </w:ins>
    </w:p>
    <w:p w14:paraId="6B8FCA03" w14:textId="77777777" w:rsidR="002B0EA8" w:rsidRDefault="002B0EA8" w:rsidP="002B0EA8">
      <w:pPr>
        <w:pStyle w:val="PL"/>
        <w:rPr>
          <w:del w:id="879" w:author="scottma"/>
        </w:rPr>
      </w:pPr>
      <w:del w:id="880" w:author="scottma">
        <w:r>
          <w:delText xml:space="preserve">      when '../jobType = "IMMEDIATE_MDT_ONLY"'</w:delText>
        </w:r>
      </w:del>
    </w:p>
    <w:p w14:paraId="0645C4A9" w14:textId="77777777" w:rsidR="002B0EA8" w:rsidRDefault="002B0EA8" w:rsidP="002B0EA8">
      <w:pPr>
        <w:pStyle w:val="PL"/>
        <w:rPr>
          <w:del w:id="881" w:author="scottma"/>
        </w:rPr>
      </w:pPr>
      <w:del w:id="882" w:author="scottma">
        <w:r>
          <w:delText xml:space="preserve">        +  ' or ../jobType = "IMMEDIATE_MDT_AND_TRACE"';</w:delText>
        </w:r>
      </w:del>
    </w:p>
    <w:p w14:paraId="3D964CB4" w14:textId="77777777" w:rsidR="002B0EA8" w:rsidRDefault="002B0EA8" w:rsidP="002B0EA8">
      <w:pPr>
        <w:pStyle w:val="PL"/>
      </w:pPr>
      <w:r>
        <w:t xml:space="preserve">      type uint32 {</w:t>
      </w:r>
    </w:p>
    <w:p w14:paraId="4A096FE7" w14:textId="77777777" w:rsidR="002B0EA8" w:rsidRDefault="002B0EA8" w:rsidP="002B0EA8">
      <w:pPr>
        <w:pStyle w:val="PL"/>
      </w:pPr>
      <w:r>
        <w:t xml:space="preserve">        range "1024|1280|2048|2560|5120|"</w:t>
      </w:r>
    </w:p>
    <w:p w14:paraId="6716DAF0" w14:textId="77777777" w:rsidR="002B0EA8" w:rsidRDefault="002B0EA8" w:rsidP="002B0EA8">
      <w:pPr>
        <w:pStyle w:val="PL"/>
      </w:pPr>
      <w:r>
        <w:t xml:space="preserve">          +"10240|60000</w:t>
      </w:r>
      <w:proofErr w:type="gramStart"/>
      <w:r>
        <w:t>";</w:t>
      </w:r>
      <w:proofErr w:type="gramEnd"/>
    </w:p>
    <w:p w14:paraId="72DA2A36" w14:textId="77777777" w:rsidR="002B0EA8" w:rsidRDefault="002B0EA8" w:rsidP="002B0EA8">
      <w:pPr>
        <w:pStyle w:val="PL"/>
      </w:pPr>
      <w:r>
        <w:t xml:space="preserve">      }</w:t>
      </w:r>
    </w:p>
    <w:p w14:paraId="36925194" w14:textId="77777777" w:rsidR="002B0EA8" w:rsidRDefault="002B0EA8" w:rsidP="002B0EA8">
      <w:pPr>
        <w:pStyle w:val="PL"/>
      </w:pPr>
      <w:r>
        <w:t xml:space="preserve">      units </w:t>
      </w:r>
      <w:proofErr w:type="gramStart"/>
      <w:r>
        <w:t>milliseconds;</w:t>
      </w:r>
      <w:proofErr w:type="gramEnd"/>
    </w:p>
    <w:p w14:paraId="26506D43" w14:textId="77777777" w:rsidR="002B0EA8" w:rsidRDefault="002B0EA8" w:rsidP="002B0EA8">
      <w:pPr>
        <w:pStyle w:val="PL"/>
      </w:pPr>
      <w:r>
        <w:t xml:space="preserve">      description "Specifies the collection period for collecting RRM </w:t>
      </w:r>
      <w:proofErr w:type="gramStart"/>
      <w:r>
        <w:t>configured</w:t>
      </w:r>
      <w:proofErr w:type="gramEnd"/>
    </w:p>
    <w:p w14:paraId="767C7CA7" w14:textId="77777777" w:rsidR="002B0EA8" w:rsidRDefault="002B0EA8" w:rsidP="002B0EA8">
      <w:pPr>
        <w:pStyle w:val="PL"/>
      </w:pPr>
      <w:r>
        <w:t xml:space="preserve">        measurement samples for M3, M4, M5 in UMTS. The attribute is </w:t>
      </w:r>
      <w:proofErr w:type="gramStart"/>
      <w:r>
        <w:t>applicable</w:t>
      </w:r>
      <w:proofErr w:type="gramEnd"/>
    </w:p>
    <w:p w14:paraId="20C7004A" w14:textId="77777777" w:rsidR="002B0EA8" w:rsidRDefault="002B0EA8" w:rsidP="002B0EA8">
      <w:pPr>
        <w:pStyle w:val="PL"/>
      </w:pPr>
      <w:r>
        <w:t xml:space="preserve">        only for Immediate MDT. In case this attribute is not used, it </w:t>
      </w:r>
      <w:proofErr w:type="gramStart"/>
      <w:r>
        <w:t>carries</w:t>
      </w:r>
      <w:proofErr w:type="gramEnd"/>
    </w:p>
    <w:p w14:paraId="0D62E6D6" w14:textId="77777777" w:rsidR="002B0EA8" w:rsidRDefault="002B0EA8" w:rsidP="002B0EA8">
      <w:pPr>
        <w:pStyle w:val="PL"/>
      </w:pPr>
      <w:r>
        <w:t xml:space="preserve">        a null semantic</w:t>
      </w:r>
      <w:proofErr w:type="gramStart"/>
      <w:r>
        <w:t>";</w:t>
      </w:r>
      <w:proofErr w:type="gramEnd"/>
    </w:p>
    <w:p w14:paraId="263E4BF4" w14:textId="77777777" w:rsidR="002B0EA8" w:rsidRDefault="002B0EA8" w:rsidP="002B0EA8">
      <w:pPr>
        <w:pStyle w:val="PL"/>
      </w:pPr>
      <w:r>
        <w:t xml:space="preserve">      reference "Clause 5.10.21 of 3GPP TS 32.422</w:t>
      </w:r>
      <w:proofErr w:type="gramStart"/>
      <w:r>
        <w:t>";</w:t>
      </w:r>
      <w:proofErr w:type="gramEnd"/>
    </w:p>
    <w:p w14:paraId="3EF48990" w14:textId="77777777" w:rsidR="002B0EA8" w:rsidRDefault="002B0EA8" w:rsidP="002B0EA8">
      <w:pPr>
        <w:pStyle w:val="PL"/>
      </w:pPr>
      <w:r>
        <w:t xml:space="preserve">    }</w:t>
      </w:r>
    </w:p>
    <w:p w14:paraId="464E1C73" w14:textId="77777777" w:rsidR="002B0EA8" w:rsidRDefault="002B0EA8" w:rsidP="002B0EA8">
      <w:pPr>
        <w:pStyle w:val="PL"/>
      </w:pPr>
    </w:p>
    <w:p w14:paraId="3DA63807" w14:textId="77777777" w:rsidR="002B0EA8" w:rsidRDefault="002B0EA8" w:rsidP="002B0EA8">
      <w:pPr>
        <w:pStyle w:val="PL"/>
        <w:rPr>
          <w:ins w:id="883" w:author="scottma"/>
        </w:rPr>
      </w:pPr>
      <w:ins w:id="884" w:author="scottma">
        <w:r>
          <w:t xml:space="preserve">leaf </w:t>
        </w:r>
        <w:proofErr w:type="spellStart"/>
        <w:r>
          <w:t>measurementPeriodLTE</w:t>
        </w:r>
        <w:proofErr w:type="spellEnd"/>
        <w:r>
          <w:t xml:space="preserve"> {</w:t>
        </w:r>
      </w:ins>
    </w:p>
    <w:p w14:paraId="2CC02CA0" w14:textId="77777777" w:rsidR="002B0EA8" w:rsidRDefault="002B0EA8" w:rsidP="002B0EA8">
      <w:pPr>
        <w:pStyle w:val="PL"/>
        <w:rPr>
          <w:ins w:id="885" w:author="scottma"/>
        </w:rPr>
      </w:pPr>
      <w:ins w:id="886" w:author="scottma">
        <w:r>
          <w:t xml:space="preserve">          when '</w:t>
        </w:r>
        <w:proofErr w:type="spellStart"/>
        <w:r>
          <w:t>jobType</w:t>
        </w:r>
        <w:proofErr w:type="spellEnd"/>
        <w:r>
          <w:t xml:space="preserve"> = "IMMEDIATE_MDT_ONLY"'</w:t>
        </w:r>
      </w:ins>
    </w:p>
    <w:p w14:paraId="637CC5EC" w14:textId="77777777" w:rsidR="002B0EA8" w:rsidRDefault="002B0EA8" w:rsidP="002B0EA8">
      <w:pPr>
        <w:pStyle w:val="PL"/>
        <w:rPr>
          <w:ins w:id="887" w:author="scottma"/>
        </w:rPr>
      </w:pPr>
      <w:ins w:id="888" w:author="scottma">
        <w:r>
          <w:t xml:space="preserve">            +  ' or </w:t>
        </w:r>
        <w:proofErr w:type="spellStart"/>
        <w:r>
          <w:t>jobType</w:t>
        </w:r>
        <w:proofErr w:type="spellEnd"/>
        <w:r>
          <w:t xml:space="preserve"> = "IMMEDIATE_MDT_AND_TRACE"</w:t>
        </w:r>
        <w:proofErr w:type="gramStart"/>
        <w:r>
          <w:t>';</w:t>
        </w:r>
        <w:proofErr w:type="gramEnd"/>
      </w:ins>
    </w:p>
    <w:p w14:paraId="44C1D9BB" w14:textId="77777777" w:rsidR="002B0EA8" w:rsidRDefault="002B0EA8" w:rsidP="002B0EA8">
      <w:pPr>
        <w:pStyle w:val="PL"/>
        <w:rPr>
          <w:del w:id="889" w:author="scottma"/>
        </w:rPr>
      </w:pPr>
      <w:del w:id="890" w:author="scottma">
        <w:r>
          <w:delText xml:space="preserve">    leaf collectionPeriodRRMNR {</w:delText>
        </w:r>
      </w:del>
    </w:p>
    <w:p w14:paraId="5BCAC375" w14:textId="77777777" w:rsidR="002B0EA8" w:rsidRDefault="002B0EA8" w:rsidP="002B0EA8">
      <w:pPr>
        <w:pStyle w:val="PL"/>
        <w:rPr>
          <w:del w:id="891" w:author="scottma"/>
        </w:rPr>
      </w:pPr>
      <w:del w:id="892" w:author="scottma">
        <w:r>
          <w:delText xml:space="preserve">      when '../jobType = "IMMEDIATE_MDT_ONLY"'</w:delText>
        </w:r>
      </w:del>
    </w:p>
    <w:p w14:paraId="0CB94842" w14:textId="77777777" w:rsidR="002B0EA8" w:rsidRDefault="002B0EA8" w:rsidP="002B0EA8">
      <w:pPr>
        <w:pStyle w:val="PL"/>
        <w:rPr>
          <w:del w:id="893" w:author="scottma"/>
        </w:rPr>
      </w:pPr>
      <w:del w:id="894" w:author="scottma">
        <w:r>
          <w:delText xml:space="preserve">        + ' or ../jobType = "IMMEDIATE_MDT_AND_TRACE"';</w:delText>
        </w:r>
      </w:del>
    </w:p>
    <w:p w14:paraId="3B15BCE8" w14:textId="77777777" w:rsidR="002B0EA8" w:rsidRDefault="002B0EA8" w:rsidP="002B0EA8">
      <w:pPr>
        <w:pStyle w:val="PL"/>
      </w:pPr>
      <w:r>
        <w:t xml:space="preserve">      type uint32 {</w:t>
      </w:r>
    </w:p>
    <w:p w14:paraId="4BFCDB36" w14:textId="77777777" w:rsidR="002B0EA8" w:rsidRDefault="002B0EA8" w:rsidP="002B0EA8">
      <w:pPr>
        <w:pStyle w:val="PL"/>
        <w:rPr>
          <w:ins w:id="895" w:author="scottma"/>
        </w:rPr>
      </w:pPr>
      <w:ins w:id="896" w:author="scottma">
        <w:r>
          <w:t xml:space="preserve">        range "1024|1280|2048|2560|5120|"</w:t>
        </w:r>
      </w:ins>
    </w:p>
    <w:p w14:paraId="3E7272AB" w14:textId="77777777" w:rsidR="002B0EA8" w:rsidRDefault="002B0EA8" w:rsidP="002B0EA8">
      <w:pPr>
        <w:pStyle w:val="PL"/>
        <w:rPr>
          <w:ins w:id="897" w:author="scottma"/>
        </w:rPr>
      </w:pPr>
      <w:ins w:id="898" w:author="scottma">
        <w:r>
          <w:t xml:space="preserve">          +"10240|60000</w:t>
        </w:r>
        <w:proofErr w:type="gramStart"/>
        <w:r>
          <w:t>";</w:t>
        </w:r>
        <w:proofErr w:type="gramEnd"/>
      </w:ins>
    </w:p>
    <w:p w14:paraId="47A5F1F9" w14:textId="77777777" w:rsidR="002B0EA8" w:rsidRDefault="002B0EA8" w:rsidP="002B0EA8">
      <w:pPr>
        <w:pStyle w:val="PL"/>
        <w:rPr>
          <w:del w:id="899" w:author="scottma"/>
        </w:rPr>
      </w:pPr>
      <w:del w:id="900" w:author="scottma">
        <w:r>
          <w:delText xml:space="preserve">        range "1024|2048|5120|10240|60000";</w:delText>
        </w:r>
      </w:del>
    </w:p>
    <w:p w14:paraId="4440ADDB" w14:textId="77777777" w:rsidR="002B0EA8" w:rsidRDefault="002B0EA8" w:rsidP="002B0EA8">
      <w:pPr>
        <w:pStyle w:val="PL"/>
      </w:pPr>
      <w:r>
        <w:t xml:space="preserve">      }</w:t>
      </w:r>
    </w:p>
    <w:p w14:paraId="005A8095" w14:textId="77777777" w:rsidR="002B0EA8" w:rsidRDefault="002B0EA8" w:rsidP="002B0EA8">
      <w:pPr>
        <w:pStyle w:val="PL"/>
      </w:pPr>
      <w:r>
        <w:t xml:space="preserve">      units </w:t>
      </w:r>
      <w:proofErr w:type="gramStart"/>
      <w:r>
        <w:t>milliseconds;</w:t>
      </w:r>
      <w:proofErr w:type="gramEnd"/>
    </w:p>
    <w:p w14:paraId="2B037553" w14:textId="77777777" w:rsidR="002B0EA8" w:rsidRDefault="002B0EA8" w:rsidP="002B0EA8">
      <w:pPr>
        <w:pStyle w:val="PL"/>
        <w:rPr>
          <w:ins w:id="901" w:author="scottma"/>
        </w:rPr>
      </w:pPr>
      <w:ins w:id="902" w:author="scottma">
        <w:r>
          <w:t xml:space="preserve">      mandatory </w:t>
        </w:r>
        <w:proofErr w:type="gramStart"/>
        <w:r>
          <w:t>true;</w:t>
        </w:r>
        <w:proofErr w:type="gramEnd"/>
      </w:ins>
    </w:p>
    <w:p w14:paraId="3EB8B68A" w14:textId="77777777" w:rsidR="002B0EA8" w:rsidRDefault="002B0EA8" w:rsidP="002B0EA8">
      <w:pPr>
        <w:pStyle w:val="PL"/>
        <w:rPr>
          <w:ins w:id="903" w:author="scottma"/>
        </w:rPr>
      </w:pPr>
      <w:ins w:id="904" w:author="scottma">
        <w:r>
          <w:t xml:space="preserve">      description "It specifies the measurement period for the Data Volume and</w:t>
        </w:r>
      </w:ins>
    </w:p>
    <w:p w14:paraId="4F3F95A3" w14:textId="77777777" w:rsidR="002B0EA8" w:rsidRDefault="002B0EA8" w:rsidP="002B0EA8">
      <w:pPr>
        <w:pStyle w:val="PL"/>
        <w:rPr>
          <w:ins w:id="905" w:author="scottma"/>
        </w:rPr>
      </w:pPr>
      <w:ins w:id="906" w:author="scottma">
        <w:r>
          <w:t xml:space="preserve">        Scheduled IP throughput measurements for MDT taken by the </w:t>
        </w:r>
        <w:proofErr w:type="spellStart"/>
        <w:r>
          <w:t>eNB</w:t>
        </w:r>
        <w:proofErr w:type="spellEnd"/>
        <w:r>
          <w:t>.</w:t>
        </w:r>
      </w:ins>
    </w:p>
    <w:p w14:paraId="555C6F52" w14:textId="77777777" w:rsidR="002B0EA8" w:rsidRDefault="002B0EA8" w:rsidP="002B0EA8">
      <w:pPr>
        <w:pStyle w:val="PL"/>
        <w:rPr>
          <w:ins w:id="907" w:author="scottma"/>
        </w:rPr>
      </w:pPr>
      <w:ins w:id="908" w:author="scottma">
        <w:r>
          <w:t xml:space="preserve">        The attribute is applicable only for Immediate MDT. In case this</w:t>
        </w:r>
      </w:ins>
    </w:p>
    <w:p w14:paraId="56278636" w14:textId="77777777" w:rsidR="002B0EA8" w:rsidRDefault="002B0EA8" w:rsidP="002B0EA8">
      <w:pPr>
        <w:pStyle w:val="PL"/>
        <w:rPr>
          <w:ins w:id="909" w:author="scottma"/>
        </w:rPr>
      </w:pPr>
      <w:ins w:id="910" w:author="scottma">
        <w:r>
          <w:t xml:space="preserve">        attribute is not </w:t>
        </w:r>
        <w:proofErr w:type="gramStart"/>
        <w:r>
          <w:t>used,</w:t>
        </w:r>
        <w:proofErr w:type="gramEnd"/>
        <w:r>
          <w:t xml:space="preserve"> it carries a null semantic.";</w:t>
        </w:r>
      </w:ins>
    </w:p>
    <w:p w14:paraId="4554B543" w14:textId="77777777" w:rsidR="002B0EA8" w:rsidRDefault="002B0EA8" w:rsidP="002B0EA8">
      <w:pPr>
        <w:pStyle w:val="PL"/>
        <w:rPr>
          <w:ins w:id="911" w:author="scottma"/>
        </w:rPr>
      </w:pPr>
      <w:ins w:id="912" w:author="scottma">
        <w:r>
          <w:t xml:space="preserve">      reference "Clause 5.10.23 of 3GPP TS 32.422</w:t>
        </w:r>
        <w:proofErr w:type="gramStart"/>
        <w:r>
          <w:t>";</w:t>
        </w:r>
        <w:proofErr w:type="gramEnd"/>
      </w:ins>
    </w:p>
    <w:p w14:paraId="5DBA978A" w14:textId="77777777" w:rsidR="002B0EA8" w:rsidRDefault="002B0EA8" w:rsidP="002B0EA8">
      <w:pPr>
        <w:pStyle w:val="PL"/>
        <w:rPr>
          <w:del w:id="913" w:author="scottma"/>
        </w:rPr>
      </w:pPr>
      <w:del w:id="914" w:author="scottma">
        <w:r>
          <w:lastRenderedPageBreak/>
          <w:delText xml:space="preserve">      description "Specifies the collection period for collecting RRM </w:delText>
        </w:r>
      </w:del>
    </w:p>
    <w:p w14:paraId="5A547EEB" w14:textId="77777777" w:rsidR="002B0EA8" w:rsidRDefault="002B0EA8" w:rsidP="002B0EA8">
      <w:pPr>
        <w:pStyle w:val="PL"/>
        <w:rPr>
          <w:del w:id="915" w:author="scottma"/>
        </w:rPr>
      </w:pPr>
      <w:del w:id="916" w:author="scottma">
        <w:r>
          <w:delText xml:space="preserve">        configured measurement samples for M4, M5 in NR. The attribute is </w:delText>
        </w:r>
      </w:del>
    </w:p>
    <w:p w14:paraId="7695EBE3" w14:textId="77777777" w:rsidR="002B0EA8" w:rsidRDefault="002B0EA8" w:rsidP="002B0EA8">
      <w:pPr>
        <w:pStyle w:val="PL"/>
        <w:rPr>
          <w:del w:id="917" w:author="scottma"/>
        </w:rPr>
      </w:pPr>
      <w:del w:id="918" w:author="scottma">
        <w:r>
          <w:delText xml:space="preserve">        applicable only for Immediate MDT. In case this attribute is not </w:delText>
        </w:r>
      </w:del>
    </w:p>
    <w:p w14:paraId="70876098" w14:textId="77777777" w:rsidR="002B0EA8" w:rsidRDefault="002B0EA8" w:rsidP="002B0EA8">
      <w:pPr>
        <w:pStyle w:val="PL"/>
        <w:rPr>
          <w:del w:id="919" w:author="scottma"/>
        </w:rPr>
      </w:pPr>
      <w:del w:id="920" w:author="scottma">
        <w:r>
          <w:delText xml:space="preserve">        used, it carries a null semantic.";</w:delText>
        </w:r>
      </w:del>
    </w:p>
    <w:p w14:paraId="14918E40" w14:textId="77777777" w:rsidR="002B0EA8" w:rsidRDefault="002B0EA8" w:rsidP="002B0EA8">
      <w:pPr>
        <w:pStyle w:val="PL"/>
        <w:rPr>
          <w:del w:id="921" w:author="scottma"/>
        </w:rPr>
      </w:pPr>
      <w:del w:id="922" w:author="scottma">
        <w:r>
          <w:delText xml:space="preserve">      reference "Clause 5.10.30 of 3GPP TS 32.422";</w:delText>
        </w:r>
      </w:del>
    </w:p>
    <w:p w14:paraId="2F0AD770" w14:textId="77777777" w:rsidR="002B0EA8" w:rsidRDefault="002B0EA8" w:rsidP="002B0EA8">
      <w:pPr>
        <w:pStyle w:val="PL"/>
      </w:pPr>
      <w:r>
        <w:t xml:space="preserve">    }</w:t>
      </w:r>
    </w:p>
    <w:p w14:paraId="4DF7A147" w14:textId="77777777" w:rsidR="002B0EA8" w:rsidRDefault="002B0EA8" w:rsidP="002B0EA8">
      <w:pPr>
        <w:pStyle w:val="PL"/>
      </w:pPr>
    </w:p>
    <w:p w14:paraId="2FF30679" w14:textId="77777777" w:rsidR="002B0EA8" w:rsidRDefault="002B0EA8" w:rsidP="002B0EA8">
      <w:pPr>
        <w:pStyle w:val="PL"/>
        <w:rPr>
          <w:ins w:id="923" w:author="scottma"/>
        </w:rPr>
      </w:pPr>
      <w:ins w:id="924" w:author="scottma">
        <w:r>
          <w:t xml:space="preserve">    leaf </w:t>
        </w:r>
        <w:proofErr w:type="spellStart"/>
        <w:r>
          <w:t>measurementPeriodUMTS</w:t>
        </w:r>
        <w:proofErr w:type="spellEnd"/>
        <w:r>
          <w:t xml:space="preserve"> {</w:t>
        </w:r>
      </w:ins>
    </w:p>
    <w:p w14:paraId="194C1618" w14:textId="77777777" w:rsidR="002B0EA8" w:rsidRDefault="002B0EA8" w:rsidP="002B0EA8">
      <w:pPr>
        <w:pStyle w:val="PL"/>
        <w:rPr>
          <w:ins w:id="925" w:author="scottma"/>
        </w:rPr>
      </w:pPr>
      <w:ins w:id="926" w:author="scottma">
        <w:r>
          <w:t xml:space="preserve">      when '</w:t>
        </w:r>
        <w:proofErr w:type="spellStart"/>
        <w:r>
          <w:t>jobType</w:t>
        </w:r>
        <w:proofErr w:type="spellEnd"/>
        <w:r>
          <w:t xml:space="preserve"> = "IMMEDIATE_MDT_ONLY"'</w:t>
        </w:r>
      </w:ins>
    </w:p>
    <w:p w14:paraId="16F84ACC" w14:textId="77777777" w:rsidR="002B0EA8" w:rsidRDefault="002B0EA8" w:rsidP="002B0EA8">
      <w:pPr>
        <w:pStyle w:val="PL"/>
        <w:rPr>
          <w:ins w:id="927" w:author="scottma"/>
        </w:rPr>
      </w:pPr>
      <w:ins w:id="928" w:author="scottma">
        <w:r>
          <w:t xml:space="preserve">        +  'or </w:t>
        </w:r>
        <w:proofErr w:type="spellStart"/>
        <w:r>
          <w:t>jobType</w:t>
        </w:r>
        <w:proofErr w:type="spellEnd"/>
        <w:r>
          <w:t xml:space="preserve"> = "IMMEDIATE_MDT_AND_TRACE"</w:t>
        </w:r>
        <w:proofErr w:type="gramStart"/>
        <w:r>
          <w:t>';</w:t>
        </w:r>
        <w:proofErr w:type="gramEnd"/>
      </w:ins>
    </w:p>
    <w:p w14:paraId="4E5A30CD" w14:textId="77777777" w:rsidR="002B0EA8" w:rsidRDefault="002B0EA8" w:rsidP="002B0EA8">
      <w:pPr>
        <w:pStyle w:val="PL"/>
        <w:rPr>
          <w:ins w:id="929" w:author="scottma"/>
        </w:rPr>
      </w:pPr>
      <w:ins w:id="930" w:author="scottma">
        <w:r>
          <w:t xml:space="preserve">      type uint32 {</w:t>
        </w:r>
      </w:ins>
    </w:p>
    <w:p w14:paraId="750F0741" w14:textId="77777777" w:rsidR="002B0EA8" w:rsidRDefault="002B0EA8" w:rsidP="002B0EA8">
      <w:pPr>
        <w:pStyle w:val="PL"/>
        <w:rPr>
          <w:ins w:id="931" w:author="scottma"/>
        </w:rPr>
      </w:pPr>
      <w:ins w:id="932" w:author="scottma">
        <w:r>
          <w:t xml:space="preserve">        range "250|500|1000|2000|3000|4000|6000|8000|12000|16000|20000|"</w:t>
        </w:r>
      </w:ins>
    </w:p>
    <w:p w14:paraId="5C964033" w14:textId="77777777" w:rsidR="002B0EA8" w:rsidRDefault="002B0EA8" w:rsidP="002B0EA8">
      <w:pPr>
        <w:pStyle w:val="PL"/>
        <w:rPr>
          <w:ins w:id="933" w:author="scottma"/>
        </w:rPr>
      </w:pPr>
      <w:ins w:id="934" w:author="scottma">
        <w:r>
          <w:t xml:space="preserve">          +"24000|28000|32000|64000</w:t>
        </w:r>
        <w:proofErr w:type="gramStart"/>
        <w:r>
          <w:t>";</w:t>
        </w:r>
        <w:proofErr w:type="gramEnd"/>
      </w:ins>
    </w:p>
    <w:p w14:paraId="0B29BA79" w14:textId="77777777" w:rsidR="002B0EA8" w:rsidRDefault="002B0EA8" w:rsidP="002B0EA8">
      <w:pPr>
        <w:pStyle w:val="PL"/>
        <w:rPr>
          <w:del w:id="935" w:author="scottma"/>
        </w:rPr>
      </w:pPr>
      <w:del w:id="936" w:author="scottma">
        <w:r>
          <w:delText xml:space="preserve">    leaf collectionPeriodM6NR {</w:delText>
        </w:r>
      </w:del>
    </w:p>
    <w:p w14:paraId="5AE3748B" w14:textId="77777777" w:rsidR="002B0EA8" w:rsidRDefault="002B0EA8" w:rsidP="002B0EA8">
      <w:pPr>
        <w:pStyle w:val="PL"/>
        <w:rPr>
          <w:del w:id="937" w:author="scottma"/>
        </w:rPr>
      </w:pPr>
      <w:del w:id="938" w:author="scottma">
        <w:r>
          <w:delText xml:space="preserve">      when '../jobType = "IMMEDIATE_MDT_ONLY"'</w:delText>
        </w:r>
      </w:del>
    </w:p>
    <w:p w14:paraId="62FAE85D" w14:textId="77777777" w:rsidR="002B0EA8" w:rsidRDefault="002B0EA8" w:rsidP="002B0EA8">
      <w:pPr>
        <w:pStyle w:val="PL"/>
        <w:rPr>
          <w:del w:id="939" w:author="scottma"/>
        </w:rPr>
      </w:pPr>
      <w:del w:id="940" w:author="scottma">
        <w:r>
          <w:delText xml:space="preserve">        + ' or ../jobType = "IMMEDIATE_MDT_AND_TRACE"';</w:delText>
        </w:r>
      </w:del>
    </w:p>
    <w:p w14:paraId="4EB118E4" w14:textId="77777777" w:rsidR="002B0EA8" w:rsidRDefault="002B0EA8" w:rsidP="002B0EA8">
      <w:pPr>
        <w:pStyle w:val="PL"/>
        <w:rPr>
          <w:del w:id="941" w:author="scottma"/>
        </w:rPr>
      </w:pPr>
      <w:del w:id="942" w:author="scottma">
        <w:r>
          <w:delText xml:space="preserve">      type enumeration {</w:delText>
        </w:r>
      </w:del>
    </w:p>
    <w:p w14:paraId="7B14CC40" w14:textId="77777777" w:rsidR="002B0EA8" w:rsidRDefault="002B0EA8" w:rsidP="002B0EA8">
      <w:pPr>
        <w:pStyle w:val="PL"/>
        <w:rPr>
          <w:del w:id="943" w:author="scottma"/>
        </w:rPr>
      </w:pPr>
      <w:del w:id="944" w:author="scottma">
        <w:r>
          <w:delText xml:space="preserve">        enum 120ms;</w:delText>
        </w:r>
      </w:del>
    </w:p>
    <w:p w14:paraId="67ECA2E4" w14:textId="77777777" w:rsidR="002B0EA8" w:rsidRDefault="002B0EA8" w:rsidP="002B0EA8">
      <w:pPr>
        <w:pStyle w:val="PL"/>
        <w:rPr>
          <w:del w:id="945" w:author="scottma"/>
        </w:rPr>
      </w:pPr>
      <w:del w:id="946" w:author="scottma">
        <w:r>
          <w:delText xml:space="preserve">        enum 240ms;</w:delText>
        </w:r>
      </w:del>
    </w:p>
    <w:p w14:paraId="7C31F78A" w14:textId="77777777" w:rsidR="002B0EA8" w:rsidRDefault="002B0EA8" w:rsidP="002B0EA8">
      <w:pPr>
        <w:pStyle w:val="PL"/>
        <w:rPr>
          <w:del w:id="947" w:author="scottma"/>
        </w:rPr>
      </w:pPr>
      <w:del w:id="948" w:author="scottma">
        <w:r>
          <w:delText xml:space="preserve">        enum 480ms;</w:delText>
        </w:r>
      </w:del>
    </w:p>
    <w:p w14:paraId="23F26CDC" w14:textId="77777777" w:rsidR="002B0EA8" w:rsidRDefault="002B0EA8" w:rsidP="002B0EA8">
      <w:pPr>
        <w:pStyle w:val="PL"/>
        <w:rPr>
          <w:del w:id="949" w:author="scottma"/>
        </w:rPr>
      </w:pPr>
      <w:del w:id="950" w:author="scottma">
        <w:r>
          <w:delText xml:space="preserve">        enum 640ms;</w:delText>
        </w:r>
      </w:del>
    </w:p>
    <w:p w14:paraId="2646F3FD" w14:textId="77777777" w:rsidR="002B0EA8" w:rsidRDefault="002B0EA8" w:rsidP="002B0EA8">
      <w:pPr>
        <w:pStyle w:val="PL"/>
        <w:rPr>
          <w:del w:id="951" w:author="scottma"/>
        </w:rPr>
      </w:pPr>
      <w:del w:id="952" w:author="scottma">
        <w:r>
          <w:delText xml:space="preserve">        enum 1024ms;</w:delText>
        </w:r>
      </w:del>
    </w:p>
    <w:p w14:paraId="0B0AF001" w14:textId="77777777" w:rsidR="002B0EA8" w:rsidRDefault="002B0EA8" w:rsidP="002B0EA8">
      <w:pPr>
        <w:pStyle w:val="PL"/>
        <w:rPr>
          <w:del w:id="953" w:author="scottma"/>
        </w:rPr>
      </w:pPr>
      <w:del w:id="954" w:author="scottma">
        <w:r>
          <w:delText xml:space="preserve">        enum 2048ms;</w:delText>
        </w:r>
      </w:del>
    </w:p>
    <w:p w14:paraId="3DA60797" w14:textId="77777777" w:rsidR="002B0EA8" w:rsidRDefault="002B0EA8" w:rsidP="002B0EA8">
      <w:pPr>
        <w:pStyle w:val="PL"/>
        <w:rPr>
          <w:del w:id="955" w:author="scottma"/>
        </w:rPr>
      </w:pPr>
      <w:del w:id="956" w:author="scottma">
        <w:r>
          <w:delText xml:space="preserve">        enum 5120ms;</w:delText>
        </w:r>
      </w:del>
    </w:p>
    <w:p w14:paraId="257E12A9" w14:textId="77777777" w:rsidR="002B0EA8" w:rsidRDefault="002B0EA8" w:rsidP="002B0EA8">
      <w:pPr>
        <w:pStyle w:val="PL"/>
        <w:rPr>
          <w:del w:id="957" w:author="scottma"/>
        </w:rPr>
      </w:pPr>
      <w:del w:id="958" w:author="scottma">
        <w:r>
          <w:delText xml:space="preserve">        enum 10240ms;</w:delText>
        </w:r>
      </w:del>
    </w:p>
    <w:p w14:paraId="709E98F6" w14:textId="77777777" w:rsidR="002B0EA8" w:rsidRDefault="002B0EA8" w:rsidP="002B0EA8">
      <w:pPr>
        <w:pStyle w:val="PL"/>
        <w:rPr>
          <w:del w:id="959" w:author="scottma"/>
        </w:rPr>
      </w:pPr>
      <w:del w:id="960" w:author="scottma">
        <w:r>
          <w:delText xml:space="preserve">        enum 20480ms;</w:delText>
        </w:r>
      </w:del>
    </w:p>
    <w:p w14:paraId="0F5EFEB8" w14:textId="77777777" w:rsidR="002B0EA8" w:rsidRDefault="002B0EA8" w:rsidP="002B0EA8">
      <w:pPr>
        <w:pStyle w:val="PL"/>
        <w:rPr>
          <w:del w:id="961" w:author="scottma"/>
        </w:rPr>
      </w:pPr>
      <w:del w:id="962" w:author="scottma">
        <w:r>
          <w:delText xml:space="preserve">        enum 40960ms;</w:delText>
        </w:r>
      </w:del>
    </w:p>
    <w:p w14:paraId="4A5E9B4E" w14:textId="77777777" w:rsidR="002B0EA8" w:rsidRDefault="002B0EA8" w:rsidP="002B0EA8">
      <w:pPr>
        <w:pStyle w:val="PL"/>
        <w:rPr>
          <w:del w:id="963" w:author="scottma"/>
        </w:rPr>
      </w:pPr>
      <w:del w:id="964" w:author="scottma">
        <w:r>
          <w:delText xml:space="preserve">        enum 1min;</w:delText>
        </w:r>
      </w:del>
    </w:p>
    <w:p w14:paraId="2A78DD99" w14:textId="77777777" w:rsidR="002B0EA8" w:rsidRDefault="002B0EA8" w:rsidP="002B0EA8">
      <w:pPr>
        <w:pStyle w:val="PL"/>
        <w:rPr>
          <w:del w:id="965" w:author="scottma"/>
        </w:rPr>
      </w:pPr>
      <w:del w:id="966" w:author="scottma">
        <w:r>
          <w:delText xml:space="preserve">        enum 6min;</w:delText>
        </w:r>
      </w:del>
    </w:p>
    <w:p w14:paraId="79D9FD63" w14:textId="77777777" w:rsidR="002B0EA8" w:rsidRDefault="002B0EA8" w:rsidP="002B0EA8">
      <w:pPr>
        <w:pStyle w:val="PL"/>
        <w:rPr>
          <w:del w:id="967" w:author="scottma"/>
        </w:rPr>
      </w:pPr>
      <w:del w:id="968" w:author="scottma">
        <w:r>
          <w:delText xml:space="preserve">        enum 12min;</w:delText>
        </w:r>
      </w:del>
    </w:p>
    <w:p w14:paraId="3ADAB1C1" w14:textId="77777777" w:rsidR="002B0EA8" w:rsidRDefault="002B0EA8" w:rsidP="002B0EA8">
      <w:pPr>
        <w:pStyle w:val="PL"/>
        <w:rPr>
          <w:del w:id="969" w:author="scottma"/>
        </w:rPr>
      </w:pPr>
      <w:del w:id="970" w:author="scottma">
        <w:r>
          <w:delText xml:space="preserve">        enum 30min;</w:delText>
        </w:r>
      </w:del>
    </w:p>
    <w:p w14:paraId="72E21D71" w14:textId="77777777" w:rsidR="002B0EA8" w:rsidRDefault="002B0EA8" w:rsidP="002B0EA8">
      <w:pPr>
        <w:pStyle w:val="PL"/>
      </w:pPr>
      <w:r>
        <w:t xml:space="preserve">      }</w:t>
      </w:r>
    </w:p>
    <w:p w14:paraId="67905A34" w14:textId="77777777" w:rsidR="002B0EA8" w:rsidRDefault="002B0EA8" w:rsidP="002B0EA8">
      <w:pPr>
        <w:pStyle w:val="PL"/>
        <w:rPr>
          <w:ins w:id="971" w:author="scottma"/>
        </w:rPr>
      </w:pPr>
      <w:ins w:id="972" w:author="scottma">
        <w:r>
          <w:t xml:space="preserve">      units </w:t>
        </w:r>
        <w:proofErr w:type="gramStart"/>
        <w:r>
          <w:t>milliseconds;</w:t>
        </w:r>
        <w:proofErr w:type="gramEnd"/>
      </w:ins>
    </w:p>
    <w:p w14:paraId="27E17B4C" w14:textId="77777777" w:rsidR="002B0EA8" w:rsidRDefault="002B0EA8" w:rsidP="002B0EA8">
      <w:pPr>
        <w:pStyle w:val="PL"/>
        <w:rPr>
          <w:ins w:id="973" w:author="scottma"/>
        </w:rPr>
      </w:pPr>
      <w:ins w:id="974" w:author="scottma">
        <w:r>
          <w:t xml:space="preserve">      mandatory </w:t>
        </w:r>
        <w:proofErr w:type="gramStart"/>
        <w:r>
          <w:t>true;</w:t>
        </w:r>
        <w:proofErr w:type="gramEnd"/>
      </w:ins>
    </w:p>
    <w:p w14:paraId="1043D67F" w14:textId="77777777" w:rsidR="002B0EA8" w:rsidRDefault="002B0EA8" w:rsidP="002B0EA8">
      <w:pPr>
        <w:pStyle w:val="PL"/>
        <w:rPr>
          <w:ins w:id="975" w:author="scottma"/>
        </w:rPr>
      </w:pPr>
      <w:ins w:id="976" w:author="scottma">
        <w:r>
          <w:t xml:space="preserve">      description "It specifies the measurement period for the Data Volume and</w:t>
        </w:r>
      </w:ins>
    </w:p>
    <w:p w14:paraId="15888F58" w14:textId="77777777" w:rsidR="002B0EA8" w:rsidRDefault="002B0EA8" w:rsidP="002B0EA8">
      <w:pPr>
        <w:pStyle w:val="PL"/>
        <w:rPr>
          <w:ins w:id="977" w:author="scottma"/>
        </w:rPr>
      </w:pPr>
      <w:ins w:id="978" w:author="scottma">
        <w:r>
          <w:t xml:space="preserve">        Throughput measurements for MDT taken by RNC.</w:t>
        </w:r>
      </w:ins>
    </w:p>
    <w:p w14:paraId="32EFE834" w14:textId="77777777" w:rsidR="002B0EA8" w:rsidRDefault="002B0EA8" w:rsidP="002B0EA8">
      <w:pPr>
        <w:pStyle w:val="PL"/>
        <w:rPr>
          <w:ins w:id="979" w:author="scottma"/>
        </w:rPr>
      </w:pPr>
      <w:ins w:id="980" w:author="scottma">
        <w:r>
          <w:t xml:space="preserve">        The attribute is applicable only for Immediate MDT. In case this</w:t>
        </w:r>
      </w:ins>
    </w:p>
    <w:p w14:paraId="38ABE670" w14:textId="77777777" w:rsidR="002B0EA8" w:rsidRDefault="002B0EA8" w:rsidP="002B0EA8">
      <w:pPr>
        <w:pStyle w:val="PL"/>
        <w:rPr>
          <w:ins w:id="981" w:author="scottma"/>
        </w:rPr>
      </w:pPr>
      <w:ins w:id="982" w:author="scottma">
        <w:r>
          <w:t xml:space="preserve">        attribute is not </w:t>
        </w:r>
        <w:proofErr w:type="gramStart"/>
        <w:r>
          <w:t>used,</w:t>
        </w:r>
        <w:proofErr w:type="gramEnd"/>
        <w:r>
          <w:t xml:space="preserve"> it carries a null semantic.";</w:t>
        </w:r>
      </w:ins>
    </w:p>
    <w:p w14:paraId="35B41E78" w14:textId="77777777" w:rsidR="002B0EA8" w:rsidRDefault="002B0EA8" w:rsidP="002B0EA8">
      <w:pPr>
        <w:pStyle w:val="PL"/>
        <w:rPr>
          <w:ins w:id="983" w:author="scottma"/>
        </w:rPr>
      </w:pPr>
      <w:ins w:id="984" w:author="scottma">
        <w:r>
          <w:t xml:space="preserve">      reference "Clause 5.10.22 of 3GPP TS 32.422</w:t>
        </w:r>
        <w:proofErr w:type="gramStart"/>
        <w:r>
          <w:t>";</w:t>
        </w:r>
        <w:proofErr w:type="gramEnd"/>
      </w:ins>
    </w:p>
    <w:p w14:paraId="5A01BBE2" w14:textId="77777777" w:rsidR="002B0EA8" w:rsidRDefault="002B0EA8" w:rsidP="002B0EA8">
      <w:pPr>
        <w:pStyle w:val="PL"/>
        <w:rPr>
          <w:del w:id="985" w:author="scottma"/>
        </w:rPr>
      </w:pPr>
      <w:del w:id="986" w:author="scottma">
        <w:r>
          <w:delText xml:space="preserve">      description "It specifies the collection period for the Packet Delay </w:delText>
        </w:r>
      </w:del>
    </w:p>
    <w:p w14:paraId="0F91A239" w14:textId="77777777" w:rsidR="002B0EA8" w:rsidRDefault="002B0EA8" w:rsidP="002B0EA8">
      <w:pPr>
        <w:pStyle w:val="PL"/>
        <w:rPr>
          <w:del w:id="987" w:author="scottma"/>
        </w:rPr>
      </w:pPr>
      <w:del w:id="988" w:author="scottma">
        <w:r>
          <w:delText xml:space="preserve">        measurement (M6) for NR MDT taken by the gNB. The attribute is </w:delText>
        </w:r>
      </w:del>
    </w:p>
    <w:p w14:paraId="6109255E" w14:textId="77777777" w:rsidR="002B0EA8" w:rsidRDefault="002B0EA8" w:rsidP="002B0EA8">
      <w:pPr>
        <w:pStyle w:val="PL"/>
        <w:rPr>
          <w:del w:id="989" w:author="scottma"/>
        </w:rPr>
      </w:pPr>
      <w:del w:id="990" w:author="scottma">
        <w:r>
          <w:delText xml:space="preserve">        applicable only for Immediate MDT. In case this attribute is not used, </w:delText>
        </w:r>
      </w:del>
    </w:p>
    <w:p w14:paraId="36EB7DFC" w14:textId="77777777" w:rsidR="002B0EA8" w:rsidRDefault="002B0EA8" w:rsidP="002B0EA8">
      <w:pPr>
        <w:pStyle w:val="PL"/>
        <w:rPr>
          <w:del w:id="991" w:author="scottma"/>
        </w:rPr>
      </w:pPr>
      <w:del w:id="992" w:author="scottma">
        <w:r>
          <w:delText xml:space="preserve">        it carries a null semantic.";</w:delText>
        </w:r>
      </w:del>
    </w:p>
    <w:p w14:paraId="034D0989" w14:textId="77777777" w:rsidR="002B0EA8" w:rsidRDefault="002B0EA8" w:rsidP="002B0EA8">
      <w:pPr>
        <w:pStyle w:val="PL"/>
        <w:rPr>
          <w:del w:id="993" w:author="scottma"/>
        </w:rPr>
      </w:pPr>
      <w:del w:id="994" w:author="scottma">
        <w:r>
          <w:delText xml:space="preserve">      reference "clause 5.10.34 of  TS 32.422";</w:delText>
        </w:r>
      </w:del>
    </w:p>
    <w:p w14:paraId="3D739035" w14:textId="77777777" w:rsidR="002B0EA8" w:rsidRDefault="002B0EA8" w:rsidP="002B0EA8">
      <w:pPr>
        <w:pStyle w:val="PL"/>
      </w:pPr>
      <w:r>
        <w:t xml:space="preserve">    }</w:t>
      </w:r>
    </w:p>
    <w:p w14:paraId="15700704" w14:textId="77777777" w:rsidR="002B0EA8" w:rsidRDefault="002B0EA8" w:rsidP="002B0EA8">
      <w:pPr>
        <w:pStyle w:val="PL"/>
        <w:rPr>
          <w:ins w:id="995" w:author="scottma"/>
        </w:rPr>
      </w:pPr>
    </w:p>
    <w:p w14:paraId="05C9F30F" w14:textId="77777777" w:rsidR="002B0EA8" w:rsidRDefault="002B0EA8" w:rsidP="002B0EA8">
      <w:pPr>
        <w:pStyle w:val="PL"/>
        <w:rPr>
          <w:ins w:id="996" w:author="scottma"/>
        </w:rPr>
      </w:pPr>
      <w:ins w:id="997" w:author="scottma">
        <w:r>
          <w:t xml:space="preserve">    leaf </w:t>
        </w:r>
        <w:proofErr w:type="spellStart"/>
        <w:r>
          <w:t>measurementQuantity</w:t>
        </w:r>
        <w:proofErr w:type="spellEnd"/>
        <w:r>
          <w:t xml:space="preserve"> {</w:t>
        </w:r>
      </w:ins>
    </w:p>
    <w:p w14:paraId="2F7E2851" w14:textId="77777777" w:rsidR="002B0EA8" w:rsidRDefault="002B0EA8" w:rsidP="002B0EA8">
      <w:pPr>
        <w:pStyle w:val="PL"/>
        <w:rPr>
          <w:ins w:id="998" w:author="scottma"/>
        </w:rPr>
      </w:pPr>
      <w:ins w:id="999" w:author="scottma">
        <w:r>
          <w:t xml:space="preserve">      when '</w:t>
        </w:r>
        <w:proofErr w:type="spellStart"/>
        <w:r>
          <w:t>jobType</w:t>
        </w:r>
        <w:proofErr w:type="spellEnd"/>
        <w:r>
          <w:t xml:space="preserve"> = "IMMEDIATE_MDT_ONLY"'</w:t>
        </w:r>
      </w:ins>
    </w:p>
    <w:p w14:paraId="15DD892A" w14:textId="77777777" w:rsidR="002B0EA8" w:rsidRDefault="002B0EA8" w:rsidP="002B0EA8">
      <w:pPr>
        <w:pStyle w:val="PL"/>
        <w:rPr>
          <w:ins w:id="1000" w:author="scottma"/>
        </w:rPr>
      </w:pPr>
      <w:ins w:id="1001" w:author="scottma">
        <w:r>
          <w:t xml:space="preserve">        +  ' or </w:t>
        </w:r>
        <w:proofErr w:type="spellStart"/>
        <w:r>
          <w:t>jobType</w:t>
        </w:r>
        <w:proofErr w:type="spellEnd"/>
        <w:r>
          <w:t xml:space="preserve"> = "IMMEDIATE_MDT_AND_TRACE"</w:t>
        </w:r>
        <w:proofErr w:type="gramStart"/>
        <w:r>
          <w:t>';</w:t>
        </w:r>
        <w:proofErr w:type="gramEnd"/>
      </w:ins>
    </w:p>
    <w:p w14:paraId="6EE3CCA6" w14:textId="77777777" w:rsidR="002B0EA8" w:rsidRDefault="002B0EA8" w:rsidP="002B0EA8">
      <w:pPr>
        <w:pStyle w:val="PL"/>
        <w:rPr>
          <w:ins w:id="1002" w:author="scottma"/>
        </w:rPr>
      </w:pPr>
      <w:ins w:id="1003" w:author="scottma">
        <w:r>
          <w:t xml:space="preserve">      type enumeration {</w:t>
        </w:r>
      </w:ins>
    </w:p>
    <w:p w14:paraId="342EE594" w14:textId="77777777" w:rsidR="002B0EA8" w:rsidRDefault="002B0EA8" w:rsidP="002B0EA8">
      <w:pPr>
        <w:pStyle w:val="PL"/>
        <w:rPr>
          <w:ins w:id="1004" w:author="scottma"/>
        </w:rPr>
      </w:pPr>
      <w:ins w:id="1005" w:author="scottma">
        <w:r>
          <w:t xml:space="preserve">        </w:t>
        </w:r>
        <w:proofErr w:type="spellStart"/>
        <w:r>
          <w:t>enum</w:t>
        </w:r>
        <w:proofErr w:type="spellEnd"/>
        <w:r>
          <w:t xml:space="preserve"> CPICH_</w:t>
        </w:r>
        <w:proofErr w:type="gramStart"/>
        <w:r>
          <w:t>ECNO;</w:t>
        </w:r>
        <w:proofErr w:type="gramEnd"/>
      </w:ins>
    </w:p>
    <w:p w14:paraId="062A408D" w14:textId="77777777" w:rsidR="002B0EA8" w:rsidRDefault="002B0EA8" w:rsidP="002B0EA8">
      <w:pPr>
        <w:pStyle w:val="PL"/>
        <w:rPr>
          <w:ins w:id="1006" w:author="scottma"/>
        </w:rPr>
      </w:pPr>
      <w:ins w:id="1007" w:author="scottma">
        <w:r>
          <w:t xml:space="preserve">        </w:t>
        </w:r>
        <w:proofErr w:type="spellStart"/>
        <w:r>
          <w:t>enum</w:t>
        </w:r>
        <w:proofErr w:type="spellEnd"/>
        <w:r>
          <w:t xml:space="preserve"> CPICH_</w:t>
        </w:r>
        <w:proofErr w:type="gramStart"/>
        <w:r>
          <w:t>RSCP;</w:t>
        </w:r>
        <w:proofErr w:type="gramEnd"/>
      </w:ins>
    </w:p>
    <w:p w14:paraId="1DFB1646" w14:textId="77777777" w:rsidR="002B0EA8" w:rsidRDefault="002B0EA8" w:rsidP="002B0EA8">
      <w:pPr>
        <w:pStyle w:val="PL"/>
        <w:rPr>
          <w:ins w:id="1008" w:author="scottma"/>
        </w:rPr>
      </w:pPr>
      <w:ins w:id="1009" w:author="scottma">
        <w:r>
          <w:t xml:space="preserve">        </w:t>
        </w:r>
        <w:proofErr w:type="spellStart"/>
        <w:r>
          <w:t>enum</w:t>
        </w:r>
        <w:proofErr w:type="spellEnd"/>
        <w:r>
          <w:t xml:space="preserve"> </w:t>
        </w:r>
        <w:proofErr w:type="gramStart"/>
        <w:r>
          <w:t>PATHLOSS;</w:t>
        </w:r>
        <w:proofErr w:type="gramEnd"/>
      </w:ins>
    </w:p>
    <w:p w14:paraId="449245FC" w14:textId="77777777" w:rsidR="002B0EA8" w:rsidRDefault="002B0EA8" w:rsidP="002B0EA8">
      <w:pPr>
        <w:pStyle w:val="PL"/>
        <w:rPr>
          <w:del w:id="1010" w:author="scottma"/>
        </w:rPr>
      </w:pPr>
      <w:del w:id="1011" w:author="scottma">
        <w:r>
          <w:delText xml:space="preserve">    </w:delText>
        </w:r>
      </w:del>
    </w:p>
    <w:p w14:paraId="3A93A41F" w14:textId="77777777" w:rsidR="002B0EA8" w:rsidRDefault="002B0EA8" w:rsidP="002B0EA8">
      <w:pPr>
        <w:pStyle w:val="PL"/>
        <w:rPr>
          <w:del w:id="1012" w:author="scottma"/>
        </w:rPr>
      </w:pPr>
      <w:del w:id="1013" w:author="scottma">
        <w:r>
          <w:delText xml:space="preserve">    leaf collectionPeriodM7NR {</w:delText>
        </w:r>
      </w:del>
    </w:p>
    <w:p w14:paraId="4D0C0F5B" w14:textId="77777777" w:rsidR="002B0EA8" w:rsidRDefault="002B0EA8" w:rsidP="002B0EA8">
      <w:pPr>
        <w:pStyle w:val="PL"/>
        <w:rPr>
          <w:del w:id="1014" w:author="scottma"/>
        </w:rPr>
      </w:pPr>
      <w:del w:id="1015" w:author="scottma">
        <w:r>
          <w:delText xml:space="preserve">      when '../jobType = "IMMEDIATE_MDT_ONLY"'</w:delText>
        </w:r>
      </w:del>
    </w:p>
    <w:p w14:paraId="62B5E495" w14:textId="77777777" w:rsidR="002B0EA8" w:rsidRDefault="002B0EA8" w:rsidP="002B0EA8">
      <w:pPr>
        <w:pStyle w:val="PL"/>
        <w:rPr>
          <w:del w:id="1016" w:author="scottma"/>
        </w:rPr>
      </w:pPr>
      <w:del w:id="1017" w:author="scottma">
        <w:r>
          <w:delText xml:space="preserve">        + ' or ../jobType = "IMMEDIATE_MDT_AND_TRACE"';</w:delText>
        </w:r>
      </w:del>
    </w:p>
    <w:p w14:paraId="770F0FC0" w14:textId="77777777" w:rsidR="002B0EA8" w:rsidRDefault="002B0EA8" w:rsidP="002B0EA8">
      <w:pPr>
        <w:pStyle w:val="PL"/>
        <w:rPr>
          <w:del w:id="1018" w:author="scottma"/>
        </w:rPr>
      </w:pPr>
      <w:del w:id="1019" w:author="scottma">
        <w:r>
          <w:delText xml:space="preserve">      type uint32 {</w:delText>
        </w:r>
      </w:del>
    </w:p>
    <w:p w14:paraId="17DC40F9" w14:textId="77777777" w:rsidR="002B0EA8" w:rsidRDefault="002B0EA8" w:rsidP="002B0EA8">
      <w:pPr>
        <w:pStyle w:val="PL"/>
        <w:rPr>
          <w:del w:id="1020" w:author="scottma"/>
        </w:rPr>
      </w:pPr>
      <w:del w:id="1021" w:author="scottma">
        <w:r>
          <w:delText xml:space="preserve">        range "1..60";</w:delText>
        </w:r>
      </w:del>
    </w:p>
    <w:p w14:paraId="77B54C9F" w14:textId="77777777" w:rsidR="002B0EA8" w:rsidRDefault="002B0EA8" w:rsidP="002B0EA8">
      <w:pPr>
        <w:pStyle w:val="PL"/>
      </w:pPr>
      <w:r>
        <w:t xml:space="preserve">      }</w:t>
      </w:r>
    </w:p>
    <w:p w14:paraId="01496A80" w14:textId="77777777" w:rsidR="002B0EA8" w:rsidRDefault="002B0EA8" w:rsidP="002B0EA8">
      <w:pPr>
        <w:pStyle w:val="PL"/>
        <w:rPr>
          <w:ins w:id="1022" w:author="scottma"/>
        </w:rPr>
      </w:pPr>
      <w:ins w:id="1023" w:author="scottma">
        <w:r>
          <w:t xml:space="preserve">      description "It specifies the measurements that are collected in an </w:t>
        </w:r>
        <w:proofErr w:type="gramStart"/>
        <w:r>
          <w:t>MDT</w:t>
        </w:r>
        <w:proofErr w:type="gramEnd"/>
      </w:ins>
    </w:p>
    <w:p w14:paraId="788751FD" w14:textId="77777777" w:rsidR="002B0EA8" w:rsidRDefault="002B0EA8" w:rsidP="002B0EA8">
      <w:pPr>
        <w:pStyle w:val="PL"/>
        <w:rPr>
          <w:ins w:id="1024" w:author="scottma"/>
        </w:rPr>
      </w:pPr>
      <w:ins w:id="1025" w:author="scottma">
        <w:r>
          <w:t xml:space="preserve">        job for a UMTS MDT configured for event triggered reporting.</w:t>
        </w:r>
        <w:proofErr w:type="gramStart"/>
        <w:r>
          <w:t>";</w:t>
        </w:r>
        <w:proofErr w:type="gramEnd"/>
      </w:ins>
    </w:p>
    <w:p w14:paraId="7A615E87" w14:textId="77777777" w:rsidR="002B0EA8" w:rsidRDefault="002B0EA8" w:rsidP="002B0EA8">
      <w:pPr>
        <w:pStyle w:val="PL"/>
        <w:rPr>
          <w:ins w:id="1026" w:author="scottma"/>
        </w:rPr>
      </w:pPr>
      <w:ins w:id="1027" w:author="scottma">
        <w:r>
          <w:t xml:space="preserve">      reference "Clause 5.10.15 of 3GPP TS 32.422</w:t>
        </w:r>
        <w:proofErr w:type="gramStart"/>
        <w:r>
          <w:t>";</w:t>
        </w:r>
        <w:proofErr w:type="gramEnd"/>
      </w:ins>
    </w:p>
    <w:p w14:paraId="047463F2" w14:textId="77777777" w:rsidR="002B0EA8" w:rsidRDefault="002B0EA8" w:rsidP="002B0EA8">
      <w:pPr>
        <w:pStyle w:val="PL"/>
        <w:rPr>
          <w:del w:id="1028" w:author="scottma"/>
        </w:rPr>
      </w:pPr>
      <w:del w:id="1029" w:author="scottma">
        <w:r>
          <w:delText xml:space="preserve">      description "It specifies the collection period for the Packet Loss Rate </w:delText>
        </w:r>
      </w:del>
    </w:p>
    <w:p w14:paraId="002AFAFB" w14:textId="77777777" w:rsidR="002B0EA8" w:rsidRDefault="002B0EA8" w:rsidP="002B0EA8">
      <w:pPr>
        <w:pStyle w:val="PL"/>
        <w:rPr>
          <w:del w:id="1030" w:author="scottma"/>
        </w:rPr>
      </w:pPr>
      <w:del w:id="1031" w:author="scottma">
        <w:r>
          <w:delText xml:space="preserve">        measurement (M7) for NR MDT taken by the gNB. The attribute is </w:delText>
        </w:r>
      </w:del>
    </w:p>
    <w:p w14:paraId="0BEB2E47" w14:textId="77777777" w:rsidR="002B0EA8" w:rsidRDefault="002B0EA8" w:rsidP="002B0EA8">
      <w:pPr>
        <w:pStyle w:val="PL"/>
        <w:rPr>
          <w:del w:id="1032" w:author="scottma"/>
        </w:rPr>
      </w:pPr>
      <w:del w:id="1033" w:author="scottma">
        <w:r>
          <w:delText xml:space="preserve">        applicable only for Immediate MDT. In case this attribute is not used, </w:delText>
        </w:r>
      </w:del>
    </w:p>
    <w:p w14:paraId="585B0B05" w14:textId="77777777" w:rsidR="002B0EA8" w:rsidRDefault="002B0EA8" w:rsidP="002B0EA8">
      <w:pPr>
        <w:pStyle w:val="PL"/>
        <w:rPr>
          <w:del w:id="1034" w:author="scottma"/>
        </w:rPr>
      </w:pPr>
      <w:del w:id="1035" w:author="scottma">
        <w:r>
          <w:delText xml:space="preserve">        it carries a null semantic.";    </w:delText>
        </w:r>
      </w:del>
    </w:p>
    <w:p w14:paraId="37C2B3FF" w14:textId="77777777" w:rsidR="002B0EA8" w:rsidRDefault="002B0EA8" w:rsidP="002B0EA8">
      <w:pPr>
        <w:pStyle w:val="PL"/>
        <w:rPr>
          <w:del w:id="1036" w:author="scottma"/>
        </w:rPr>
      </w:pPr>
      <w:del w:id="1037" w:author="scottma">
        <w:r>
          <w:delText xml:space="preserve">      reference "clause 5.10.35 of  TS 32.422";</w:delText>
        </w:r>
      </w:del>
    </w:p>
    <w:p w14:paraId="43800B7D" w14:textId="77777777" w:rsidR="002B0EA8" w:rsidRDefault="002B0EA8" w:rsidP="002B0EA8">
      <w:pPr>
        <w:pStyle w:val="PL"/>
      </w:pPr>
      <w:r>
        <w:t xml:space="preserve">    }</w:t>
      </w:r>
    </w:p>
    <w:p w14:paraId="224589B0" w14:textId="77777777" w:rsidR="002B0EA8" w:rsidRDefault="002B0EA8" w:rsidP="002B0EA8">
      <w:pPr>
        <w:pStyle w:val="PL"/>
      </w:pPr>
      <w:r>
        <w:t xml:space="preserve">    </w:t>
      </w:r>
    </w:p>
    <w:p w14:paraId="60BFDF28" w14:textId="77777777" w:rsidR="002B0EA8" w:rsidRDefault="002B0EA8" w:rsidP="002B0EA8">
      <w:pPr>
        <w:pStyle w:val="PL"/>
      </w:pPr>
      <w:r>
        <w:t xml:space="preserve">    leaf </w:t>
      </w:r>
      <w:proofErr w:type="spellStart"/>
      <w:r>
        <w:t>beamLevelMeasurement</w:t>
      </w:r>
      <w:proofErr w:type="spellEnd"/>
      <w:r>
        <w:t xml:space="preserve"> {</w:t>
      </w:r>
    </w:p>
    <w:p w14:paraId="3BE0E08A" w14:textId="77777777" w:rsidR="002B0EA8" w:rsidRDefault="002B0EA8" w:rsidP="002B0EA8">
      <w:pPr>
        <w:pStyle w:val="PL"/>
        <w:rPr>
          <w:ins w:id="1038" w:author="scottma"/>
        </w:rPr>
      </w:pPr>
      <w:ins w:id="1039" w:author="scottma">
        <w:r>
          <w:t xml:space="preserve">      when '</w:t>
        </w:r>
        <w:proofErr w:type="spellStart"/>
        <w:r>
          <w:t>jobType</w:t>
        </w:r>
        <w:proofErr w:type="spellEnd"/>
        <w:r>
          <w:t xml:space="preserve"> = "IMMEDIATE_MDT_ONLY"'</w:t>
        </w:r>
      </w:ins>
    </w:p>
    <w:p w14:paraId="3D12F443" w14:textId="77777777" w:rsidR="002B0EA8" w:rsidRDefault="002B0EA8" w:rsidP="002B0EA8">
      <w:pPr>
        <w:pStyle w:val="PL"/>
        <w:rPr>
          <w:ins w:id="1040" w:author="scottma"/>
        </w:rPr>
      </w:pPr>
      <w:ins w:id="1041" w:author="scottma">
        <w:r>
          <w:t xml:space="preserve">        +  ' or </w:t>
        </w:r>
        <w:proofErr w:type="spellStart"/>
        <w:r>
          <w:t>jobType</w:t>
        </w:r>
        <w:proofErr w:type="spellEnd"/>
        <w:r>
          <w:t xml:space="preserve"> = "IMMEDIATE_MDT_AND_TRACE"</w:t>
        </w:r>
        <w:proofErr w:type="gramStart"/>
        <w:r>
          <w:t>';</w:t>
        </w:r>
        <w:proofErr w:type="gramEnd"/>
      </w:ins>
    </w:p>
    <w:p w14:paraId="1B3177EC" w14:textId="77777777" w:rsidR="002B0EA8" w:rsidRDefault="002B0EA8" w:rsidP="002B0EA8">
      <w:pPr>
        <w:pStyle w:val="PL"/>
        <w:rPr>
          <w:del w:id="1042" w:author="scottma"/>
        </w:rPr>
      </w:pPr>
      <w:del w:id="1043" w:author="scottma">
        <w:r>
          <w:delText xml:space="preserve">      when '../jobType = "IMMEDIATE_MDT_ONLY"'</w:delText>
        </w:r>
      </w:del>
    </w:p>
    <w:p w14:paraId="53D25A72" w14:textId="77777777" w:rsidR="002B0EA8" w:rsidRDefault="002B0EA8" w:rsidP="002B0EA8">
      <w:pPr>
        <w:pStyle w:val="PL"/>
        <w:rPr>
          <w:del w:id="1044" w:author="scottma"/>
        </w:rPr>
      </w:pPr>
      <w:del w:id="1045" w:author="scottma">
        <w:r>
          <w:delText xml:space="preserve">        +  ' or ../jobType = "IMMEDIATE_MDT_AND_TRACE"';</w:delText>
        </w:r>
      </w:del>
    </w:p>
    <w:p w14:paraId="47E4ACB8" w14:textId="77777777" w:rsidR="002B0EA8" w:rsidRDefault="002B0EA8" w:rsidP="002B0EA8">
      <w:pPr>
        <w:pStyle w:val="PL"/>
      </w:pPr>
      <w:r>
        <w:t xml:space="preserve">      type </w:t>
      </w:r>
      <w:proofErr w:type="spellStart"/>
      <w:proofErr w:type="gramStart"/>
      <w:r>
        <w:t>boolean</w:t>
      </w:r>
      <w:proofErr w:type="spellEnd"/>
      <w:r>
        <w:t>;</w:t>
      </w:r>
      <w:proofErr w:type="gramEnd"/>
    </w:p>
    <w:p w14:paraId="2AC2D880" w14:textId="77777777" w:rsidR="002B0EA8" w:rsidRDefault="002B0EA8" w:rsidP="002B0EA8">
      <w:pPr>
        <w:pStyle w:val="PL"/>
      </w:pPr>
      <w:r>
        <w:t xml:space="preserve">      default </w:t>
      </w:r>
      <w:proofErr w:type="gramStart"/>
      <w:r>
        <w:t>false;</w:t>
      </w:r>
      <w:proofErr w:type="gramEnd"/>
    </w:p>
    <w:p w14:paraId="0FF86F2F" w14:textId="77777777" w:rsidR="002B0EA8" w:rsidRDefault="002B0EA8" w:rsidP="002B0EA8">
      <w:pPr>
        <w:pStyle w:val="PL"/>
      </w:pPr>
      <w:r>
        <w:t xml:space="preserve">      description "Indicates whether the NR M1 beam level measurements </w:t>
      </w:r>
      <w:proofErr w:type="gramStart"/>
      <w:r>
        <w:t>shall</w:t>
      </w:r>
      <w:proofErr w:type="gramEnd"/>
      <w:r>
        <w:t xml:space="preserve"> </w:t>
      </w:r>
    </w:p>
    <w:p w14:paraId="48CE18E5" w14:textId="77777777" w:rsidR="002B0EA8" w:rsidRDefault="002B0EA8" w:rsidP="002B0EA8">
      <w:pPr>
        <w:pStyle w:val="PL"/>
      </w:pPr>
      <w:r>
        <w:lastRenderedPageBreak/>
        <w:t xml:space="preserve">        be included or not.</w:t>
      </w:r>
      <w:proofErr w:type="gramStart"/>
      <w:r>
        <w:t>";</w:t>
      </w:r>
      <w:proofErr w:type="gramEnd"/>
    </w:p>
    <w:p w14:paraId="259DD339" w14:textId="77777777" w:rsidR="002B0EA8" w:rsidRDefault="002B0EA8" w:rsidP="002B0EA8">
      <w:pPr>
        <w:pStyle w:val="PL"/>
      </w:pPr>
      <w:r>
        <w:t xml:space="preserve">      reference "Clause 5.10.40 of TS 32.422</w:t>
      </w:r>
      <w:proofErr w:type="gramStart"/>
      <w:r>
        <w:t>";</w:t>
      </w:r>
      <w:proofErr w:type="gramEnd"/>
    </w:p>
    <w:p w14:paraId="32BCF6DE" w14:textId="77777777" w:rsidR="002B0EA8" w:rsidRDefault="002B0EA8" w:rsidP="002B0EA8">
      <w:pPr>
        <w:pStyle w:val="PL"/>
      </w:pPr>
      <w:r>
        <w:t xml:space="preserve">    }</w:t>
      </w:r>
    </w:p>
    <w:p w14:paraId="16576F3A" w14:textId="77777777" w:rsidR="002B0EA8" w:rsidRDefault="002B0EA8" w:rsidP="002B0EA8">
      <w:pPr>
        <w:pStyle w:val="PL"/>
        <w:rPr>
          <w:ins w:id="1046" w:author="scottma"/>
        </w:rPr>
      </w:pPr>
    </w:p>
    <w:p w14:paraId="3352CFF9" w14:textId="77777777" w:rsidR="002B0EA8" w:rsidRDefault="002B0EA8" w:rsidP="002B0EA8">
      <w:pPr>
        <w:pStyle w:val="PL"/>
        <w:rPr>
          <w:ins w:id="1047" w:author="scottma"/>
        </w:rPr>
      </w:pPr>
      <w:ins w:id="1048" w:author="scottma">
        <w:r>
          <w:t xml:space="preserve">    leaf </w:t>
        </w:r>
        <w:proofErr w:type="spellStart"/>
        <w:r>
          <w:t>positioningMethod</w:t>
        </w:r>
        <w:proofErr w:type="spellEnd"/>
        <w:r>
          <w:t xml:space="preserve"> {</w:t>
        </w:r>
      </w:ins>
    </w:p>
    <w:p w14:paraId="0B015D60" w14:textId="77777777" w:rsidR="002B0EA8" w:rsidRDefault="002B0EA8" w:rsidP="002B0EA8">
      <w:pPr>
        <w:pStyle w:val="PL"/>
        <w:rPr>
          <w:ins w:id="1049" w:author="scottma"/>
        </w:rPr>
      </w:pPr>
      <w:ins w:id="1050" w:author="scottma">
        <w:r>
          <w:t xml:space="preserve">      when '</w:t>
        </w:r>
        <w:proofErr w:type="spellStart"/>
        <w:r>
          <w:t>jobType</w:t>
        </w:r>
        <w:proofErr w:type="spellEnd"/>
        <w:r>
          <w:t xml:space="preserve"> = "IMMEDIATE_MDT_ONLY"'</w:t>
        </w:r>
      </w:ins>
    </w:p>
    <w:p w14:paraId="4E67DE27" w14:textId="77777777" w:rsidR="002B0EA8" w:rsidRDefault="002B0EA8" w:rsidP="002B0EA8">
      <w:pPr>
        <w:pStyle w:val="PL"/>
        <w:rPr>
          <w:ins w:id="1051" w:author="scottma"/>
        </w:rPr>
      </w:pPr>
      <w:ins w:id="1052" w:author="scottma">
        <w:r>
          <w:t xml:space="preserve">        +  ' or </w:t>
        </w:r>
        <w:proofErr w:type="spellStart"/>
        <w:r>
          <w:t>jobType</w:t>
        </w:r>
        <w:proofErr w:type="spellEnd"/>
        <w:r>
          <w:t xml:space="preserve"> = "IMMEDIATE_MDT_AND_TRACE"</w:t>
        </w:r>
        <w:proofErr w:type="gramStart"/>
        <w:r>
          <w:t>';</w:t>
        </w:r>
        <w:proofErr w:type="gramEnd"/>
      </w:ins>
    </w:p>
    <w:p w14:paraId="01C25371" w14:textId="77777777" w:rsidR="002B0EA8" w:rsidRDefault="002B0EA8" w:rsidP="002B0EA8">
      <w:pPr>
        <w:pStyle w:val="PL"/>
        <w:rPr>
          <w:del w:id="1053" w:author="scottma"/>
        </w:rPr>
      </w:pPr>
      <w:del w:id="1054" w:author="scottma">
        <w:r>
          <w:delText xml:space="preserve">    </w:delText>
        </w:r>
      </w:del>
    </w:p>
    <w:p w14:paraId="1707BE4A" w14:textId="77777777" w:rsidR="002B0EA8" w:rsidRDefault="002B0EA8" w:rsidP="002B0EA8">
      <w:pPr>
        <w:pStyle w:val="PL"/>
        <w:rPr>
          <w:del w:id="1055" w:author="scottma"/>
        </w:rPr>
      </w:pPr>
      <w:del w:id="1056" w:author="scottma">
        <w:r>
          <w:delText xml:space="preserve">    leaf eventListForEventTriggeredMeasurement {</w:delText>
        </w:r>
      </w:del>
    </w:p>
    <w:p w14:paraId="1F1BE51E" w14:textId="77777777" w:rsidR="002B0EA8" w:rsidRDefault="002B0EA8" w:rsidP="002B0EA8">
      <w:pPr>
        <w:pStyle w:val="PL"/>
        <w:rPr>
          <w:del w:id="1057" w:author="scottma"/>
        </w:rPr>
      </w:pPr>
      <w:del w:id="1058" w:author="scottma">
        <w:r>
          <w:delText xml:space="preserve">      when '../jobType = "LOGGED_MDT_ONLY"';</w:delText>
        </w:r>
      </w:del>
    </w:p>
    <w:p w14:paraId="0C317E47" w14:textId="77777777" w:rsidR="002B0EA8" w:rsidRDefault="002B0EA8" w:rsidP="002B0EA8">
      <w:pPr>
        <w:pStyle w:val="PL"/>
      </w:pPr>
      <w:r>
        <w:t xml:space="preserve">      type enumeration {</w:t>
      </w:r>
    </w:p>
    <w:p w14:paraId="61C61D1E" w14:textId="77777777" w:rsidR="002B0EA8" w:rsidRDefault="002B0EA8" w:rsidP="002B0EA8">
      <w:pPr>
        <w:pStyle w:val="PL"/>
        <w:rPr>
          <w:ins w:id="1059" w:author="scottma"/>
        </w:rPr>
      </w:pPr>
      <w:ins w:id="1060" w:author="scottma">
        <w:r>
          <w:t xml:space="preserve">        </w:t>
        </w:r>
        <w:proofErr w:type="spellStart"/>
        <w:r>
          <w:t>enum</w:t>
        </w:r>
        <w:proofErr w:type="spellEnd"/>
        <w:r>
          <w:t xml:space="preserve"> </w:t>
        </w:r>
        <w:proofErr w:type="gramStart"/>
        <w:r>
          <w:t>GNSS;</w:t>
        </w:r>
        <w:proofErr w:type="gramEnd"/>
      </w:ins>
    </w:p>
    <w:p w14:paraId="0857F200" w14:textId="77777777" w:rsidR="002B0EA8" w:rsidRDefault="002B0EA8" w:rsidP="002B0EA8">
      <w:pPr>
        <w:pStyle w:val="PL"/>
        <w:rPr>
          <w:ins w:id="1061" w:author="scottma"/>
        </w:rPr>
      </w:pPr>
      <w:ins w:id="1062" w:author="scottma">
        <w:r>
          <w:t xml:space="preserve">        </w:t>
        </w:r>
        <w:proofErr w:type="spellStart"/>
        <w:r>
          <w:t>enum</w:t>
        </w:r>
        <w:proofErr w:type="spellEnd"/>
        <w:r>
          <w:t xml:space="preserve"> E_CELL_</w:t>
        </w:r>
        <w:proofErr w:type="gramStart"/>
        <w:r>
          <w:t>ID;</w:t>
        </w:r>
        <w:proofErr w:type="gramEnd"/>
      </w:ins>
    </w:p>
    <w:p w14:paraId="30EBA545" w14:textId="77777777" w:rsidR="002B0EA8" w:rsidRDefault="002B0EA8" w:rsidP="002B0EA8">
      <w:pPr>
        <w:pStyle w:val="PL"/>
        <w:rPr>
          <w:del w:id="1063" w:author="scottma"/>
        </w:rPr>
      </w:pPr>
      <w:del w:id="1064" w:author="scottma">
        <w:r>
          <w:delText xml:space="preserve">        enum OUT_OF_COVERAGE ;</w:delText>
        </w:r>
      </w:del>
    </w:p>
    <w:p w14:paraId="5B30158A" w14:textId="77777777" w:rsidR="002B0EA8" w:rsidRDefault="002B0EA8" w:rsidP="002B0EA8">
      <w:pPr>
        <w:pStyle w:val="PL"/>
        <w:rPr>
          <w:del w:id="1065" w:author="scottma"/>
        </w:rPr>
      </w:pPr>
      <w:del w:id="1066" w:author="scottma">
        <w:r>
          <w:delText xml:space="preserve">        enum A2_EVENT ;</w:delText>
        </w:r>
      </w:del>
    </w:p>
    <w:p w14:paraId="5EB7484A" w14:textId="77777777" w:rsidR="002B0EA8" w:rsidRDefault="002B0EA8" w:rsidP="002B0EA8">
      <w:pPr>
        <w:pStyle w:val="PL"/>
      </w:pPr>
      <w:r>
        <w:t xml:space="preserve">      }</w:t>
      </w:r>
    </w:p>
    <w:p w14:paraId="385D3412" w14:textId="77777777" w:rsidR="002B0EA8" w:rsidRDefault="002B0EA8" w:rsidP="002B0EA8">
      <w:pPr>
        <w:pStyle w:val="PL"/>
        <w:rPr>
          <w:ins w:id="1067" w:author="scottma"/>
        </w:rPr>
      </w:pPr>
      <w:ins w:id="1068" w:author="scottma">
        <w:r>
          <w:t xml:space="preserve">      description "It specifies what positioning method should be used in the</w:t>
        </w:r>
      </w:ins>
    </w:p>
    <w:p w14:paraId="6AA373AC" w14:textId="77777777" w:rsidR="002B0EA8" w:rsidRDefault="002B0EA8" w:rsidP="002B0EA8">
      <w:pPr>
        <w:pStyle w:val="PL"/>
        <w:rPr>
          <w:ins w:id="1069" w:author="scottma"/>
        </w:rPr>
      </w:pPr>
      <w:ins w:id="1070" w:author="scottma">
        <w:r>
          <w:t xml:space="preserve">        MDT job.</w:t>
        </w:r>
        <w:proofErr w:type="gramStart"/>
        <w:r>
          <w:t>";</w:t>
        </w:r>
        <w:proofErr w:type="gramEnd"/>
      </w:ins>
    </w:p>
    <w:p w14:paraId="1B998539" w14:textId="77777777" w:rsidR="002B0EA8" w:rsidRDefault="002B0EA8" w:rsidP="002B0EA8">
      <w:pPr>
        <w:pStyle w:val="PL"/>
        <w:rPr>
          <w:ins w:id="1071" w:author="scottma"/>
        </w:rPr>
      </w:pPr>
      <w:ins w:id="1072" w:author="scottma">
        <w:r>
          <w:t xml:space="preserve">      reference "Clause 5.10.19 of 3GPP TS 32.422</w:t>
        </w:r>
        <w:proofErr w:type="gramStart"/>
        <w:r>
          <w:t>";</w:t>
        </w:r>
        <w:proofErr w:type="gramEnd"/>
      </w:ins>
    </w:p>
    <w:p w14:paraId="6B989939" w14:textId="77777777" w:rsidR="002B0EA8" w:rsidRDefault="002B0EA8" w:rsidP="002B0EA8">
      <w:pPr>
        <w:pStyle w:val="PL"/>
        <w:rPr>
          <w:del w:id="1073" w:author="scottma"/>
        </w:rPr>
      </w:pPr>
      <w:del w:id="1074" w:author="scottma">
        <w:r>
          <w:delText xml:space="preserve">      description "Specifies event types for event triggered measurement in the</w:delText>
        </w:r>
      </w:del>
    </w:p>
    <w:p w14:paraId="583AFE6A" w14:textId="77777777" w:rsidR="002B0EA8" w:rsidRDefault="002B0EA8" w:rsidP="002B0EA8">
      <w:pPr>
        <w:pStyle w:val="PL"/>
        <w:rPr>
          <w:del w:id="1075" w:author="scottma"/>
        </w:rPr>
      </w:pPr>
      <w:del w:id="1076" w:author="scottma">
        <w:r>
          <w:delText xml:space="preserve">        case of logged NR MDT.  Each trace session may configure at most one</w:delText>
        </w:r>
      </w:del>
    </w:p>
    <w:p w14:paraId="6A3F191F" w14:textId="77777777" w:rsidR="002B0EA8" w:rsidRDefault="002B0EA8" w:rsidP="002B0EA8">
      <w:pPr>
        <w:pStyle w:val="PL"/>
        <w:rPr>
          <w:del w:id="1077" w:author="scottma"/>
        </w:rPr>
      </w:pPr>
      <w:del w:id="1078" w:author="scottma">
        <w:r>
          <w:delText xml:space="preserve">        event. The UE shall perform logging of measurements only upon certain</w:delText>
        </w:r>
      </w:del>
    </w:p>
    <w:p w14:paraId="11B3BAB1" w14:textId="77777777" w:rsidR="002B0EA8" w:rsidRDefault="002B0EA8" w:rsidP="002B0EA8">
      <w:pPr>
        <w:pStyle w:val="PL"/>
        <w:rPr>
          <w:del w:id="1079" w:author="scottma"/>
        </w:rPr>
      </w:pPr>
      <w:del w:id="1080" w:author="scottma">
        <w:r>
          <w:delText xml:space="preserve">        condition being fulfilled:</w:delText>
        </w:r>
      </w:del>
    </w:p>
    <w:p w14:paraId="370DD884" w14:textId="77777777" w:rsidR="002B0EA8" w:rsidRDefault="002B0EA8" w:rsidP="002B0EA8">
      <w:pPr>
        <w:pStyle w:val="PL"/>
        <w:rPr>
          <w:del w:id="1081" w:author="scottma"/>
        </w:rPr>
      </w:pPr>
      <w:del w:id="1082" w:author="scottma">
        <w:r>
          <w:delText xml:space="preserve">        - Out of coverage.</w:delText>
        </w:r>
      </w:del>
    </w:p>
    <w:p w14:paraId="29380CFB" w14:textId="77777777" w:rsidR="002B0EA8" w:rsidRDefault="002B0EA8" w:rsidP="002B0EA8">
      <w:pPr>
        <w:pStyle w:val="PL"/>
        <w:rPr>
          <w:del w:id="1083" w:author="scottma"/>
        </w:rPr>
      </w:pPr>
      <w:del w:id="1084" w:author="scottma">
        <w:r>
          <w:delText xml:space="preserve">        - A2 event.";</w:delText>
        </w:r>
      </w:del>
    </w:p>
    <w:p w14:paraId="6656C888" w14:textId="77777777" w:rsidR="002B0EA8" w:rsidRDefault="002B0EA8" w:rsidP="002B0EA8">
      <w:pPr>
        <w:pStyle w:val="PL"/>
        <w:rPr>
          <w:del w:id="1085" w:author="scottma"/>
        </w:rPr>
      </w:pPr>
      <w:del w:id="1086" w:author="scottma">
        <w:r>
          <w:delText xml:space="preserve">      reference "Clause 5.10.28 of 3GPP TS 32.422";</w:delText>
        </w:r>
      </w:del>
    </w:p>
    <w:p w14:paraId="2A57F0F5" w14:textId="77777777" w:rsidR="002B0EA8" w:rsidRDefault="002B0EA8" w:rsidP="002B0EA8">
      <w:pPr>
        <w:pStyle w:val="PL"/>
      </w:pPr>
      <w:r>
        <w:t xml:space="preserve">    }</w:t>
      </w:r>
    </w:p>
    <w:p w14:paraId="0AC3C1E5" w14:textId="77777777" w:rsidR="002B0EA8" w:rsidRDefault="002B0EA8" w:rsidP="002B0EA8">
      <w:pPr>
        <w:pStyle w:val="PL"/>
        <w:rPr>
          <w:ins w:id="1087" w:author="scottma"/>
        </w:rPr>
      </w:pPr>
      <w:ins w:id="1088" w:author="scottma">
        <w:r>
          <w:t xml:space="preserve">    </w:t>
        </w:r>
      </w:ins>
    </w:p>
    <w:p w14:paraId="12F22E55" w14:textId="77777777" w:rsidR="002B0EA8" w:rsidRDefault="002B0EA8" w:rsidP="002B0EA8">
      <w:pPr>
        <w:pStyle w:val="PL"/>
        <w:rPr>
          <w:ins w:id="1089" w:author="scottma"/>
        </w:rPr>
      </w:pPr>
      <w:ins w:id="1090" w:author="scottma">
        <w:r>
          <w:t xml:space="preserve">    list </w:t>
        </w:r>
        <w:proofErr w:type="spellStart"/>
        <w:r>
          <w:t>excessPacketDelayThresholds</w:t>
        </w:r>
        <w:proofErr w:type="spellEnd"/>
        <w:r>
          <w:t xml:space="preserve"> {</w:t>
        </w:r>
      </w:ins>
    </w:p>
    <w:p w14:paraId="6FE838EF" w14:textId="77777777" w:rsidR="002B0EA8" w:rsidRDefault="002B0EA8" w:rsidP="002B0EA8">
      <w:pPr>
        <w:pStyle w:val="PL"/>
        <w:rPr>
          <w:ins w:id="1091" w:author="scottma"/>
        </w:rPr>
      </w:pPr>
      <w:ins w:id="1092" w:author="scottma">
        <w:r>
          <w:t xml:space="preserve">      description "Excess packet delay thresholds info for M6 UL measurement.</w:t>
        </w:r>
        <w:proofErr w:type="gramStart"/>
        <w:r>
          <w:t>";</w:t>
        </w:r>
        <w:proofErr w:type="gramEnd"/>
      </w:ins>
    </w:p>
    <w:p w14:paraId="3ADD22A9" w14:textId="77777777" w:rsidR="002B0EA8" w:rsidRDefault="002B0EA8" w:rsidP="002B0EA8">
      <w:pPr>
        <w:pStyle w:val="PL"/>
        <w:rPr>
          <w:ins w:id="1093" w:author="scottma"/>
        </w:rPr>
      </w:pPr>
      <w:ins w:id="1094" w:author="scottma">
        <w:r>
          <w:t xml:space="preserve">      min-elements </w:t>
        </w:r>
        <w:proofErr w:type="gramStart"/>
        <w:r>
          <w:t>1;</w:t>
        </w:r>
        <w:proofErr w:type="gramEnd"/>
      </w:ins>
    </w:p>
    <w:p w14:paraId="50876E5B" w14:textId="77777777" w:rsidR="002B0EA8" w:rsidRDefault="002B0EA8" w:rsidP="002B0EA8">
      <w:pPr>
        <w:pStyle w:val="PL"/>
        <w:rPr>
          <w:ins w:id="1095" w:author="scottma"/>
        </w:rPr>
      </w:pPr>
      <w:ins w:id="1096" w:author="scottma">
        <w:r>
          <w:t xml:space="preserve">      key </w:t>
        </w:r>
        <w:proofErr w:type="spellStart"/>
        <w:proofErr w:type="gramStart"/>
        <w:r>
          <w:t>idx</w:t>
        </w:r>
        <w:proofErr w:type="spellEnd"/>
        <w:r>
          <w:t>;</w:t>
        </w:r>
        <w:proofErr w:type="gramEnd"/>
      </w:ins>
    </w:p>
    <w:p w14:paraId="76A18567" w14:textId="77777777" w:rsidR="002B0EA8" w:rsidRDefault="002B0EA8" w:rsidP="002B0EA8">
      <w:pPr>
        <w:pStyle w:val="PL"/>
        <w:rPr>
          <w:ins w:id="1097" w:author="scottma"/>
        </w:rPr>
      </w:pPr>
      <w:ins w:id="1098" w:author="scottma">
        <w:r>
          <w:t xml:space="preserve">      leaf </w:t>
        </w:r>
        <w:proofErr w:type="spellStart"/>
        <w:r>
          <w:t>idx</w:t>
        </w:r>
        <w:proofErr w:type="spellEnd"/>
        <w:r>
          <w:t xml:space="preserve"> </w:t>
        </w:r>
        <w:proofErr w:type="gramStart"/>
        <w:r>
          <w:t>{ type</w:t>
        </w:r>
        <w:proofErr w:type="gramEnd"/>
        <w:r>
          <w:t xml:space="preserve"> string; }</w:t>
        </w:r>
      </w:ins>
    </w:p>
    <w:p w14:paraId="2D87B349" w14:textId="77777777" w:rsidR="002B0EA8" w:rsidRDefault="002B0EA8" w:rsidP="002B0EA8">
      <w:pPr>
        <w:pStyle w:val="PL"/>
        <w:rPr>
          <w:ins w:id="1099" w:author="scottma"/>
        </w:rPr>
      </w:pPr>
      <w:ins w:id="1100" w:author="scottma">
        <w:r>
          <w:t xml:space="preserve">      uses </w:t>
        </w:r>
        <w:proofErr w:type="spellStart"/>
        <w:proofErr w:type="gramStart"/>
        <w:r>
          <w:t>ExcessPacketDelayThresholdsGrp</w:t>
        </w:r>
        <w:proofErr w:type="spellEnd"/>
        <w:r>
          <w:t>;</w:t>
        </w:r>
        <w:proofErr w:type="gramEnd"/>
      </w:ins>
    </w:p>
    <w:p w14:paraId="49F5BC87" w14:textId="77777777" w:rsidR="002B0EA8" w:rsidRDefault="002B0EA8" w:rsidP="002B0EA8">
      <w:pPr>
        <w:pStyle w:val="PL"/>
        <w:rPr>
          <w:del w:id="1101" w:author="scottma"/>
        </w:rPr>
      </w:pPr>
    </w:p>
    <w:p w14:paraId="734E6C0B" w14:textId="77777777" w:rsidR="002B0EA8" w:rsidRDefault="002B0EA8" w:rsidP="002B0EA8">
      <w:pPr>
        <w:pStyle w:val="PL"/>
        <w:rPr>
          <w:del w:id="1102" w:author="scottma"/>
        </w:rPr>
      </w:pPr>
      <w:del w:id="1103" w:author="scottma">
        <w:r>
          <w:delText xml:space="preserve">    leaf eventThreshold {</w:delText>
        </w:r>
      </w:del>
    </w:p>
    <w:p w14:paraId="2293DC82" w14:textId="77777777" w:rsidR="002B0EA8" w:rsidRDefault="002B0EA8" w:rsidP="002B0EA8">
      <w:pPr>
        <w:pStyle w:val="PL"/>
        <w:rPr>
          <w:del w:id="1104" w:author="scottma"/>
        </w:rPr>
      </w:pPr>
      <w:del w:id="1105" w:author="scottma">
        <w:r>
          <w:delText xml:space="preserve">      when '../jobType = "IMMEDIATE_MDT_ONLY"';</w:delText>
        </w:r>
      </w:del>
    </w:p>
    <w:p w14:paraId="1D7F1A1B" w14:textId="77777777" w:rsidR="002B0EA8" w:rsidRDefault="002B0EA8" w:rsidP="002B0EA8">
      <w:pPr>
        <w:pStyle w:val="PL"/>
        <w:rPr>
          <w:del w:id="1106" w:author="scottma"/>
        </w:rPr>
      </w:pPr>
      <w:del w:id="1107" w:author="scottma">
        <w:r>
          <w:delText xml:space="preserve">      type int64;</w:delText>
        </w:r>
      </w:del>
    </w:p>
    <w:p w14:paraId="30193E19" w14:textId="77777777" w:rsidR="002B0EA8" w:rsidRDefault="002B0EA8" w:rsidP="002B0EA8">
      <w:pPr>
        <w:pStyle w:val="PL"/>
        <w:rPr>
          <w:del w:id="1108" w:author="scottma"/>
        </w:rPr>
      </w:pPr>
      <w:del w:id="1109" w:author="scottma">
        <w:r>
          <w:delText xml:space="preserve">      description "Specifies the threshold which should trigger the reporting</w:delText>
        </w:r>
      </w:del>
    </w:p>
    <w:p w14:paraId="53701913" w14:textId="77777777" w:rsidR="002B0EA8" w:rsidRDefault="002B0EA8" w:rsidP="002B0EA8">
      <w:pPr>
        <w:pStyle w:val="PL"/>
        <w:rPr>
          <w:del w:id="1110" w:author="scottma"/>
        </w:rPr>
      </w:pPr>
      <w:del w:id="1111" w:author="scottma">
        <w:r>
          <w:delText xml:space="preserve">        in case A2 event reporting in LTE or 1F/1l event in UMTS. The attribute</w:delText>
        </w:r>
      </w:del>
    </w:p>
    <w:p w14:paraId="0E7EDF7F" w14:textId="77777777" w:rsidR="002B0EA8" w:rsidRDefault="002B0EA8" w:rsidP="002B0EA8">
      <w:pPr>
        <w:pStyle w:val="PL"/>
        <w:rPr>
          <w:del w:id="1112" w:author="scottma"/>
        </w:rPr>
      </w:pPr>
      <w:del w:id="1113" w:author="scottma">
        <w:r>
          <w:delText xml:space="preserve">        is applicable only for Immediate MDT and when reportingTrigger is</w:delText>
        </w:r>
      </w:del>
    </w:p>
    <w:p w14:paraId="3450CCB3" w14:textId="77777777" w:rsidR="002B0EA8" w:rsidRDefault="002B0EA8" w:rsidP="002B0EA8">
      <w:pPr>
        <w:pStyle w:val="PL"/>
        <w:rPr>
          <w:del w:id="1114" w:author="scottma"/>
        </w:rPr>
      </w:pPr>
      <w:del w:id="1115" w:author="scottma">
        <w:r>
          <w:delText xml:space="preserve">        configured for A2 event in LTE or 1F event or 1l event in UMTS. In</w:delText>
        </w:r>
      </w:del>
    </w:p>
    <w:p w14:paraId="1AC9C665" w14:textId="77777777" w:rsidR="002B0EA8" w:rsidRDefault="002B0EA8" w:rsidP="002B0EA8">
      <w:pPr>
        <w:pStyle w:val="PL"/>
        <w:rPr>
          <w:del w:id="1116" w:author="scottma"/>
        </w:rPr>
      </w:pPr>
      <w:del w:id="1117" w:author="scottma">
        <w:r>
          <w:delText xml:space="preserve">        case this attribute is not used, it carries a null semantic.";</w:delText>
        </w:r>
      </w:del>
    </w:p>
    <w:p w14:paraId="49CCE296" w14:textId="77777777" w:rsidR="002B0EA8" w:rsidRDefault="002B0EA8" w:rsidP="002B0EA8">
      <w:pPr>
        <w:pStyle w:val="PL"/>
        <w:rPr>
          <w:del w:id="1118" w:author="scottma"/>
        </w:rPr>
      </w:pPr>
      <w:del w:id="1119" w:author="scottma">
        <w:r>
          <w:delText xml:space="preserve">      reference "Clauses 5.10.7 and 5.10.7a of 3GPP TS 32.422";</w:delText>
        </w:r>
      </w:del>
    </w:p>
    <w:p w14:paraId="541D82C9" w14:textId="77777777" w:rsidR="002B0EA8" w:rsidRDefault="002B0EA8" w:rsidP="002B0EA8">
      <w:pPr>
        <w:pStyle w:val="PL"/>
      </w:pPr>
      <w:r>
        <w:t xml:space="preserve">    }</w:t>
      </w:r>
    </w:p>
    <w:p w14:paraId="0B2F4140" w14:textId="77777777" w:rsidR="002B0EA8" w:rsidRDefault="002B0EA8" w:rsidP="002B0EA8">
      <w:pPr>
        <w:pStyle w:val="PL"/>
        <w:rPr>
          <w:ins w:id="1120" w:author="scottma"/>
        </w:rPr>
      </w:pPr>
      <w:ins w:id="1121" w:author="scottma">
        <w:r>
          <w:t xml:space="preserve">  }</w:t>
        </w:r>
      </w:ins>
    </w:p>
    <w:p w14:paraId="2EE6DAC4" w14:textId="77777777" w:rsidR="002B0EA8" w:rsidRDefault="002B0EA8" w:rsidP="002B0EA8">
      <w:pPr>
        <w:pStyle w:val="PL"/>
      </w:pPr>
    </w:p>
    <w:p w14:paraId="6963529D" w14:textId="77777777" w:rsidR="002B0EA8" w:rsidRDefault="002B0EA8" w:rsidP="002B0EA8">
      <w:pPr>
        <w:pStyle w:val="PL"/>
        <w:rPr>
          <w:ins w:id="1122" w:author="scottma"/>
        </w:rPr>
      </w:pPr>
      <w:ins w:id="1123" w:author="scottma">
        <w:r>
          <w:t xml:space="preserve">  grouping </w:t>
        </w:r>
        <w:proofErr w:type="spellStart"/>
        <w:r>
          <w:t>LoggedMdtGrp</w:t>
        </w:r>
        <w:proofErr w:type="spellEnd"/>
        <w:r>
          <w:t xml:space="preserve"> {</w:t>
        </w:r>
      </w:ins>
    </w:p>
    <w:p w14:paraId="226540D5" w14:textId="77777777" w:rsidR="002B0EA8" w:rsidRDefault="002B0EA8" w:rsidP="002B0EA8">
      <w:pPr>
        <w:pStyle w:val="PL"/>
        <w:rPr>
          <w:ins w:id="1124" w:author="scottma"/>
        </w:rPr>
      </w:pPr>
      <w:ins w:id="1125" w:author="scottma">
        <w:r>
          <w:t xml:space="preserve">    description "This &lt;&lt;</w:t>
        </w:r>
        <w:proofErr w:type="spellStart"/>
        <w:r>
          <w:t>dataType</w:t>
        </w:r>
        <w:proofErr w:type="spellEnd"/>
        <w:r>
          <w:t xml:space="preserve">&gt;&gt; defines the configuration parameters of </w:t>
        </w:r>
      </w:ins>
    </w:p>
    <w:p w14:paraId="2174DF28" w14:textId="77777777" w:rsidR="002B0EA8" w:rsidRDefault="002B0EA8" w:rsidP="002B0EA8">
      <w:pPr>
        <w:pStyle w:val="PL"/>
        <w:rPr>
          <w:ins w:id="1126" w:author="scottma"/>
        </w:rPr>
      </w:pPr>
      <w:ins w:id="1127" w:author="scottma">
        <w:r>
          <w:t xml:space="preserve">    IOC </w:t>
        </w:r>
        <w:proofErr w:type="spellStart"/>
        <w:r>
          <w:t>TraceJob</w:t>
        </w:r>
        <w:proofErr w:type="spellEnd"/>
        <w:r>
          <w:t xml:space="preserve"> which are specific for Logged MDT or Logged MBSFN MDT. </w:t>
        </w:r>
      </w:ins>
    </w:p>
    <w:p w14:paraId="1BA1C8B7" w14:textId="77777777" w:rsidR="002B0EA8" w:rsidRDefault="002B0EA8" w:rsidP="002B0EA8">
      <w:pPr>
        <w:pStyle w:val="PL"/>
        <w:rPr>
          <w:ins w:id="1128" w:author="scottma"/>
        </w:rPr>
      </w:pPr>
      <w:ins w:id="1129" w:author="scottma">
        <w:r>
          <w:t xml:space="preserve">    The optional attribute </w:t>
        </w:r>
        <w:proofErr w:type="spellStart"/>
        <w:r>
          <w:t>plmnList</w:t>
        </w:r>
        <w:proofErr w:type="spellEnd"/>
        <w:r>
          <w:t xml:space="preserve"> allows to specify the PLMNs </w:t>
        </w:r>
        <w:proofErr w:type="gramStart"/>
        <w:r>
          <w:t>where</w:t>
        </w:r>
        <w:proofErr w:type="gramEnd"/>
        <w:r>
          <w:t xml:space="preserve"> </w:t>
        </w:r>
      </w:ins>
    </w:p>
    <w:p w14:paraId="289DDD63" w14:textId="77777777" w:rsidR="002B0EA8" w:rsidRDefault="002B0EA8" w:rsidP="002B0EA8">
      <w:pPr>
        <w:pStyle w:val="PL"/>
        <w:rPr>
          <w:ins w:id="1130" w:author="scottma"/>
        </w:rPr>
      </w:pPr>
      <w:ins w:id="1131" w:author="scottma">
        <w:r>
          <w:t xml:space="preserve">    measurement collection, status indication and log reporting </w:t>
        </w:r>
        <w:proofErr w:type="gramStart"/>
        <w:r>
          <w:t>is</w:t>
        </w:r>
        <w:proofErr w:type="gramEnd"/>
        <w:r>
          <w:t xml:space="preserve"> allowed, </w:t>
        </w:r>
      </w:ins>
    </w:p>
    <w:p w14:paraId="4B42EEB0" w14:textId="77777777" w:rsidR="002B0EA8" w:rsidRDefault="002B0EA8" w:rsidP="002B0EA8">
      <w:pPr>
        <w:pStyle w:val="PL"/>
        <w:rPr>
          <w:ins w:id="1132" w:author="scottma"/>
        </w:rPr>
      </w:pPr>
      <w:ins w:id="1133" w:author="scottma">
        <w:r>
          <w:t xml:space="preserve">    the optional attribute </w:t>
        </w:r>
        <w:proofErr w:type="spellStart"/>
        <w:r>
          <w:t>areaConfigurationForNeighCell</w:t>
        </w:r>
        <w:proofErr w:type="spellEnd"/>
        <w:r>
          <w:t xml:space="preserve"> allows to </w:t>
        </w:r>
        <w:proofErr w:type="gramStart"/>
        <w:r>
          <w:t>specify</w:t>
        </w:r>
        <w:proofErr w:type="gramEnd"/>
        <w:r>
          <w:t xml:space="preserve"> </w:t>
        </w:r>
      </w:ins>
    </w:p>
    <w:p w14:paraId="61CBB9F7" w14:textId="77777777" w:rsidR="002B0EA8" w:rsidRDefault="002B0EA8" w:rsidP="002B0EA8">
      <w:pPr>
        <w:pStyle w:val="PL"/>
        <w:rPr>
          <w:ins w:id="1134" w:author="scottma"/>
        </w:rPr>
      </w:pPr>
      <w:ins w:id="1135" w:author="scottma">
        <w:r>
          <w:t xml:space="preserve">    the area for which UE is requested to perform measurements logging </w:t>
        </w:r>
        <w:proofErr w:type="gramStart"/>
        <w:r>
          <w:t>for</w:t>
        </w:r>
        <w:proofErr w:type="gramEnd"/>
        <w:r>
          <w:t xml:space="preserve"> </w:t>
        </w:r>
      </w:ins>
    </w:p>
    <w:p w14:paraId="5FAA2560" w14:textId="77777777" w:rsidR="002B0EA8" w:rsidRDefault="002B0EA8" w:rsidP="002B0EA8">
      <w:pPr>
        <w:pStyle w:val="PL"/>
        <w:rPr>
          <w:ins w:id="1136" w:author="scottma"/>
        </w:rPr>
      </w:pPr>
      <w:ins w:id="1137" w:author="scottma">
        <w:r>
          <w:t xml:space="preserve">    neighbour cells which have list of frequencies.  For logged MDT in UMTS </w:t>
        </w:r>
      </w:ins>
    </w:p>
    <w:p w14:paraId="1D68BC41" w14:textId="77777777" w:rsidR="002B0EA8" w:rsidRDefault="002B0EA8" w:rsidP="002B0EA8">
      <w:pPr>
        <w:pStyle w:val="PL"/>
        <w:rPr>
          <w:ins w:id="1138" w:author="scottma"/>
        </w:rPr>
      </w:pPr>
      <w:ins w:id="1139" w:author="scottma">
        <w:r>
          <w:t xml:space="preserve">    and LTE, the reporting is periodical. Parameter </w:t>
        </w:r>
        <w:proofErr w:type="spellStart"/>
        <w:r>
          <w:t>loggingInterval</w:t>
        </w:r>
        <w:proofErr w:type="spellEnd"/>
        <w:r>
          <w:t xml:space="preserve"> </w:t>
        </w:r>
        <w:proofErr w:type="gramStart"/>
        <w:r>
          <w:t>determines</w:t>
        </w:r>
        <w:proofErr w:type="gramEnd"/>
        <w:r>
          <w:t xml:space="preserve"> </w:t>
        </w:r>
      </w:ins>
    </w:p>
    <w:p w14:paraId="560ABE10" w14:textId="77777777" w:rsidR="002B0EA8" w:rsidRDefault="002B0EA8" w:rsidP="002B0EA8">
      <w:pPr>
        <w:pStyle w:val="PL"/>
        <w:rPr>
          <w:ins w:id="1140" w:author="scottma"/>
        </w:rPr>
      </w:pPr>
      <w:ins w:id="1141" w:author="scottma">
        <w:r>
          <w:t xml:space="preserve">    the interval between the reports and parameter </w:t>
        </w:r>
        <w:proofErr w:type="spellStart"/>
        <w:r>
          <w:t>loggingDuration</w:t>
        </w:r>
        <w:proofErr w:type="spellEnd"/>
        <w:r>
          <w:t xml:space="preserve"> </w:t>
        </w:r>
        <w:proofErr w:type="gramStart"/>
        <w:r>
          <w:t>determines</w:t>
        </w:r>
        <w:proofErr w:type="gramEnd"/>
        <w:r>
          <w:t xml:space="preserve"> </w:t>
        </w:r>
      </w:ins>
    </w:p>
    <w:p w14:paraId="752A4B58" w14:textId="77777777" w:rsidR="002B0EA8" w:rsidRDefault="002B0EA8" w:rsidP="002B0EA8">
      <w:pPr>
        <w:pStyle w:val="PL"/>
        <w:rPr>
          <w:ins w:id="1142" w:author="scottma"/>
        </w:rPr>
      </w:pPr>
      <w:ins w:id="1143" w:author="scottma">
        <w:r>
          <w:t xml:space="preserve">    how long the configuration is valid meaning after this duration has </w:t>
        </w:r>
        <w:proofErr w:type="gramStart"/>
        <w:r>
          <w:t>passed</w:t>
        </w:r>
        <w:proofErr w:type="gramEnd"/>
        <w:r>
          <w:t xml:space="preserve"> </w:t>
        </w:r>
      </w:ins>
    </w:p>
    <w:p w14:paraId="72995F82" w14:textId="77777777" w:rsidR="002B0EA8" w:rsidRDefault="002B0EA8" w:rsidP="002B0EA8">
      <w:pPr>
        <w:pStyle w:val="PL"/>
        <w:rPr>
          <w:ins w:id="1144" w:author="scottma"/>
        </w:rPr>
      </w:pPr>
      <w:ins w:id="1145" w:author="scottma">
        <w:r>
          <w:t xml:space="preserve">    no further reports are sent. In NR, the reporting can be periodical or </w:t>
        </w:r>
        <w:proofErr w:type="gramStart"/>
        <w:r>
          <w:t>event</w:t>
        </w:r>
        <w:proofErr w:type="gramEnd"/>
        <w:r>
          <w:t xml:space="preserve"> </w:t>
        </w:r>
      </w:ins>
    </w:p>
    <w:p w14:paraId="00F1F7D7" w14:textId="77777777" w:rsidR="002B0EA8" w:rsidRDefault="002B0EA8" w:rsidP="002B0EA8">
      <w:pPr>
        <w:pStyle w:val="PL"/>
        <w:rPr>
          <w:ins w:id="1146" w:author="scottma"/>
        </w:rPr>
      </w:pPr>
      <w:ins w:id="1147" w:author="scottma">
        <w:r>
          <w:t xml:space="preserve">    based, determined by parameter </w:t>
        </w:r>
        <w:proofErr w:type="spellStart"/>
        <w:r>
          <w:t>reportType</w:t>
        </w:r>
        <w:proofErr w:type="spellEnd"/>
        <w:r>
          <w:t xml:space="preserve">. For periodical reporting the </w:t>
        </w:r>
      </w:ins>
    </w:p>
    <w:p w14:paraId="5DBD9F16" w14:textId="77777777" w:rsidR="002B0EA8" w:rsidRDefault="002B0EA8" w:rsidP="002B0EA8">
      <w:pPr>
        <w:pStyle w:val="PL"/>
        <w:rPr>
          <w:ins w:id="1148" w:author="scottma"/>
        </w:rPr>
      </w:pPr>
      <w:ins w:id="1149" w:author="scottma">
        <w:r>
          <w:t xml:space="preserve">    same parameters as in LTE and UMTS apply. For </w:t>
        </w:r>
        <w:proofErr w:type="gramStart"/>
        <w:r>
          <w:t>event based</w:t>
        </w:r>
        <w:proofErr w:type="gramEnd"/>
        <w:r>
          <w:t xml:space="preserve"> reporting, </w:t>
        </w:r>
      </w:ins>
    </w:p>
    <w:p w14:paraId="4E8D00BC" w14:textId="77777777" w:rsidR="002B0EA8" w:rsidRDefault="002B0EA8" w:rsidP="002B0EA8">
      <w:pPr>
        <w:pStyle w:val="PL"/>
        <w:rPr>
          <w:ins w:id="1150" w:author="scottma"/>
        </w:rPr>
      </w:pPr>
      <w:ins w:id="1151" w:author="scottma">
        <w:r>
          <w:t xml:space="preserve">    parameter </w:t>
        </w:r>
        <w:proofErr w:type="spellStart"/>
        <w:r>
          <w:t>eventListForEventTriggeredMeasurement</w:t>
        </w:r>
        <w:proofErr w:type="spellEnd"/>
        <w:r>
          <w:t xml:space="preserve"> configures the event type, </w:t>
        </w:r>
      </w:ins>
    </w:p>
    <w:p w14:paraId="12620743" w14:textId="77777777" w:rsidR="002B0EA8" w:rsidRDefault="002B0EA8" w:rsidP="002B0EA8">
      <w:pPr>
        <w:pStyle w:val="PL"/>
        <w:rPr>
          <w:ins w:id="1152" w:author="scottma"/>
        </w:rPr>
      </w:pPr>
      <w:ins w:id="1153" w:author="scottma">
        <w:r>
          <w:t xml:space="preserve">    namely 'out of coverage' or 'L1 event'. In case 'L1 event' is selected as </w:t>
        </w:r>
      </w:ins>
    </w:p>
    <w:p w14:paraId="55BD5C72" w14:textId="77777777" w:rsidR="002B0EA8" w:rsidRDefault="002B0EA8" w:rsidP="002B0EA8">
      <w:pPr>
        <w:pStyle w:val="PL"/>
        <w:rPr>
          <w:ins w:id="1154" w:author="scottma"/>
        </w:rPr>
      </w:pPr>
      <w:ins w:id="1155" w:author="scottma">
        <w:r>
          <w:t xml:space="preserve">    event type, the logging is performed according to parameter </w:t>
        </w:r>
        <w:proofErr w:type="spellStart"/>
        <w:proofErr w:type="gramStart"/>
        <w:r>
          <w:t>loggingInterval</w:t>
        </w:r>
        <w:proofErr w:type="spellEnd"/>
        <w:proofErr w:type="gramEnd"/>
      </w:ins>
    </w:p>
    <w:p w14:paraId="5C9069B6" w14:textId="77777777" w:rsidR="002B0EA8" w:rsidRDefault="002B0EA8" w:rsidP="002B0EA8">
      <w:pPr>
        <w:pStyle w:val="PL"/>
        <w:rPr>
          <w:ins w:id="1156" w:author="scottma"/>
        </w:rPr>
      </w:pPr>
      <w:ins w:id="1157" w:author="scottma">
        <w:r>
          <w:t xml:space="preserve">    at regular intervals only when the conditions indicated by eventThresholdL1, </w:t>
        </w:r>
      </w:ins>
    </w:p>
    <w:p w14:paraId="2B346554" w14:textId="77777777" w:rsidR="002B0EA8" w:rsidRDefault="002B0EA8" w:rsidP="002B0EA8">
      <w:pPr>
        <w:pStyle w:val="PL"/>
        <w:rPr>
          <w:ins w:id="1158" w:author="scottma"/>
        </w:rPr>
      </w:pPr>
      <w:ins w:id="1159" w:author="scottma">
        <w:r>
          <w:t xml:space="preserve">    hysteresisL1, timeToTriggerL1 (defining the thresholds, </w:t>
        </w:r>
        <w:proofErr w:type="gramStart"/>
        <w:r>
          <w:t>hysteresis</w:t>
        </w:r>
        <w:proofErr w:type="gramEnd"/>
        <w:r>
          <w:t xml:space="preserve"> and time </w:t>
        </w:r>
      </w:ins>
    </w:p>
    <w:p w14:paraId="142004CF" w14:textId="77777777" w:rsidR="002B0EA8" w:rsidRDefault="002B0EA8" w:rsidP="002B0EA8">
      <w:pPr>
        <w:pStyle w:val="PL"/>
        <w:rPr>
          <w:ins w:id="1160" w:author="scottma"/>
        </w:rPr>
      </w:pPr>
      <w:ins w:id="1161" w:author="scottma">
        <w:r>
          <w:t xml:space="preserve">    to trigger) are met and if UE is 'camped normally' state (TS 38.331, </w:t>
        </w:r>
      </w:ins>
    </w:p>
    <w:p w14:paraId="2B654301" w14:textId="77777777" w:rsidR="002B0EA8" w:rsidRDefault="002B0EA8" w:rsidP="002B0EA8">
      <w:pPr>
        <w:pStyle w:val="PL"/>
        <w:rPr>
          <w:ins w:id="1162" w:author="scottma"/>
        </w:rPr>
      </w:pPr>
      <w:ins w:id="1163" w:author="scottma">
        <w:r>
          <w:t xml:space="preserve">    TS 38.304).  In case 'out of coverage' is selected as event type, the</w:t>
        </w:r>
      </w:ins>
    </w:p>
    <w:p w14:paraId="66C853FA" w14:textId="77777777" w:rsidR="002B0EA8" w:rsidRDefault="002B0EA8" w:rsidP="002B0EA8">
      <w:pPr>
        <w:pStyle w:val="PL"/>
        <w:rPr>
          <w:ins w:id="1164" w:author="scottma"/>
        </w:rPr>
      </w:pPr>
      <w:ins w:id="1165" w:author="scottma">
        <w:r>
          <w:t xml:space="preserve">    logging is performed according to parameter </w:t>
        </w:r>
        <w:proofErr w:type="spellStart"/>
        <w:r>
          <w:t>loggingInterval</w:t>
        </w:r>
        <w:proofErr w:type="spellEnd"/>
        <w:r>
          <w:t xml:space="preserve"> at </w:t>
        </w:r>
        <w:proofErr w:type="gramStart"/>
        <w:r>
          <w:t>regular</w:t>
        </w:r>
        <w:proofErr w:type="gramEnd"/>
        <w:r>
          <w:t xml:space="preserve"> </w:t>
        </w:r>
      </w:ins>
    </w:p>
    <w:p w14:paraId="2E4A9D20" w14:textId="77777777" w:rsidR="002B0EA8" w:rsidRDefault="002B0EA8" w:rsidP="002B0EA8">
      <w:pPr>
        <w:pStyle w:val="PL"/>
        <w:rPr>
          <w:ins w:id="1166" w:author="scottma"/>
        </w:rPr>
      </w:pPr>
      <w:ins w:id="1167" w:author="scottma">
        <w:r>
          <w:t xml:space="preserve">    intervals only when the UE is in 'any cell selection' state. </w:t>
        </w:r>
      </w:ins>
    </w:p>
    <w:p w14:paraId="7F7A9F66" w14:textId="77777777" w:rsidR="002B0EA8" w:rsidRDefault="002B0EA8" w:rsidP="002B0EA8">
      <w:pPr>
        <w:pStyle w:val="PL"/>
        <w:rPr>
          <w:ins w:id="1168" w:author="scottma"/>
        </w:rPr>
      </w:pPr>
      <w:ins w:id="1169" w:author="scottma">
        <w:r>
          <w:t xml:space="preserve">    Furthermore, logging is performed immediately upon transition from the</w:t>
        </w:r>
      </w:ins>
    </w:p>
    <w:p w14:paraId="1E4216E6" w14:textId="77777777" w:rsidR="002B0EA8" w:rsidRDefault="002B0EA8" w:rsidP="002B0EA8">
      <w:pPr>
        <w:pStyle w:val="PL"/>
        <w:rPr>
          <w:ins w:id="1170" w:author="scottma"/>
        </w:rPr>
      </w:pPr>
      <w:ins w:id="1171" w:author="scottma">
        <w:r>
          <w:t xml:space="preserve">    '</w:t>
        </w:r>
        <w:proofErr w:type="gramStart"/>
        <w:r>
          <w:t>any</w:t>
        </w:r>
        <w:proofErr w:type="gramEnd"/>
        <w:r>
          <w:t xml:space="preserve"> cell selection' state to the 'camped normally' state (TS 38.331, </w:t>
        </w:r>
      </w:ins>
    </w:p>
    <w:p w14:paraId="68753F5B" w14:textId="77777777" w:rsidR="002B0EA8" w:rsidRDefault="002B0EA8" w:rsidP="002B0EA8">
      <w:pPr>
        <w:pStyle w:val="PL"/>
        <w:rPr>
          <w:ins w:id="1172" w:author="scottma"/>
        </w:rPr>
      </w:pPr>
      <w:ins w:id="1173" w:author="scottma">
        <w:r>
          <w:t xml:space="preserve">    TS 38.304).</w:t>
        </w:r>
        <w:proofErr w:type="gramStart"/>
        <w:r>
          <w:t>";</w:t>
        </w:r>
        <w:proofErr w:type="gramEnd"/>
      </w:ins>
    </w:p>
    <w:p w14:paraId="750C8309" w14:textId="77777777" w:rsidR="002B0EA8" w:rsidRDefault="002B0EA8" w:rsidP="002B0EA8">
      <w:pPr>
        <w:pStyle w:val="PL"/>
        <w:rPr>
          <w:ins w:id="1174" w:author="scottma"/>
        </w:rPr>
      </w:pPr>
      <w:ins w:id="1175" w:author="scottma">
        <w:r>
          <w:t xml:space="preserve">    </w:t>
        </w:r>
      </w:ins>
    </w:p>
    <w:p w14:paraId="7C0BEF92" w14:textId="77777777" w:rsidR="002B0EA8" w:rsidRDefault="002B0EA8" w:rsidP="002B0EA8">
      <w:pPr>
        <w:pStyle w:val="PL"/>
        <w:rPr>
          <w:ins w:id="1176" w:author="scottma"/>
        </w:rPr>
      </w:pPr>
      <w:ins w:id="1177" w:author="scottma">
        <w:r>
          <w:t xml:space="preserve">   leaf </w:t>
        </w:r>
        <w:proofErr w:type="spellStart"/>
        <w:r>
          <w:t>traceCollectionEntityIPAddress</w:t>
        </w:r>
        <w:proofErr w:type="spellEnd"/>
        <w:r>
          <w:t xml:space="preserve"> {</w:t>
        </w:r>
      </w:ins>
    </w:p>
    <w:p w14:paraId="70F2A541" w14:textId="77777777" w:rsidR="002B0EA8" w:rsidRDefault="002B0EA8" w:rsidP="002B0EA8">
      <w:pPr>
        <w:pStyle w:val="PL"/>
        <w:rPr>
          <w:ins w:id="1178" w:author="scottma"/>
        </w:rPr>
      </w:pPr>
      <w:ins w:id="1179" w:author="scottma">
        <w:r>
          <w:t xml:space="preserve">      when </w:t>
        </w:r>
        <w:proofErr w:type="gramStart"/>
        <w:r>
          <w:t>'..</w:t>
        </w:r>
        <w:proofErr w:type="gramEnd"/>
        <w:r>
          <w:t>/</w:t>
        </w:r>
        <w:proofErr w:type="spellStart"/>
        <w:r>
          <w:t>traceReportingFormat</w:t>
        </w:r>
        <w:proofErr w:type="spellEnd"/>
        <w:r>
          <w:t xml:space="preserve">  = "FILE_BASED" or '</w:t>
        </w:r>
      </w:ins>
    </w:p>
    <w:p w14:paraId="27BA9A23" w14:textId="77777777" w:rsidR="002B0EA8" w:rsidRDefault="002B0EA8" w:rsidP="002B0EA8">
      <w:pPr>
        <w:pStyle w:val="PL"/>
        <w:rPr>
          <w:ins w:id="1180" w:author="scottma"/>
        </w:rPr>
      </w:pPr>
      <w:ins w:id="1181" w:author="scottma">
        <w:r>
          <w:t xml:space="preserve">        +'</w:t>
        </w:r>
        <w:proofErr w:type="spellStart"/>
        <w:r>
          <w:t>jobType</w:t>
        </w:r>
        <w:proofErr w:type="spellEnd"/>
        <w:r>
          <w:t xml:space="preserve"> = "LOGGED_MDT_ONLY" or </w:t>
        </w:r>
        <w:proofErr w:type="spellStart"/>
        <w:r>
          <w:t>jobType</w:t>
        </w:r>
        <w:proofErr w:type="spellEnd"/>
        <w:r>
          <w:t xml:space="preserve"> = "LOGGED_MBSFN_MDT"</w:t>
        </w:r>
        <w:proofErr w:type="gramStart"/>
        <w:r>
          <w:t>';</w:t>
        </w:r>
        <w:proofErr w:type="gramEnd"/>
      </w:ins>
    </w:p>
    <w:p w14:paraId="3CB7FD5E" w14:textId="77777777" w:rsidR="002B0EA8" w:rsidRDefault="002B0EA8" w:rsidP="002B0EA8">
      <w:pPr>
        <w:pStyle w:val="PL"/>
        <w:rPr>
          <w:ins w:id="1182" w:author="scottma"/>
        </w:rPr>
      </w:pPr>
      <w:ins w:id="1183" w:author="scottma">
        <w:r>
          <w:t xml:space="preserve">      type union {</w:t>
        </w:r>
      </w:ins>
    </w:p>
    <w:p w14:paraId="797FD204" w14:textId="77777777" w:rsidR="002B0EA8" w:rsidRDefault="002B0EA8" w:rsidP="002B0EA8">
      <w:pPr>
        <w:pStyle w:val="PL"/>
        <w:rPr>
          <w:ins w:id="1184" w:author="scottma"/>
        </w:rPr>
      </w:pPr>
      <w:ins w:id="1185" w:author="scottma">
        <w:r>
          <w:lastRenderedPageBreak/>
          <w:t xml:space="preserve">        type </w:t>
        </w:r>
        <w:proofErr w:type="spellStart"/>
        <w:proofErr w:type="gramStart"/>
        <w:r>
          <w:t>inet:uri</w:t>
        </w:r>
        <w:proofErr w:type="spellEnd"/>
        <w:proofErr w:type="gramEnd"/>
        <w:r>
          <w:t>;</w:t>
        </w:r>
      </w:ins>
    </w:p>
    <w:p w14:paraId="37A8DF9C" w14:textId="77777777" w:rsidR="002B0EA8" w:rsidRDefault="002B0EA8" w:rsidP="002B0EA8">
      <w:pPr>
        <w:pStyle w:val="PL"/>
        <w:rPr>
          <w:ins w:id="1186" w:author="scottma"/>
        </w:rPr>
      </w:pPr>
      <w:ins w:id="1187" w:author="scottma">
        <w:r>
          <w:t xml:space="preserve">        type </w:t>
        </w:r>
        <w:proofErr w:type="spellStart"/>
        <w:proofErr w:type="gramStart"/>
        <w:r>
          <w:t>inet:ip</w:t>
        </w:r>
        <w:proofErr w:type="gramEnd"/>
        <w:r>
          <w:t>-address</w:t>
        </w:r>
        <w:proofErr w:type="spellEnd"/>
        <w:r>
          <w:t>;</w:t>
        </w:r>
      </w:ins>
    </w:p>
    <w:p w14:paraId="64973CC2" w14:textId="77777777" w:rsidR="002B0EA8" w:rsidRDefault="002B0EA8" w:rsidP="002B0EA8">
      <w:pPr>
        <w:pStyle w:val="PL"/>
        <w:rPr>
          <w:del w:id="1188" w:author="scottma"/>
        </w:rPr>
      </w:pPr>
      <w:del w:id="1189" w:author="scottma">
        <w:r>
          <w:delText xml:space="preserve">    leaf listOfMeasurements {</w:delText>
        </w:r>
      </w:del>
    </w:p>
    <w:p w14:paraId="1902DD8F" w14:textId="77777777" w:rsidR="002B0EA8" w:rsidRDefault="002B0EA8" w:rsidP="002B0EA8">
      <w:pPr>
        <w:pStyle w:val="PL"/>
        <w:rPr>
          <w:del w:id="1190" w:author="scottma"/>
        </w:rPr>
      </w:pPr>
      <w:del w:id="1191" w:author="scottma">
        <w:r>
          <w:delText xml:space="preserve">      when '../jobType = "IMMEDIATE_MDT_ONLY"';</w:delText>
        </w:r>
      </w:del>
    </w:p>
    <w:p w14:paraId="1DFA6CD3" w14:textId="77777777" w:rsidR="002B0EA8" w:rsidRDefault="002B0EA8" w:rsidP="002B0EA8">
      <w:pPr>
        <w:pStyle w:val="PL"/>
        <w:rPr>
          <w:del w:id="1192" w:author="scottma"/>
        </w:rPr>
      </w:pPr>
      <w:del w:id="1193" w:author="scottma">
        <w:r>
          <w:delText xml:space="preserve">      type enumeration {</w:delText>
        </w:r>
      </w:del>
    </w:p>
    <w:p w14:paraId="2B2DA522" w14:textId="77777777" w:rsidR="002B0EA8" w:rsidRDefault="002B0EA8" w:rsidP="002B0EA8">
      <w:pPr>
        <w:pStyle w:val="PL"/>
        <w:rPr>
          <w:del w:id="1194" w:author="scottma"/>
        </w:rPr>
      </w:pPr>
      <w:del w:id="1195" w:author="scottma">
        <w:r>
          <w:delText xml:space="preserve">        enum M1;</w:delText>
        </w:r>
      </w:del>
    </w:p>
    <w:p w14:paraId="1124D1F6" w14:textId="77777777" w:rsidR="002B0EA8" w:rsidRDefault="002B0EA8" w:rsidP="002B0EA8">
      <w:pPr>
        <w:pStyle w:val="PL"/>
        <w:rPr>
          <w:del w:id="1196" w:author="scottma"/>
        </w:rPr>
      </w:pPr>
      <w:del w:id="1197" w:author="scottma">
        <w:r>
          <w:delText xml:space="preserve">        enum M2;</w:delText>
        </w:r>
      </w:del>
    </w:p>
    <w:p w14:paraId="4C977E38" w14:textId="77777777" w:rsidR="002B0EA8" w:rsidRDefault="002B0EA8" w:rsidP="002B0EA8">
      <w:pPr>
        <w:pStyle w:val="PL"/>
        <w:rPr>
          <w:del w:id="1198" w:author="scottma"/>
        </w:rPr>
      </w:pPr>
      <w:del w:id="1199" w:author="scottma">
        <w:r>
          <w:delText xml:space="preserve">        enum M3;</w:delText>
        </w:r>
      </w:del>
    </w:p>
    <w:p w14:paraId="6AD1F87E" w14:textId="77777777" w:rsidR="002B0EA8" w:rsidRDefault="002B0EA8" w:rsidP="002B0EA8">
      <w:pPr>
        <w:pStyle w:val="PL"/>
        <w:rPr>
          <w:del w:id="1200" w:author="scottma"/>
        </w:rPr>
      </w:pPr>
      <w:del w:id="1201" w:author="scottma">
        <w:r>
          <w:delText xml:space="preserve">        enum M4;</w:delText>
        </w:r>
      </w:del>
    </w:p>
    <w:p w14:paraId="1436E4ED" w14:textId="77777777" w:rsidR="002B0EA8" w:rsidRDefault="002B0EA8" w:rsidP="002B0EA8">
      <w:pPr>
        <w:pStyle w:val="PL"/>
        <w:rPr>
          <w:del w:id="1202" w:author="scottma"/>
        </w:rPr>
      </w:pPr>
      <w:del w:id="1203" w:author="scottma">
        <w:r>
          <w:delText xml:space="preserve">        enum M5;</w:delText>
        </w:r>
      </w:del>
    </w:p>
    <w:p w14:paraId="18F901FC" w14:textId="77777777" w:rsidR="002B0EA8" w:rsidRDefault="002B0EA8" w:rsidP="002B0EA8">
      <w:pPr>
        <w:pStyle w:val="PL"/>
        <w:rPr>
          <w:del w:id="1204" w:author="scottma"/>
        </w:rPr>
      </w:pPr>
      <w:del w:id="1205" w:author="scottma">
        <w:r>
          <w:delText xml:space="preserve">        enum M6_DL;</w:delText>
        </w:r>
      </w:del>
    </w:p>
    <w:p w14:paraId="23CDE8A1" w14:textId="77777777" w:rsidR="002B0EA8" w:rsidRDefault="002B0EA8" w:rsidP="002B0EA8">
      <w:pPr>
        <w:pStyle w:val="PL"/>
        <w:rPr>
          <w:del w:id="1206" w:author="scottma"/>
        </w:rPr>
      </w:pPr>
      <w:del w:id="1207" w:author="scottma">
        <w:r>
          <w:delText xml:space="preserve">        enum M6_UL;</w:delText>
        </w:r>
      </w:del>
    </w:p>
    <w:p w14:paraId="2D62384A" w14:textId="77777777" w:rsidR="002B0EA8" w:rsidRDefault="002B0EA8" w:rsidP="002B0EA8">
      <w:pPr>
        <w:pStyle w:val="PL"/>
        <w:rPr>
          <w:del w:id="1208" w:author="scottma"/>
        </w:rPr>
      </w:pPr>
      <w:del w:id="1209" w:author="scottma">
        <w:r>
          <w:delText xml:space="preserve">        enum M7_DL;</w:delText>
        </w:r>
      </w:del>
    </w:p>
    <w:p w14:paraId="2C163385" w14:textId="77777777" w:rsidR="002B0EA8" w:rsidRDefault="002B0EA8" w:rsidP="002B0EA8">
      <w:pPr>
        <w:pStyle w:val="PL"/>
        <w:rPr>
          <w:del w:id="1210" w:author="scottma"/>
        </w:rPr>
      </w:pPr>
      <w:del w:id="1211" w:author="scottma">
        <w:r>
          <w:delText xml:space="preserve">        enum M7_UL;</w:delText>
        </w:r>
      </w:del>
    </w:p>
    <w:p w14:paraId="6AC3377A" w14:textId="77777777" w:rsidR="002B0EA8" w:rsidRDefault="002B0EA8" w:rsidP="002B0EA8">
      <w:pPr>
        <w:pStyle w:val="PL"/>
        <w:rPr>
          <w:del w:id="1212" w:author="scottma"/>
        </w:rPr>
      </w:pPr>
      <w:del w:id="1213" w:author="scottma">
        <w:r>
          <w:delText xml:space="preserve">        enum M1_EVENT_TRIGGERED;</w:delText>
        </w:r>
      </w:del>
    </w:p>
    <w:p w14:paraId="5E342C12" w14:textId="77777777" w:rsidR="002B0EA8" w:rsidRDefault="002B0EA8" w:rsidP="002B0EA8">
      <w:pPr>
        <w:pStyle w:val="PL"/>
        <w:rPr>
          <w:del w:id="1214" w:author="scottma"/>
        </w:rPr>
      </w:pPr>
      <w:del w:id="1215" w:author="scottma">
        <w:r>
          <w:delText xml:space="preserve">        enum M6;</w:delText>
        </w:r>
      </w:del>
    </w:p>
    <w:p w14:paraId="128B85D5" w14:textId="77777777" w:rsidR="002B0EA8" w:rsidRDefault="002B0EA8" w:rsidP="002B0EA8">
      <w:pPr>
        <w:pStyle w:val="PL"/>
        <w:rPr>
          <w:del w:id="1216" w:author="scottma"/>
        </w:rPr>
      </w:pPr>
      <w:del w:id="1217" w:author="scottma">
        <w:r>
          <w:delText xml:space="preserve">        enum M7;</w:delText>
        </w:r>
      </w:del>
    </w:p>
    <w:p w14:paraId="0D9A0750" w14:textId="77777777" w:rsidR="002B0EA8" w:rsidRDefault="002B0EA8" w:rsidP="002B0EA8">
      <w:pPr>
        <w:pStyle w:val="PL"/>
        <w:rPr>
          <w:del w:id="1218" w:author="scottma"/>
        </w:rPr>
      </w:pPr>
      <w:del w:id="1219" w:author="scottma">
        <w:r>
          <w:delText xml:space="preserve">        enum M8;</w:delText>
        </w:r>
      </w:del>
    </w:p>
    <w:p w14:paraId="69172DC0" w14:textId="77777777" w:rsidR="002B0EA8" w:rsidRDefault="002B0EA8" w:rsidP="002B0EA8">
      <w:pPr>
        <w:pStyle w:val="PL"/>
        <w:rPr>
          <w:del w:id="1220" w:author="scottma"/>
        </w:rPr>
      </w:pPr>
      <w:del w:id="1221" w:author="scottma">
        <w:r>
          <w:delText xml:space="preserve">        enum M9;</w:delText>
        </w:r>
      </w:del>
    </w:p>
    <w:p w14:paraId="3943069A" w14:textId="77777777" w:rsidR="002B0EA8" w:rsidRDefault="002B0EA8" w:rsidP="002B0EA8">
      <w:pPr>
        <w:pStyle w:val="PL"/>
      </w:pPr>
      <w:r>
        <w:t xml:space="preserve">      }</w:t>
      </w:r>
    </w:p>
    <w:p w14:paraId="5B611258" w14:textId="77777777" w:rsidR="002B0EA8" w:rsidRDefault="002B0EA8" w:rsidP="002B0EA8">
      <w:pPr>
        <w:pStyle w:val="PL"/>
        <w:rPr>
          <w:ins w:id="1222" w:author="scottma"/>
        </w:rPr>
      </w:pPr>
      <w:ins w:id="1223" w:author="scottma">
        <w:r>
          <w:t xml:space="preserve">      description "Specifies the address of the Trace Collection Entity </w:t>
        </w:r>
        <w:proofErr w:type="gramStart"/>
        <w:r>
          <w:t>when</w:t>
        </w:r>
        <w:proofErr w:type="gramEnd"/>
      </w:ins>
    </w:p>
    <w:p w14:paraId="36098FFD" w14:textId="77777777" w:rsidR="002B0EA8" w:rsidRDefault="002B0EA8" w:rsidP="002B0EA8">
      <w:pPr>
        <w:pStyle w:val="PL"/>
        <w:rPr>
          <w:ins w:id="1224" w:author="scottma"/>
        </w:rPr>
      </w:pPr>
      <w:ins w:id="1225" w:author="scottma">
        <w:r>
          <w:t xml:space="preserve">        the attribute </w:t>
        </w:r>
        <w:proofErr w:type="spellStart"/>
        <w:r>
          <w:t>traceReportingFormat</w:t>
        </w:r>
        <w:proofErr w:type="spellEnd"/>
        <w:r>
          <w:t xml:space="preserve"> is configured for the file-</w:t>
        </w:r>
        <w:proofErr w:type="gramStart"/>
        <w:r>
          <w:t>based</w:t>
        </w:r>
        <w:proofErr w:type="gramEnd"/>
      </w:ins>
    </w:p>
    <w:p w14:paraId="27E5A478" w14:textId="77777777" w:rsidR="002B0EA8" w:rsidRDefault="002B0EA8" w:rsidP="002B0EA8">
      <w:pPr>
        <w:pStyle w:val="PL"/>
        <w:rPr>
          <w:ins w:id="1226" w:author="scottma"/>
        </w:rPr>
      </w:pPr>
      <w:ins w:id="1227" w:author="scottma">
        <w:r>
          <w:t xml:space="preserve">        reporting. The attribute is applicable for both Trace and MDT.</w:t>
        </w:r>
        <w:proofErr w:type="gramStart"/>
        <w:r>
          <w:t>";</w:t>
        </w:r>
        <w:proofErr w:type="gramEnd"/>
      </w:ins>
    </w:p>
    <w:p w14:paraId="2FE354FB" w14:textId="77777777" w:rsidR="002B0EA8" w:rsidRDefault="002B0EA8" w:rsidP="002B0EA8">
      <w:pPr>
        <w:pStyle w:val="PL"/>
        <w:rPr>
          <w:ins w:id="1228" w:author="scottma"/>
        </w:rPr>
      </w:pPr>
      <w:ins w:id="1229" w:author="scottma">
        <w:r>
          <w:t xml:space="preserve">      reference "Clause 5.9 of 3GPP TS 32.422</w:t>
        </w:r>
        <w:proofErr w:type="gramStart"/>
        <w:r>
          <w:t>";</w:t>
        </w:r>
        <w:proofErr w:type="gramEnd"/>
      </w:ins>
    </w:p>
    <w:p w14:paraId="3F3FDC4D" w14:textId="77777777" w:rsidR="002B0EA8" w:rsidRDefault="002B0EA8" w:rsidP="002B0EA8">
      <w:pPr>
        <w:pStyle w:val="PL"/>
        <w:rPr>
          <w:del w:id="1230" w:author="scottma"/>
        </w:rPr>
      </w:pPr>
      <w:del w:id="1231" w:author="scottma">
        <w:r>
          <w:delText xml:space="preserve">      description "It specifies the UE measurements that shall be collected in</w:delText>
        </w:r>
      </w:del>
    </w:p>
    <w:p w14:paraId="0FF35BE1" w14:textId="77777777" w:rsidR="002B0EA8" w:rsidRDefault="002B0EA8" w:rsidP="002B0EA8">
      <w:pPr>
        <w:pStyle w:val="PL"/>
        <w:rPr>
          <w:del w:id="1232" w:author="scottma"/>
        </w:rPr>
      </w:pPr>
      <w:del w:id="1233" w:author="scottma">
        <w:r>
          <w:delText xml:space="preserve">        an Immediate MDT job. The attribute is applicable only for Immediate MDT.</w:delText>
        </w:r>
      </w:del>
    </w:p>
    <w:p w14:paraId="06187B6B" w14:textId="77777777" w:rsidR="002B0EA8" w:rsidRDefault="002B0EA8" w:rsidP="002B0EA8">
      <w:pPr>
        <w:pStyle w:val="PL"/>
        <w:rPr>
          <w:del w:id="1234" w:author="scottma"/>
        </w:rPr>
      </w:pPr>
      <w:del w:id="1235" w:author="scottma">
        <w:r>
          <w:delText xml:space="preserve">        In case this attribute is not used, it carries a null semantic.";</w:delText>
        </w:r>
      </w:del>
    </w:p>
    <w:p w14:paraId="74435F95" w14:textId="77777777" w:rsidR="002B0EA8" w:rsidRDefault="002B0EA8" w:rsidP="002B0EA8">
      <w:pPr>
        <w:pStyle w:val="PL"/>
        <w:rPr>
          <w:del w:id="1236" w:author="scottma"/>
        </w:rPr>
      </w:pPr>
      <w:del w:id="1237" w:author="scottma">
        <w:r>
          <w:delText xml:space="preserve">      reference "3GPP TS 32.422 clause 5.10.3";</w:delText>
        </w:r>
      </w:del>
    </w:p>
    <w:p w14:paraId="57B6BB4F" w14:textId="77777777" w:rsidR="002B0EA8" w:rsidRDefault="002B0EA8" w:rsidP="002B0EA8">
      <w:pPr>
        <w:pStyle w:val="PL"/>
      </w:pPr>
      <w:r>
        <w:t xml:space="preserve">    }</w:t>
      </w:r>
    </w:p>
    <w:p w14:paraId="183C99FF" w14:textId="77777777" w:rsidR="002B0EA8" w:rsidRDefault="002B0EA8" w:rsidP="002B0EA8">
      <w:pPr>
        <w:pStyle w:val="PL"/>
        <w:rPr>
          <w:ins w:id="1238" w:author="scottma"/>
        </w:rPr>
      </w:pPr>
      <w:ins w:id="1239" w:author="scottma">
        <w:r>
          <w:t xml:space="preserve">    </w:t>
        </w:r>
      </w:ins>
    </w:p>
    <w:p w14:paraId="67EC8C5F" w14:textId="77777777" w:rsidR="002B0EA8" w:rsidRDefault="002B0EA8" w:rsidP="002B0EA8">
      <w:pPr>
        <w:pStyle w:val="PL"/>
        <w:rPr>
          <w:del w:id="1240" w:author="scottma"/>
        </w:rPr>
      </w:pPr>
    </w:p>
    <w:p w14:paraId="78D21650" w14:textId="77777777" w:rsidR="002B0EA8" w:rsidRDefault="002B0EA8" w:rsidP="002B0EA8">
      <w:pPr>
        <w:pStyle w:val="PL"/>
      </w:pPr>
      <w:r>
        <w:t xml:space="preserve">    leaf </w:t>
      </w:r>
      <w:proofErr w:type="spellStart"/>
      <w:r>
        <w:t>loggingDuration</w:t>
      </w:r>
      <w:proofErr w:type="spellEnd"/>
      <w:r>
        <w:t xml:space="preserve"> {</w:t>
      </w:r>
    </w:p>
    <w:p w14:paraId="2EAEFA4B" w14:textId="77777777" w:rsidR="002B0EA8" w:rsidRDefault="002B0EA8" w:rsidP="002B0EA8">
      <w:pPr>
        <w:pStyle w:val="PL"/>
        <w:rPr>
          <w:ins w:id="1241" w:author="scottma"/>
        </w:rPr>
      </w:pPr>
      <w:ins w:id="1242" w:author="scottma">
        <w:r>
          <w:t xml:space="preserve">      when '</w:t>
        </w:r>
        <w:proofErr w:type="spellStart"/>
        <w:r>
          <w:t>jobType</w:t>
        </w:r>
        <w:proofErr w:type="spellEnd"/>
        <w:r>
          <w:t xml:space="preserve"> = "LOGGED_MDT_ONLY" or' </w:t>
        </w:r>
      </w:ins>
    </w:p>
    <w:p w14:paraId="09C4D336" w14:textId="77777777" w:rsidR="002B0EA8" w:rsidRDefault="002B0EA8" w:rsidP="002B0EA8">
      <w:pPr>
        <w:pStyle w:val="PL"/>
        <w:rPr>
          <w:ins w:id="1243" w:author="scottma"/>
        </w:rPr>
      </w:pPr>
      <w:ins w:id="1244" w:author="scottma">
        <w:r>
          <w:t xml:space="preserve">        + ' </w:t>
        </w:r>
        <w:proofErr w:type="spellStart"/>
        <w:r>
          <w:t>jobType</w:t>
        </w:r>
        <w:proofErr w:type="spellEnd"/>
        <w:r>
          <w:t xml:space="preserve"> = "LOGGED_MBSFN_MDT"</w:t>
        </w:r>
        <w:proofErr w:type="gramStart"/>
        <w:r>
          <w:t>';</w:t>
        </w:r>
        <w:proofErr w:type="gramEnd"/>
      </w:ins>
    </w:p>
    <w:p w14:paraId="5EE7686D" w14:textId="77777777" w:rsidR="002B0EA8" w:rsidRDefault="002B0EA8" w:rsidP="002B0EA8">
      <w:pPr>
        <w:pStyle w:val="PL"/>
        <w:rPr>
          <w:del w:id="1245" w:author="scottma"/>
        </w:rPr>
      </w:pPr>
      <w:del w:id="1246" w:author="scottma">
        <w:r>
          <w:delText xml:space="preserve">      when '../jobType = "LOGGED_MDT_ONLY" or' </w:delText>
        </w:r>
      </w:del>
    </w:p>
    <w:p w14:paraId="6E9E0512" w14:textId="77777777" w:rsidR="002B0EA8" w:rsidRDefault="002B0EA8" w:rsidP="002B0EA8">
      <w:pPr>
        <w:pStyle w:val="PL"/>
        <w:rPr>
          <w:del w:id="1247" w:author="scottma"/>
        </w:rPr>
      </w:pPr>
      <w:del w:id="1248" w:author="scottma">
        <w:r>
          <w:delText xml:space="preserve">        + ' ../jobType = "LOGGED_MBSFN_MDT"';</w:delText>
        </w:r>
      </w:del>
    </w:p>
    <w:p w14:paraId="3F357DD3" w14:textId="77777777" w:rsidR="002B0EA8" w:rsidRDefault="002B0EA8" w:rsidP="002B0EA8">
      <w:pPr>
        <w:pStyle w:val="PL"/>
      </w:pPr>
      <w:r>
        <w:t xml:space="preserve">      type uint32 {</w:t>
      </w:r>
    </w:p>
    <w:p w14:paraId="0228CBEB" w14:textId="77777777" w:rsidR="002B0EA8" w:rsidRDefault="002B0EA8" w:rsidP="002B0EA8">
      <w:pPr>
        <w:pStyle w:val="PL"/>
      </w:pPr>
      <w:r>
        <w:t xml:space="preserve">        range "600|1200|2400|3600|5400|7200</w:t>
      </w:r>
      <w:proofErr w:type="gramStart"/>
      <w:r>
        <w:t>";</w:t>
      </w:r>
      <w:proofErr w:type="gramEnd"/>
    </w:p>
    <w:p w14:paraId="722395B0" w14:textId="77777777" w:rsidR="002B0EA8" w:rsidRDefault="002B0EA8" w:rsidP="002B0EA8">
      <w:pPr>
        <w:pStyle w:val="PL"/>
      </w:pPr>
      <w:r>
        <w:t xml:space="preserve">      }</w:t>
      </w:r>
    </w:p>
    <w:p w14:paraId="5A327E4B" w14:textId="77777777" w:rsidR="002B0EA8" w:rsidRDefault="002B0EA8" w:rsidP="002B0EA8">
      <w:pPr>
        <w:pStyle w:val="PL"/>
      </w:pPr>
      <w:r>
        <w:t xml:space="preserve">      units </w:t>
      </w:r>
      <w:proofErr w:type="gramStart"/>
      <w:r>
        <w:t>seconds;</w:t>
      </w:r>
      <w:proofErr w:type="gramEnd"/>
    </w:p>
    <w:p w14:paraId="5E23EFAA" w14:textId="77777777" w:rsidR="002B0EA8" w:rsidRDefault="002B0EA8" w:rsidP="002B0EA8">
      <w:pPr>
        <w:pStyle w:val="PL"/>
      </w:pPr>
      <w:r>
        <w:t xml:space="preserve">      description "Specifies how long the MDT configuration is valid at the</w:t>
      </w:r>
    </w:p>
    <w:p w14:paraId="23AE4698" w14:textId="77777777" w:rsidR="002B0EA8" w:rsidRDefault="002B0EA8" w:rsidP="002B0EA8">
      <w:pPr>
        <w:pStyle w:val="PL"/>
      </w:pPr>
      <w:r>
        <w:t xml:space="preserve">        UE in case of Logged MDT. The attribute is applicable only for</w:t>
      </w:r>
    </w:p>
    <w:p w14:paraId="6FD6F607" w14:textId="77777777" w:rsidR="002B0EA8" w:rsidRDefault="002B0EA8" w:rsidP="002B0EA8">
      <w:pPr>
        <w:pStyle w:val="PL"/>
      </w:pPr>
      <w:r>
        <w:t xml:space="preserve">        Logged MDT and Logged MBSFN MDT. In case this attribute is not used, </w:t>
      </w:r>
      <w:proofErr w:type="gramStart"/>
      <w:r>
        <w:t>it</w:t>
      </w:r>
      <w:proofErr w:type="gramEnd"/>
    </w:p>
    <w:p w14:paraId="24A96F51" w14:textId="77777777" w:rsidR="002B0EA8" w:rsidRDefault="002B0EA8" w:rsidP="002B0EA8">
      <w:pPr>
        <w:pStyle w:val="PL"/>
      </w:pPr>
      <w:r>
        <w:t xml:space="preserve">        carries a null semantic.</w:t>
      </w:r>
      <w:proofErr w:type="gramStart"/>
      <w:r>
        <w:t>";</w:t>
      </w:r>
      <w:proofErr w:type="gramEnd"/>
    </w:p>
    <w:p w14:paraId="13204B2C" w14:textId="77777777" w:rsidR="002B0EA8" w:rsidRDefault="002B0EA8" w:rsidP="002B0EA8">
      <w:pPr>
        <w:pStyle w:val="PL"/>
      </w:pPr>
      <w:r>
        <w:t xml:space="preserve">      reference "5.10.9 of 3GPP TS 32.422</w:t>
      </w:r>
      <w:proofErr w:type="gramStart"/>
      <w:r>
        <w:t>";</w:t>
      </w:r>
      <w:proofErr w:type="gramEnd"/>
    </w:p>
    <w:p w14:paraId="58F09B2B" w14:textId="77777777" w:rsidR="002B0EA8" w:rsidRDefault="002B0EA8" w:rsidP="002B0EA8">
      <w:pPr>
        <w:pStyle w:val="PL"/>
      </w:pPr>
      <w:r>
        <w:t xml:space="preserve">    }</w:t>
      </w:r>
    </w:p>
    <w:p w14:paraId="217DA5B4" w14:textId="77777777" w:rsidR="002B0EA8" w:rsidRDefault="002B0EA8" w:rsidP="002B0EA8">
      <w:pPr>
        <w:pStyle w:val="PL"/>
      </w:pPr>
    </w:p>
    <w:p w14:paraId="6C4A9F23" w14:textId="77777777" w:rsidR="002B0EA8" w:rsidRDefault="002B0EA8" w:rsidP="002B0EA8">
      <w:pPr>
        <w:pStyle w:val="PL"/>
      </w:pPr>
      <w:r>
        <w:t xml:space="preserve">    leaf </w:t>
      </w:r>
      <w:proofErr w:type="spellStart"/>
      <w:r>
        <w:t>loggingInterval</w:t>
      </w:r>
      <w:proofErr w:type="spellEnd"/>
      <w:r>
        <w:t xml:space="preserve"> {</w:t>
      </w:r>
    </w:p>
    <w:p w14:paraId="05C7FD20" w14:textId="77777777" w:rsidR="002B0EA8" w:rsidRDefault="002B0EA8" w:rsidP="002B0EA8">
      <w:pPr>
        <w:pStyle w:val="PL"/>
        <w:rPr>
          <w:ins w:id="1249" w:author="scottma"/>
        </w:rPr>
      </w:pPr>
      <w:ins w:id="1250" w:author="scottma">
        <w:r>
          <w:t xml:space="preserve">      when '</w:t>
        </w:r>
        <w:proofErr w:type="spellStart"/>
        <w:r>
          <w:t>jobType</w:t>
        </w:r>
        <w:proofErr w:type="spellEnd"/>
        <w:r>
          <w:t xml:space="preserve"> = "LOGGED_MDT_ONLY" or' </w:t>
        </w:r>
      </w:ins>
    </w:p>
    <w:p w14:paraId="64466E65" w14:textId="77777777" w:rsidR="002B0EA8" w:rsidRDefault="002B0EA8" w:rsidP="002B0EA8">
      <w:pPr>
        <w:pStyle w:val="PL"/>
        <w:rPr>
          <w:ins w:id="1251" w:author="scottma"/>
        </w:rPr>
      </w:pPr>
      <w:ins w:id="1252" w:author="scottma">
        <w:r>
          <w:t xml:space="preserve">        + ' </w:t>
        </w:r>
        <w:proofErr w:type="spellStart"/>
        <w:r>
          <w:t>jobType</w:t>
        </w:r>
        <w:proofErr w:type="spellEnd"/>
        <w:r>
          <w:t xml:space="preserve"> = "LOGGED_MBSFN_MDT"</w:t>
        </w:r>
        <w:proofErr w:type="gramStart"/>
        <w:r>
          <w:t>';</w:t>
        </w:r>
        <w:proofErr w:type="gramEnd"/>
      </w:ins>
    </w:p>
    <w:p w14:paraId="7D05F440" w14:textId="77777777" w:rsidR="002B0EA8" w:rsidRDefault="002B0EA8" w:rsidP="002B0EA8">
      <w:pPr>
        <w:pStyle w:val="PL"/>
        <w:rPr>
          <w:del w:id="1253" w:author="scottma"/>
        </w:rPr>
      </w:pPr>
      <w:del w:id="1254" w:author="scottma">
        <w:r>
          <w:delText xml:space="preserve">      when '../jobType = "LOGGED_MDT_ONLY" or' </w:delText>
        </w:r>
      </w:del>
    </w:p>
    <w:p w14:paraId="68783A1A" w14:textId="77777777" w:rsidR="002B0EA8" w:rsidRDefault="002B0EA8" w:rsidP="002B0EA8">
      <w:pPr>
        <w:pStyle w:val="PL"/>
        <w:rPr>
          <w:del w:id="1255" w:author="scottma"/>
        </w:rPr>
      </w:pPr>
      <w:del w:id="1256" w:author="scottma">
        <w:r>
          <w:delText xml:space="preserve">        + ' ../jobType = "LOGGED_MBSFN_MDT"';</w:delText>
        </w:r>
      </w:del>
    </w:p>
    <w:p w14:paraId="6759E537" w14:textId="77777777" w:rsidR="002B0EA8" w:rsidRDefault="002B0EA8" w:rsidP="002B0EA8">
      <w:pPr>
        <w:pStyle w:val="PL"/>
      </w:pPr>
      <w:r>
        <w:t xml:space="preserve">      type uint32 {</w:t>
      </w:r>
    </w:p>
    <w:p w14:paraId="7EBB4CCA" w14:textId="77777777" w:rsidR="002B0EA8" w:rsidRDefault="002B0EA8" w:rsidP="002B0EA8">
      <w:pPr>
        <w:pStyle w:val="PL"/>
      </w:pPr>
      <w:r>
        <w:t xml:space="preserve">        range "0|320|640|1280|2560|5120|10240|20480|"</w:t>
      </w:r>
    </w:p>
    <w:p w14:paraId="727DCB1B" w14:textId="77777777" w:rsidR="002B0EA8" w:rsidRDefault="002B0EA8" w:rsidP="002B0EA8">
      <w:pPr>
        <w:pStyle w:val="PL"/>
      </w:pPr>
      <w:r>
        <w:t xml:space="preserve">          +"30720|40960|61440</w:t>
      </w:r>
      <w:proofErr w:type="gramStart"/>
      <w:r>
        <w:t>";</w:t>
      </w:r>
      <w:proofErr w:type="gramEnd"/>
    </w:p>
    <w:p w14:paraId="5EE5B009" w14:textId="77777777" w:rsidR="002B0EA8" w:rsidRDefault="002B0EA8" w:rsidP="002B0EA8">
      <w:pPr>
        <w:pStyle w:val="PL"/>
      </w:pPr>
      <w:r>
        <w:t xml:space="preserve">      }</w:t>
      </w:r>
    </w:p>
    <w:p w14:paraId="2C9F3265" w14:textId="77777777" w:rsidR="002B0EA8" w:rsidRDefault="002B0EA8" w:rsidP="002B0EA8">
      <w:pPr>
        <w:pStyle w:val="PL"/>
      </w:pPr>
      <w:r>
        <w:t xml:space="preserve">      units </w:t>
      </w:r>
      <w:proofErr w:type="gramStart"/>
      <w:r>
        <w:t>milliseconds;</w:t>
      </w:r>
      <w:proofErr w:type="gramEnd"/>
    </w:p>
    <w:p w14:paraId="725D2075" w14:textId="77777777" w:rsidR="002B0EA8" w:rsidRDefault="002B0EA8" w:rsidP="002B0EA8">
      <w:pPr>
        <w:pStyle w:val="PL"/>
      </w:pPr>
      <w:r>
        <w:t xml:space="preserve">      description "Specifies the </w:t>
      </w:r>
      <w:proofErr w:type="spellStart"/>
      <w:r>
        <w:t>periodicty</w:t>
      </w:r>
      <w:proofErr w:type="spellEnd"/>
      <w:r>
        <w:t xml:space="preserve"> for Logged MDT. The attribute </w:t>
      </w:r>
      <w:proofErr w:type="gramStart"/>
      <w:r>
        <w:t>is</w:t>
      </w:r>
      <w:proofErr w:type="gramEnd"/>
    </w:p>
    <w:p w14:paraId="79B32B8D" w14:textId="77777777" w:rsidR="002B0EA8" w:rsidRDefault="002B0EA8" w:rsidP="002B0EA8">
      <w:pPr>
        <w:pStyle w:val="PL"/>
      </w:pPr>
      <w:r>
        <w:t xml:space="preserve">        applicable only for Logged MDT and Logged MBSFN MDT. In case this</w:t>
      </w:r>
    </w:p>
    <w:p w14:paraId="699AB496" w14:textId="77777777" w:rsidR="002B0EA8" w:rsidRDefault="002B0EA8" w:rsidP="002B0EA8">
      <w:pPr>
        <w:pStyle w:val="PL"/>
      </w:pPr>
      <w:r>
        <w:t xml:space="preserve">        attribute is not </w:t>
      </w:r>
      <w:proofErr w:type="gramStart"/>
      <w:r>
        <w:t>used,</w:t>
      </w:r>
      <w:proofErr w:type="gramEnd"/>
      <w:r>
        <w:t xml:space="preserve"> it carries a null semantic.</w:t>
      </w:r>
    </w:p>
    <w:p w14:paraId="6F0EBBC6" w14:textId="77777777" w:rsidR="002B0EA8" w:rsidRDefault="002B0EA8" w:rsidP="002B0EA8">
      <w:pPr>
        <w:pStyle w:val="PL"/>
      </w:pPr>
      <w:r>
        <w:t xml:space="preserve">        The value 0 indicates Infinity for NR.</w:t>
      </w:r>
      <w:proofErr w:type="gramStart"/>
      <w:r>
        <w:t>";</w:t>
      </w:r>
      <w:proofErr w:type="gramEnd"/>
    </w:p>
    <w:p w14:paraId="2346A09B" w14:textId="77777777" w:rsidR="002B0EA8" w:rsidRDefault="002B0EA8" w:rsidP="002B0EA8">
      <w:pPr>
        <w:pStyle w:val="PL"/>
      </w:pPr>
      <w:r>
        <w:t xml:space="preserve">      reference "5.10.8 of 3GPP TS 32.422</w:t>
      </w:r>
      <w:proofErr w:type="gramStart"/>
      <w:r>
        <w:t>";</w:t>
      </w:r>
      <w:proofErr w:type="gramEnd"/>
    </w:p>
    <w:p w14:paraId="678C0F95" w14:textId="77777777" w:rsidR="002B0EA8" w:rsidRDefault="002B0EA8" w:rsidP="002B0EA8">
      <w:pPr>
        <w:pStyle w:val="PL"/>
      </w:pPr>
      <w:r>
        <w:t xml:space="preserve">    }</w:t>
      </w:r>
    </w:p>
    <w:p w14:paraId="033EA697" w14:textId="77777777" w:rsidR="002B0EA8" w:rsidRDefault="002B0EA8" w:rsidP="002B0EA8">
      <w:pPr>
        <w:pStyle w:val="PL"/>
        <w:rPr>
          <w:ins w:id="1257" w:author="scottma"/>
        </w:rPr>
      </w:pPr>
      <w:ins w:id="1258" w:author="scottma">
        <w:r>
          <w:t xml:space="preserve">    </w:t>
        </w:r>
      </w:ins>
    </w:p>
    <w:p w14:paraId="1589B212" w14:textId="77777777" w:rsidR="002B0EA8" w:rsidRDefault="002B0EA8" w:rsidP="002B0EA8">
      <w:pPr>
        <w:pStyle w:val="PL"/>
        <w:rPr>
          <w:ins w:id="1259" w:author="scottma"/>
        </w:rPr>
      </w:pPr>
      <w:ins w:id="1260" w:author="scottma">
        <w:r>
          <w:t xml:space="preserve">    leaf </w:t>
        </w:r>
        <w:proofErr w:type="spellStart"/>
        <w:r>
          <w:t>reportType</w:t>
        </w:r>
        <w:proofErr w:type="spellEnd"/>
        <w:r>
          <w:t xml:space="preserve"> {</w:t>
        </w:r>
      </w:ins>
    </w:p>
    <w:p w14:paraId="5E810D65" w14:textId="77777777" w:rsidR="002B0EA8" w:rsidRDefault="002B0EA8" w:rsidP="002B0EA8">
      <w:pPr>
        <w:pStyle w:val="PL"/>
        <w:rPr>
          <w:ins w:id="1261" w:author="scottma"/>
        </w:rPr>
      </w:pPr>
      <w:ins w:id="1262" w:author="scottma">
        <w:r>
          <w:t xml:space="preserve">      when '</w:t>
        </w:r>
        <w:proofErr w:type="spellStart"/>
        <w:r>
          <w:t>jobType</w:t>
        </w:r>
        <w:proofErr w:type="spellEnd"/>
        <w:r>
          <w:t xml:space="preserve"> = "IMMEDIATE_MDT_ONLY"</w:t>
        </w:r>
        <w:proofErr w:type="gramStart"/>
        <w:r>
          <w:t>';</w:t>
        </w:r>
        <w:proofErr w:type="gramEnd"/>
      </w:ins>
    </w:p>
    <w:p w14:paraId="17EBB6A8" w14:textId="77777777" w:rsidR="002B0EA8" w:rsidRDefault="002B0EA8" w:rsidP="002B0EA8">
      <w:pPr>
        <w:pStyle w:val="PL"/>
        <w:rPr>
          <w:ins w:id="1263" w:author="scottma"/>
        </w:rPr>
      </w:pPr>
      <w:ins w:id="1264" w:author="scottma">
        <w:r>
          <w:t xml:space="preserve">      type enumeration {</w:t>
        </w:r>
      </w:ins>
    </w:p>
    <w:p w14:paraId="48CB1223" w14:textId="77777777" w:rsidR="002B0EA8" w:rsidRDefault="002B0EA8" w:rsidP="002B0EA8">
      <w:pPr>
        <w:pStyle w:val="PL"/>
        <w:rPr>
          <w:ins w:id="1265" w:author="scottma"/>
        </w:rPr>
      </w:pPr>
      <w:ins w:id="1266" w:author="scottma">
        <w:r>
          <w:t xml:space="preserve">        </w:t>
        </w:r>
        <w:proofErr w:type="spellStart"/>
        <w:r>
          <w:t>enum</w:t>
        </w:r>
        <w:proofErr w:type="spellEnd"/>
        <w:r>
          <w:t xml:space="preserve"> </w:t>
        </w:r>
        <w:proofErr w:type="gramStart"/>
        <w:r>
          <w:t>PERIODICAL;</w:t>
        </w:r>
        <w:proofErr w:type="gramEnd"/>
      </w:ins>
    </w:p>
    <w:p w14:paraId="3183B104" w14:textId="77777777" w:rsidR="002B0EA8" w:rsidRDefault="002B0EA8" w:rsidP="002B0EA8">
      <w:pPr>
        <w:pStyle w:val="PL"/>
        <w:rPr>
          <w:ins w:id="1267" w:author="scottma"/>
        </w:rPr>
      </w:pPr>
      <w:ins w:id="1268" w:author="scottma">
        <w:r>
          <w:t xml:space="preserve">        </w:t>
        </w:r>
        <w:proofErr w:type="spellStart"/>
        <w:r>
          <w:t>enum</w:t>
        </w:r>
        <w:proofErr w:type="spellEnd"/>
        <w:r>
          <w:t xml:space="preserve"> EVENT_</w:t>
        </w:r>
        <w:proofErr w:type="gramStart"/>
        <w:r>
          <w:t>TRIGGERED;</w:t>
        </w:r>
        <w:proofErr w:type="gramEnd"/>
      </w:ins>
    </w:p>
    <w:p w14:paraId="242ABA4D" w14:textId="77777777" w:rsidR="002B0EA8" w:rsidRDefault="002B0EA8" w:rsidP="002B0EA8">
      <w:pPr>
        <w:pStyle w:val="PL"/>
        <w:rPr>
          <w:ins w:id="1269" w:author="scottma"/>
        </w:rPr>
      </w:pPr>
      <w:ins w:id="1270" w:author="scottma">
        <w:r>
          <w:t xml:space="preserve">      }</w:t>
        </w:r>
      </w:ins>
    </w:p>
    <w:p w14:paraId="1639D944" w14:textId="77777777" w:rsidR="002B0EA8" w:rsidRDefault="002B0EA8" w:rsidP="002B0EA8">
      <w:pPr>
        <w:pStyle w:val="PL"/>
        <w:rPr>
          <w:ins w:id="1271" w:author="scottma"/>
        </w:rPr>
      </w:pPr>
      <w:ins w:id="1272" w:author="scottma">
        <w:r>
          <w:t xml:space="preserve">      description "It specifies report type for logged NR MDT</w:t>
        </w:r>
        <w:proofErr w:type="gramStart"/>
        <w:r>
          <w:t>";</w:t>
        </w:r>
        <w:proofErr w:type="gramEnd"/>
      </w:ins>
    </w:p>
    <w:p w14:paraId="4450CF82" w14:textId="77777777" w:rsidR="002B0EA8" w:rsidRDefault="002B0EA8" w:rsidP="002B0EA8">
      <w:pPr>
        <w:pStyle w:val="PL"/>
        <w:rPr>
          <w:ins w:id="1273" w:author="scottma"/>
        </w:rPr>
      </w:pPr>
      <w:ins w:id="1274" w:author="scottma">
        <w:r>
          <w:t xml:space="preserve">      reference "Clause 5.10.27 of 3GPP TS 32.422</w:t>
        </w:r>
        <w:proofErr w:type="gramStart"/>
        <w:r>
          <w:t>";</w:t>
        </w:r>
        <w:proofErr w:type="gramEnd"/>
      </w:ins>
    </w:p>
    <w:p w14:paraId="6B3584D7" w14:textId="77777777" w:rsidR="002B0EA8" w:rsidRDefault="002B0EA8" w:rsidP="002B0EA8">
      <w:pPr>
        <w:pStyle w:val="PL"/>
        <w:rPr>
          <w:ins w:id="1275" w:author="scottma"/>
        </w:rPr>
      </w:pPr>
      <w:ins w:id="1276" w:author="scottma">
        <w:r>
          <w:t xml:space="preserve">    }</w:t>
        </w:r>
      </w:ins>
    </w:p>
    <w:p w14:paraId="7F362B68" w14:textId="77777777" w:rsidR="002B0EA8" w:rsidRDefault="002B0EA8" w:rsidP="002B0EA8">
      <w:pPr>
        <w:pStyle w:val="PL"/>
        <w:rPr>
          <w:ins w:id="1277" w:author="scottma"/>
        </w:rPr>
      </w:pPr>
      <w:ins w:id="1278" w:author="scottma">
        <w:r>
          <w:t xml:space="preserve">    </w:t>
        </w:r>
      </w:ins>
    </w:p>
    <w:p w14:paraId="5C2C25FF" w14:textId="77777777" w:rsidR="002B0EA8" w:rsidRDefault="002B0EA8" w:rsidP="002B0EA8">
      <w:pPr>
        <w:pStyle w:val="PL"/>
        <w:rPr>
          <w:ins w:id="1279" w:author="scottma"/>
        </w:rPr>
      </w:pPr>
      <w:ins w:id="1280" w:author="scottma">
        <w:r>
          <w:t xml:space="preserve">    leaf </w:t>
        </w:r>
        <w:proofErr w:type="spellStart"/>
        <w:r>
          <w:t>eventListForEventTriggeredMeasurement</w:t>
        </w:r>
        <w:proofErr w:type="spellEnd"/>
        <w:r>
          <w:t xml:space="preserve"> {</w:t>
        </w:r>
      </w:ins>
    </w:p>
    <w:p w14:paraId="24BA9329" w14:textId="77777777" w:rsidR="002B0EA8" w:rsidRDefault="002B0EA8" w:rsidP="002B0EA8">
      <w:pPr>
        <w:pStyle w:val="PL"/>
        <w:rPr>
          <w:ins w:id="1281" w:author="scottma"/>
        </w:rPr>
      </w:pPr>
      <w:ins w:id="1282" w:author="scottma">
        <w:r>
          <w:t xml:space="preserve">      when '</w:t>
        </w:r>
        <w:proofErr w:type="spellStart"/>
        <w:r>
          <w:t>jobType</w:t>
        </w:r>
        <w:proofErr w:type="spellEnd"/>
        <w:r>
          <w:t xml:space="preserve"> = "LOGGED_MDT_ONLY"</w:t>
        </w:r>
        <w:proofErr w:type="gramStart"/>
        <w:r>
          <w:t>';</w:t>
        </w:r>
        <w:proofErr w:type="gramEnd"/>
      </w:ins>
    </w:p>
    <w:p w14:paraId="24AC5879" w14:textId="77777777" w:rsidR="002B0EA8" w:rsidRDefault="002B0EA8" w:rsidP="002B0EA8">
      <w:pPr>
        <w:pStyle w:val="PL"/>
        <w:rPr>
          <w:ins w:id="1283" w:author="scottma"/>
        </w:rPr>
      </w:pPr>
      <w:ins w:id="1284" w:author="scottma">
        <w:r>
          <w:t xml:space="preserve">      type enumeration {</w:t>
        </w:r>
      </w:ins>
    </w:p>
    <w:p w14:paraId="02CAE5DD" w14:textId="77777777" w:rsidR="002B0EA8" w:rsidRDefault="002B0EA8" w:rsidP="002B0EA8">
      <w:pPr>
        <w:pStyle w:val="PL"/>
        <w:rPr>
          <w:ins w:id="1285" w:author="scottma"/>
        </w:rPr>
      </w:pPr>
      <w:ins w:id="1286" w:author="scottma">
        <w:r>
          <w:t xml:space="preserve">        </w:t>
        </w:r>
        <w:proofErr w:type="spellStart"/>
        <w:r>
          <w:t>enum</w:t>
        </w:r>
        <w:proofErr w:type="spellEnd"/>
        <w:r>
          <w:t xml:space="preserve"> OUT_OF_</w:t>
        </w:r>
        <w:proofErr w:type="gramStart"/>
        <w:r>
          <w:t>COVERAGE ;</w:t>
        </w:r>
        <w:proofErr w:type="gramEnd"/>
      </w:ins>
    </w:p>
    <w:p w14:paraId="3CE102D6" w14:textId="77777777" w:rsidR="002B0EA8" w:rsidRDefault="002B0EA8" w:rsidP="002B0EA8">
      <w:pPr>
        <w:pStyle w:val="PL"/>
        <w:rPr>
          <w:ins w:id="1287" w:author="scottma"/>
        </w:rPr>
      </w:pPr>
      <w:ins w:id="1288" w:author="scottma">
        <w:r>
          <w:lastRenderedPageBreak/>
          <w:t xml:space="preserve">        </w:t>
        </w:r>
        <w:proofErr w:type="spellStart"/>
        <w:r>
          <w:t>enum</w:t>
        </w:r>
        <w:proofErr w:type="spellEnd"/>
        <w:r>
          <w:t xml:space="preserve"> A2_</w:t>
        </w:r>
        <w:proofErr w:type="gramStart"/>
        <w:r>
          <w:t>EVENT ;</w:t>
        </w:r>
        <w:proofErr w:type="gramEnd"/>
      </w:ins>
    </w:p>
    <w:p w14:paraId="1F36A463" w14:textId="77777777" w:rsidR="002B0EA8" w:rsidRDefault="002B0EA8" w:rsidP="002B0EA8">
      <w:pPr>
        <w:pStyle w:val="PL"/>
        <w:rPr>
          <w:ins w:id="1289" w:author="scottma"/>
        </w:rPr>
      </w:pPr>
      <w:ins w:id="1290" w:author="scottma">
        <w:r>
          <w:t xml:space="preserve">      }</w:t>
        </w:r>
      </w:ins>
    </w:p>
    <w:p w14:paraId="0E4D2FE0" w14:textId="77777777" w:rsidR="002B0EA8" w:rsidRDefault="002B0EA8" w:rsidP="002B0EA8">
      <w:pPr>
        <w:pStyle w:val="PL"/>
        <w:rPr>
          <w:ins w:id="1291" w:author="scottma"/>
        </w:rPr>
      </w:pPr>
      <w:ins w:id="1292" w:author="scottma">
        <w:r>
          <w:t xml:space="preserve">      description "Specifies event types for event triggered measurement in the</w:t>
        </w:r>
      </w:ins>
    </w:p>
    <w:p w14:paraId="423269E9" w14:textId="77777777" w:rsidR="002B0EA8" w:rsidRDefault="002B0EA8" w:rsidP="002B0EA8">
      <w:pPr>
        <w:pStyle w:val="PL"/>
        <w:rPr>
          <w:ins w:id="1293" w:author="scottma"/>
        </w:rPr>
      </w:pPr>
      <w:ins w:id="1294" w:author="scottma">
        <w:r>
          <w:t xml:space="preserve">        case of logged NR MDT.  Each trace session may configure at most </w:t>
        </w:r>
        <w:proofErr w:type="gramStart"/>
        <w:r>
          <w:t>one</w:t>
        </w:r>
        <w:proofErr w:type="gramEnd"/>
      </w:ins>
    </w:p>
    <w:p w14:paraId="2315D8B4" w14:textId="77777777" w:rsidR="002B0EA8" w:rsidRDefault="002B0EA8" w:rsidP="002B0EA8">
      <w:pPr>
        <w:pStyle w:val="PL"/>
        <w:rPr>
          <w:ins w:id="1295" w:author="scottma"/>
        </w:rPr>
      </w:pPr>
      <w:ins w:id="1296" w:author="scottma">
        <w:r>
          <w:t xml:space="preserve">        event. The UE shall perform logging of measurements only upon </w:t>
        </w:r>
        <w:proofErr w:type="gramStart"/>
        <w:r>
          <w:t>certain</w:t>
        </w:r>
        <w:proofErr w:type="gramEnd"/>
      </w:ins>
    </w:p>
    <w:p w14:paraId="182728B1" w14:textId="77777777" w:rsidR="002B0EA8" w:rsidRDefault="002B0EA8" w:rsidP="002B0EA8">
      <w:pPr>
        <w:pStyle w:val="PL"/>
        <w:rPr>
          <w:ins w:id="1297" w:author="scottma"/>
        </w:rPr>
      </w:pPr>
      <w:ins w:id="1298" w:author="scottma">
        <w:r>
          <w:t xml:space="preserve">        condition being fulfilled:</w:t>
        </w:r>
      </w:ins>
    </w:p>
    <w:p w14:paraId="3150C3BA" w14:textId="77777777" w:rsidR="002B0EA8" w:rsidRDefault="002B0EA8" w:rsidP="002B0EA8">
      <w:pPr>
        <w:pStyle w:val="PL"/>
        <w:rPr>
          <w:ins w:id="1299" w:author="scottma"/>
        </w:rPr>
      </w:pPr>
      <w:ins w:id="1300" w:author="scottma">
        <w:r>
          <w:t xml:space="preserve">        - Out of coverage.</w:t>
        </w:r>
      </w:ins>
    </w:p>
    <w:p w14:paraId="02717D9B" w14:textId="77777777" w:rsidR="002B0EA8" w:rsidRDefault="002B0EA8" w:rsidP="002B0EA8">
      <w:pPr>
        <w:pStyle w:val="PL"/>
        <w:rPr>
          <w:ins w:id="1301" w:author="scottma"/>
        </w:rPr>
      </w:pPr>
      <w:ins w:id="1302" w:author="scottma">
        <w:r>
          <w:t xml:space="preserve">        - A2 event.</w:t>
        </w:r>
        <w:proofErr w:type="gramStart"/>
        <w:r>
          <w:t>";</w:t>
        </w:r>
        <w:proofErr w:type="gramEnd"/>
      </w:ins>
    </w:p>
    <w:p w14:paraId="56EC5E47" w14:textId="77777777" w:rsidR="002B0EA8" w:rsidRDefault="002B0EA8" w:rsidP="002B0EA8">
      <w:pPr>
        <w:pStyle w:val="PL"/>
        <w:rPr>
          <w:ins w:id="1303" w:author="scottma"/>
        </w:rPr>
      </w:pPr>
      <w:ins w:id="1304" w:author="scottma">
        <w:r>
          <w:t xml:space="preserve">      reference "Clause 5.10.28 of 3GPP TS 32.422</w:t>
        </w:r>
        <w:proofErr w:type="gramStart"/>
        <w:r>
          <w:t>";</w:t>
        </w:r>
        <w:proofErr w:type="gramEnd"/>
      </w:ins>
    </w:p>
    <w:p w14:paraId="44E9A1C3" w14:textId="77777777" w:rsidR="002B0EA8" w:rsidRDefault="002B0EA8" w:rsidP="002B0EA8">
      <w:pPr>
        <w:pStyle w:val="PL"/>
        <w:rPr>
          <w:ins w:id="1305" w:author="scottma"/>
        </w:rPr>
      </w:pPr>
      <w:ins w:id="1306" w:author="scottma">
        <w:r>
          <w:t xml:space="preserve">    }</w:t>
        </w:r>
      </w:ins>
    </w:p>
    <w:p w14:paraId="51EF89C2" w14:textId="77777777" w:rsidR="002B0EA8" w:rsidRDefault="002B0EA8" w:rsidP="002B0EA8">
      <w:pPr>
        <w:pStyle w:val="PL"/>
      </w:pPr>
    </w:p>
    <w:p w14:paraId="6D84C219" w14:textId="77777777" w:rsidR="002B0EA8" w:rsidRDefault="002B0EA8" w:rsidP="002B0EA8">
      <w:pPr>
        <w:pStyle w:val="PL"/>
      </w:pPr>
      <w:r>
        <w:t xml:space="preserve">    leaf eventThresholdL1 {</w:t>
      </w:r>
    </w:p>
    <w:p w14:paraId="19172522" w14:textId="77777777" w:rsidR="002B0EA8" w:rsidRDefault="002B0EA8" w:rsidP="002B0EA8">
      <w:pPr>
        <w:pStyle w:val="PL"/>
        <w:rPr>
          <w:ins w:id="1307" w:author="scottma"/>
        </w:rPr>
      </w:pPr>
      <w:ins w:id="1308" w:author="scottma">
        <w:r>
          <w:t xml:space="preserve">      when '</w:t>
        </w:r>
        <w:proofErr w:type="spellStart"/>
        <w:r>
          <w:t>jobType</w:t>
        </w:r>
        <w:proofErr w:type="spellEnd"/>
        <w:r>
          <w:t xml:space="preserve"> = "LOGGED_MDT_ONLY" or' </w:t>
        </w:r>
      </w:ins>
    </w:p>
    <w:p w14:paraId="27F83A22" w14:textId="77777777" w:rsidR="002B0EA8" w:rsidRDefault="002B0EA8" w:rsidP="002B0EA8">
      <w:pPr>
        <w:pStyle w:val="PL"/>
        <w:rPr>
          <w:ins w:id="1309" w:author="scottma"/>
        </w:rPr>
      </w:pPr>
      <w:ins w:id="1310" w:author="scottma">
        <w:r>
          <w:t xml:space="preserve">        + ' </w:t>
        </w:r>
        <w:proofErr w:type="spellStart"/>
        <w:r>
          <w:t>jobType</w:t>
        </w:r>
        <w:proofErr w:type="spellEnd"/>
        <w:r>
          <w:t xml:space="preserve"> = "LOGGED_MBSFN_MDT"</w:t>
        </w:r>
        <w:proofErr w:type="gramStart"/>
        <w:r>
          <w:t>';</w:t>
        </w:r>
        <w:proofErr w:type="gramEnd"/>
      </w:ins>
    </w:p>
    <w:p w14:paraId="78DAE757" w14:textId="77777777" w:rsidR="002B0EA8" w:rsidRDefault="002B0EA8" w:rsidP="002B0EA8">
      <w:pPr>
        <w:pStyle w:val="PL"/>
        <w:rPr>
          <w:del w:id="1311" w:author="scottma"/>
        </w:rPr>
      </w:pPr>
      <w:del w:id="1312" w:author="scottma">
        <w:r>
          <w:delText xml:space="preserve">      when '../jobType = "LOGGED_MDT_ONLY" or' </w:delText>
        </w:r>
      </w:del>
    </w:p>
    <w:p w14:paraId="00E9EF44" w14:textId="77777777" w:rsidR="002B0EA8" w:rsidRDefault="002B0EA8" w:rsidP="002B0EA8">
      <w:pPr>
        <w:pStyle w:val="PL"/>
        <w:rPr>
          <w:del w:id="1313" w:author="scottma"/>
        </w:rPr>
      </w:pPr>
      <w:del w:id="1314" w:author="scottma">
        <w:r>
          <w:delText xml:space="preserve">        + ' ../jobType = "LOGGED_MBSFN_MDT"';</w:delText>
        </w:r>
      </w:del>
    </w:p>
    <w:p w14:paraId="298CC485" w14:textId="77777777" w:rsidR="002B0EA8" w:rsidRDefault="002B0EA8" w:rsidP="002B0EA8">
      <w:pPr>
        <w:pStyle w:val="PL"/>
      </w:pPr>
      <w:r>
        <w:t xml:space="preserve">      type uint32 {</w:t>
      </w:r>
    </w:p>
    <w:p w14:paraId="185BDA5E" w14:textId="77777777" w:rsidR="002B0EA8" w:rsidRDefault="002B0EA8" w:rsidP="002B0EA8">
      <w:pPr>
        <w:pStyle w:val="PL"/>
      </w:pPr>
      <w:r>
        <w:t xml:space="preserve">        range "</w:t>
      </w:r>
      <w:proofErr w:type="gramStart"/>
      <w:r>
        <w:t>0..</w:t>
      </w:r>
      <w:proofErr w:type="gramEnd"/>
      <w:r>
        <w:t>127";</w:t>
      </w:r>
    </w:p>
    <w:p w14:paraId="16D50209" w14:textId="77777777" w:rsidR="002B0EA8" w:rsidRDefault="002B0EA8" w:rsidP="002B0EA8">
      <w:pPr>
        <w:pStyle w:val="PL"/>
      </w:pPr>
      <w:r>
        <w:t xml:space="preserve">      }</w:t>
      </w:r>
    </w:p>
    <w:p w14:paraId="04BBBFBE" w14:textId="77777777" w:rsidR="002B0EA8" w:rsidRDefault="002B0EA8" w:rsidP="002B0EA8">
      <w:pPr>
        <w:pStyle w:val="PL"/>
      </w:pPr>
      <w:r>
        <w:t xml:space="preserve">      description "It specifies the threshold which should </w:t>
      </w:r>
      <w:proofErr w:type="gramStart"/>
      <w:r>
        <w:t>trigger</w:t>
      </w:r>
      <w:proofErr w:type="gramEnd"/>
      <w:r>
        <w:t xml:space="preserve"> </w:t>
      </w:r>
    </w:p>
    <w:p w14:paraId="31B79B27" w14:textId="77777777" w:rsidR="002B0EA8" w:rsidRDefault="002B0EA8" w:rsidP="002B0EA8">
      <w:pPr>
        <w:pStyle w:val="PL"/>
      </w:pPr>
      <w:r>
        <w:t xml:space="preserve">        the reporting in case of </w:t>
      </w:r>
      <w:proofErr w:type="gramStart"/>
      <w:r>
        <w:t>event based</w:t>
      </w:r>
      <w:proofErr w:type="gramEnd"/>
      <w:r>
        <w:t xml:space="preserve"> reporting of logged NR MDT. </w:t>
      </w:r>
    </w:p>
    <w:p w14:paraId="6BC7EF0F" w14:textId="77777777" w:rsidR="002B0EA8" w:rsidRDefault="002B0EA8" w:rsidP="002B0EA8">
      <w:pPr>
        <w:pStyle w:val="PL"/>
      </w:pPr>
      <w:r>
        <w:t xml:space="preserve">        The attribute is applicable only for Logged MDT and when </w:t>
      </w:r>
      <w:proofErr w:type="spellStart"/>
      <w:proofErr w:type="gramStart"/>
      <w:r>
        <w:t>reportType</w:t>
      </w:r>
      <w:proofErr w:type="spellEnd"/>
      <w:proofErr w:type="gramEnd"/>
      <w:r>
        <w:t xml:space="preserve"> </w:t>
      </w:r>
    </w:p>
    <w:p w14:paraId="702B0A5F" w14:textId="77777777" w:rsidR="002B0EA8" w:rsidRDefault="002B0EA8" w:rsidP="002B0EA8">
      <w:pPr>
        <w:pStyle w:val="PL"/>
      </w:pPr>
      <w:r>
        <w:t xml:space="preserve">        is configured for event triggered reporting and </w:t>
      </w:r>
      <w:proofErr w:type="gramStart"/>
      <w:r>
        <w:t>when</w:t>
      </w:r>
      <w:proofErr w:type="gramEnd"/>
      <w:r>
        <w:t xml:space="preserve"> </w:t>
      </w:r>
    </w:p>
    <w:p w14:paraId="3E39C0BE" w14:textId="77777777" w:rsidR="002B0EA8" w:rsidRDefault="002B0EA8" w:rsidP="002B0EA8">
      <w:pPr>
        <w:pStyle w:val="PL"/>
      </w:pPr>
      <w:r>
        <w:t xml:space="preserve">        </w:t>
      </w:r>
      <w:proofErr w:type="spellStart"/>
      <w:r>
        <w:t>eventListForEventTriggeredMeasurement</w:t>
      </w:r>
      <w:proofErr w:type="spellEnd"/>
      <w:r>
        <w:t xml:space="preserve"> is configured for L1 event. </w:t>
      </w:r>
    </w:p>
    <w:p w14:paraId="48A417F5" w14:textId="77777777" w:rsidR="002B0EA8" w:rsidRDefault="002B0EA8" w:rsidP="002B0EA8">
      <w:pPr>
        <w:pStyle w:val="PL"/>
      </w:pPr>
      <w:r>
        <w:t xml:space="preserve">        In case this attribute is not used, it carries a null semantic.</w:t>
      </w:r>
      <w:proofErr w:type="gramStart"/>
      <w:r>
        <w:t>";</w:t>
      </w:r>
      <w:proofErr w:type="gramEnd"/>
    </w:p>
    <w:p w14:paraId="5A37F129" w14:textId="77777777" w:rsidR="002B0EA8" w:rsidRDefault="002B0EA8" w:rsidP="002B0EA8">
      <w:pPr>
        <w:pStyle w:val="PL"/>
      </w:pPr>
      <w:r>
        <w:t xml:space="preserve">      reference "clause 5.10.36 of TS 32.422</w:t>
      </w:r>
      <w:proofErr w:type="gramStart"/>
      <w:r>
        <w:t>";</w:t>
      </w:r>
      <w:proofErr w:type="gramEnd"/>
    </w:p>
    <w:p w14:paraId="2F2BA5F6" w14:textId="77777777" w:rsidR="002B0EA8" w:rsidRDefault="002B0EA8" w:rsidP="002B0EA8">
      <w:pPr>
        <w:pStyle w:val="PL"/>
      </w:pPr>
      <w:r>
        <w:t xml:space="preserve">    }</w:t>
      </w:r>
    </w:p>
    <w:p w14:paraId="388A8FB5" w14:textId="77777777" w:rsidR="002B0EA8" w:rsidRDefault="002B0EA8" w:rsidP="002B0EA8">
      <w:pPr>
        <w:pStyle w:val="PL"/>
      </w:pPr>
      <w:r>
        <w:t xml:space="preserve">    </w:t>
      </w:r>
    </w:p>
    <w:p w14:paraId="36B7D537" w14:textId="77777777" w:rsidR="002B0EA8" w:rsidRDefault="002B0EA8" w:rsidP="002B0EA8">
      <w:pPr>
        <w:pStyle w:val="PL"/>
      </w:pPr>
      <w:r>
        <w:t xml:space="preserve">    leaf hysteresisL1 {</w:t>
      </w:r>
    </w:p>
    <w:p w14:paraId="457B7D3E" w14:textId="77777777" w:rsidR="002B0EA8" w:rsidRDefault="002B0EA8" w:rsidP="002B0EA8">
      <w:pPr>
        <w:pStyle w:val="PL"/>
        <w:rPr>
          <w:ins w:id="1315" w:author="scottma"/>
        </w:rPr>
      </w:pPr>
      <w:ins w:id="1316" w:author="scottma">
        <w:r>
          <w:t xml:space="preserve">      when '</w:t>
        </w:r>
        <w:proofErr w:type="spellStart"/>
        <w:r>
          <w:t>jobType</w:t>
        </w:r>
        <w:proofErr w:type="spellEnd"/>
        <w:r>
          <w:t xml:space="preserve"> = "LOGGED_MDT_ONLY" or '</w:t>
        </w:r>
      </w:ins>
    </w:p>
    <w:p w14:paraId="2D807A55" w14:textId="77777777" w:rsidR="002B0EA8" w:rsidRDefault="002B0EA8" w:rsidP="002B0EA8">
      <w:pPr>
        <w:pStyle w:val="PL"/>
        <w:rPr>
          <w:ins w:id="1317" w:author="scottma"/>
        </w:rPr>
      </w:pPr>
      <w:ins w:id="1318" w:author="scottma">
        <w:r>
          <w:t xml:space="preserve">         + '</w:t>
        </w:r>
        <w:proofErr w:type="spellStart"/>
        <w:r>
          <w:t>jobType</w:t>
        </w:r>
        <w:proofErr w:type="spellEnd"/>
        <w:r>
          <w:t xml:space="preserve"> = "LOGGED_MBSFN_MDT"</w:t>
        </w:r>
        <w:proofErr w:type="gramStart"/>
        <w:r>
          <w:t>';</w:t>
        </w:r>
        <w:proofErr w:type="gramEnd"/>
      </w:ins>
    </w:p>
    <w:p w14:paraId="34E1DB4F" w14:textId="77777777" w:rsidR="002B0EA8" w:rsidRDefault="002B0EA8" w:rsidP="002B0EA8">
      <w:pPr>
        <w:pStyle w:val="PL"/>
        <w:rPr>
          <w:del w:id="1319" w:author="scottma"/>
        </w:rPr>
      </w:pPr>
      <w:del w:id="1320" w:author="scottma">
        <w:r>
          <w:delText xml:space="preserve">      when '../jobType = "LOGGED_MDT_ONLY" or '</w:delText>
        </w:r>
      </w:del>
    </w:p>
    <w:p w14:paraId="57A723AA" w14:textId="77777777" w:rsidR="002B0EA8" w:rsidRDefault="002B0EA8" w:rsidP="002B0EA8">
      <w:pPr>
        <w:pStyle w:val="PL"/>
        <w:rPr>
          <w:del w:id="1321" w:author="scottma"/>
        </w:rPr>
      </w:pPr>
      <w:del w:id="1322" w:author="scottma">
        <w:r>
          <w:delText xml:space="preserve">         + '../jobType = "LOGGED_MBSFN_MDT"';</w:delText>
        </w:r>
      </w:del>
    </w:p>
    <w:p w14:paraId="421012EA" w14:textId="77777777" w:rsidR="002B0EA8" w:rsidRDefault="002B0EA8" w:rsidP="002B0EA8">
      <w:pPr>
        <w:pStyle w:val="PL"/>
      </w:pPr>
      <w:r>
        <w:t xml:space="preserve">      type uint32 {</w:t>
      </w:r>
    </w:p>
    <w:p w14:paraId="7DB272E5" w14:textId="77777777" w:rsidR="002B0EA8" w:rsidRDefault="002B0EA8" w:rsidP="002B0EA8">
      <w:pPr>
        <w:pStyle w:val="PL"/>
      </w:pPr>
      <w:r>
        <w:t xml:space="preserve">        range "</w:t>
      </w:r>
      <w:proofErr w:type="gramStart"/>
      <w:r>
        <w:t>0..</w:t>
      </w:r>
      <w:proofErr w:type="gramEnd"/>
      <w:r>
        <w:t>30";</w:t>
      </w:r>
    </w:p>
    <w:p w14:paraId="41EEBDDE" w14:textId="77777777" w:rsidR="002B0EA8" w:rsidRDefault="002B0EA8" w:rsidP="002B0EA8">
      <w:pPr>
        <w:pStyle w:val="PL"/>
      </w:pPr>
      <w:r>
        <w:t xml:space="preserve">      }</w:t>
      </w:r>
    </w:p>
    <w:p w14:paraId="7EF6BF18" w14:textId="77777777" w:rsidR="002B0EA8" w:rsidRDefault="002B0EA8" w:rsidP="002B0EA8">
      <w:pPr>
        <w:pStyle w:val="PL"/>
      </w:pPr>
      <w:r>
        <w:t xml:space="preserve">      description "It specifies the hysteresis used within the entry and </w:t>
      </w:r>
      <w:proofErr w:type="gramStart"/>
      <w:r>
        <w:t>leave</w:t>
      </w:r>
      <w:proofErr w:type="gramEnd"/>
      <w:r>
        <w:t xml:space="preserve"> </w:t>
      </w:r>
    </w:p>
    <w:p w14:paraId="5B0DE691" w14:textId="77777777" w:rsidR="002B0EA8" w:rsidRDefault="002B0EA8" w:rsidP="002B0EA8">
      <w:pPr>
        <w:pStyle w:val="PL"/>
      </w:pPr>
      <w:r>
        <w:t xml:space="preserve">        condition of the L1 </w:t>
      </w:r>
      <w:proofErr w:type="gramStart"/>
      <w:r>
        <w:t>event based</w:t>
      </w:r>
      <w:proofErr w:type="gramEnd"/>
      <w:r>
        <w:t xml:space="preserve"> reporting of logged NR MDT. </w:t>
      </w:r>
    </w:p>
    <w:p w14:paraId="3F53236A" w14:textId="77777777" w:rsidR="002B0EA8" w:rsidRDefault="002B0EA8" w:rsidP="002B0EA8">
      <w:pPr>
        <w:pStyle w:val="PL"/>
      </w:pPr>
      <w:r>
        <w:t xml:space="preserve">        The attribute is applicable only for Logged MDT, when </w:t>
      </w:r>
      <w:proofErr w:type="spellStart"/>
      <w:r>
        <w:t>reportType</w:t>
      </w:r>
      <w:proofErr w:type="spellEnd"/>
      <w:r>
        <w:t xml:space="preserve"> </w:t>
      </w:r>
    </w:p>
    <w:p w14:paraId="73827212" w14:textId="77777777" w:rsidR="002B0EA8" w:rsidRDefault="002B0EA8" w:rsidP="002B0EA8">
      <w:pPr>
        <w:pStyle w:val="PL"/>
      </w:pPr>
      <w:r>
        <w:t xml:space="preserve">        is configured for event triggered reporting and </w:t>
      </w:r>
      <w:proofErr w:type="gramStart"/>
      <w:r>
        <w:t>when</w:t>
      </w:r>
      <w:proofErr w:type="gramEnd"/>
      <w:r>
        <w:t xml:space="preserve"> </w:t>
      </w:r>
    </w:p>
    <w:p w14:paraId="6E5F1133" w14:textId="77777777" w:rsidR="002B0EA8" w:rsidRDefault="002B0EA8" w:rsidP="002B0EA8">
      <w:pPr>
        <w:pStyle w:val="PL"/>
      </w:pPr>
      <w:r>
        <w:t xml:space="preserve">        </w:t>
      </w:r>
      <w:proofErr w:type="spellStart"/>
      <w:r>
        <w:t>eventListForEventTriggeredMeasurement</w:t>
      </w:r>
      <w:proofErr w:type="spellEnd"/>
      <w:r>
        <w:t xml:space="preserve"> is configured for L1 event. </w:t>
      </w:r>
    </w:p>
    <w:p w14:paraId="5023CAB0" w14:textId="77777777" w:rsidR="002B0EA8" w:rsidRDefault="002B0EA8" w:rsidP="002B0EA8">
      <w:pPr>
        <w:pStyle w:val="PL"/>
      </w:pPr>
      <w:r>
        <w:t xml:space="preserve">        In case this attribute is not used, it carries a null semantic.</w:t>
      </w:r>
      <w:proofErr w:type="gramStart"/>
      <w:r>
        <w:t>";</w:t>
      </w:r>
      <w:proofErr w:type="gramEnd"/>
    </w:p>
    <w:p w14:paraId="082390D7" w14:textId="77777777" w:rsidR="002B0EA8" w:rsidRDefault="002B0EA8" w:rsidP="002B0EA8">
      <w:pPr>
        <w:pStyle w:val="PL"/>
      </w:pPr>
      <w:r>
        <w:t xml:space="preserve">      reference "clause 5.10.37 of TS 32.422</w:t>
      </w:r>
      <w:proofErr w:type="gramStart"/>
      <w:r>
        <w:t>";</w:t>
      </w:r>
      <w:proofErr w:type="gramEnd"/>
    </w:p>
    <w:p w14:paraId="577845D8" w14:textId="77777777" w:rsidR="002B0EA8" w:rsidRDefault="002B0EA8" w:rsidP="002B0EA8">
      <w:pPr>
        <w:pStyle w:val="PL"/>
      </w:pPr>
      <w:r>
        <w:t xml:space="preserve">    }</w:t>
      </w:r>
    </w:p>
    <w:p w14:paraId="3C1C6315" w14:textId="77777777" w:rsidR="002B0EA8" w:rsidRDefault="002B0EA8" w:rsidP="002B0EA8">
      <w:pPr>
        <w:pStyle w:val="PL"/>
        <w:rPr>
          <w:ins w:id="1323" w:author="scottma"/>
        </w:rPr>
      </w:pPr>
    </w:p>
    <w:p w14:paraId="281200E2" w14:textId="77777777" w:rsidR="002B0EA8" w:rsidRDefault="002B0EA8" w:rsidP="002B0EA8">
      <w:pPr>
        <w:pStyle w:val="PL"/>
        <w:rPr>
          <w:ins w:id="1324" w:author="scottma"/>
        </w:rPr>
      </w:pPr>
      <w:ins w:id="1325" w:author="scottma">
        <w:r>
          <w:t xml:space="preserve">     leaf timeToTriggerL1 {</w:t>
        </w:r>
      </w:ins>
    </w:p>
    <w:p w14:paraId="55B8B94A" w14:textId="77777777" w:rsidR="002B0EA8" w:rsidRDefault="002B0EA8" w:rsidP="002B0EA8">
      <w:pPr>
        <w:pStyle w:val="PL"/>
        <w:rPr>
          <w:ins w:id="1326" w:author="scottma"/>
        </w:rPr>
      </w:pPr>
      <w:ins w:id="1327" w:author="scottma">
        <w:r>
          <w:t xml:space="preserve">      when '</w:t>
        </w:r>
        <w:proofErr w:type="spellStart"/>
        <w:r>
          <w:t>jobType</w:t>
        </w:r>
        <w:proofErr w:type="spellEnd"/>
        <w:r>
          <w:t xml:space="preserve"> = "LOGGED_MDT_ONLY" or '</w:t>
        </w:r>
      </w:ins>
    </w:p>
    <w:p w14:paraId="2AA927E5" w14:textId="77777777" w:rsidR="002B0EA8" w:rsidRDefault="002B0EA8" w:rsidP="002B0EA8">
      <w:pPr>
        <w:pStyle w:val="PL"/>
        <w:rPr>
          <w:ins w:id="1328" w:author="scottma"/>
        </w:rPr>
      </w:pPr>
      <w:ins w:id="1329" w:author="scottma">
        <w:r>
          <w:t xml:space="preserve">          + '</w:t>
        </w:r>
        <w:proofErr w:type="spellStart"/>
        <w:r>
          <w:t>jobType</w:t>
        </w:r>
        <w:proofErr w:type="spellEnd"/>
        <w:r>
          <w:t xml:space="preserve"> = "LOGGED_MBSFN_MDT"</w:t>
        </w:r>
        <w:proofErr w:type="gramStart"/>
        <w:r>
          <w:t>';</w:t>
        </w:r>
        <w:proofErr w:type="gramEnd"/>
      </w:ins>
    </w:p>
    <w:p w14:paraId="366C5821" w14:textId="77777777" w:rsidR="002B0EA8" w:rsidRDefault="002B0EA8" w:rsidP="002B0EA8">
      <w:pPr>
        <w:pStyle w:val="PL"/>
        <w:rPr>
          <w:del w:id="1330" w:author="scottma"/>
        </w:rPr>
      </w:pPr>
      <w:del w:id="1331" w:author="scottma">
        <w:r>
          <w:delText xml:space="preserve">    </w:delText>
        </w:r>
      </w:del>
    </w:p>
    <w:p w14:paraId="757DBEF4" w14:textId="77777777" w:rsidR="002B0EA8" w:rsidRDefault="002B0EA8" w:rsidP="002B0EA8">
      <w:pPr>
        <w:pStyle w:val="PL"/>
        <w:rPr>
          <w:del w:id="1332" w:author="scottma"/>
        </w:rPr>
      </w:pPr>
      <w:del w:id="1333" w:author="scottma">
        <w:r>
          <w:delText xml:space="preserve">    leaf timeToTriggerL1 {</w:delText>
        </w:r>
      </w:del>
    </w:p>
    <w:p w14:paraId="74139617" w14:textId="77777777" w:rsidR="002B0EA8" w:rsidRDefault="002B0EA8" w:rsidP="002B0EA8">
      <w:pPr>
        <w:pStyle w:val="PL"/>
        <w:rPr>
          <w:del w:id="1334" w:author="scottma"/>
        </w:rPr>
      </w:pPr>
      <w:del w:id="1335" w:author="scottma">
        <w:r>
          <w:delText xml:space="preserve">      when '../jobType = "LOGGED_MDT_ONLY" or '</w:delText>
        </w:r>
      </w:del>
    </w:p>
    <w:p w14:paraId="2E71EF83" w14:textId="77777777" w:rsidR="002B0EA8" w:rsidRDefault="002B0EA8" w:rsidP="002B0EA8">
      <w:pPr>
        <w:pStyle w:val="PL"/>
        <w:rPr>
          <w:del w:id="1336" w:author="scottma"/>
        </w:rPr>
      </w:pPr>
      <w:del w:id="1337" w:author="scottma">
        <w:r>
          <w:delText xml:space="preserve">          + '../jobType = "LOGGED_MBSFN_MDT"';</w:delText>
        </w:r>
      </w:del>
    </w:p>
    <w:p w14:paraId="63FE3181" w14:textId="77777777" w:rsidR="002B0EA8" w:rsidRDefault="002B0EA8" w:rsidP="002B0EA8">
      <w:pPr>
        <w:pStyle w:val="PL"/>
      </w:pPr>
      <w:r>
        <w:t xml:space="preserve">      type int32 {</w:t>
      </w:r>
    </w:p>
    <w:p w14:paraId="29BE158E" w14:textId="77777777" w:rsidR="002B0EA8" w:rsidRDefault="002B0EA8" w:rsidP="002B0EA8">
      <w:pPr>
        <w:pStyle w:val="PL"/>
      </w:pPr>
      <w:r>
        <w:t xml:space="preserve">        range 0|40|64|80|100|128|160|256|320|480|512|640|1024|1280|2560|</w:t>
      </w:r>
      <w:proofErr w:type="gramStart"/>
      <w:r>
        <w:t>5120;</w:t>
      </w:r>
      <w:proofErr w:type="gramEnd"/>
    </w:p>
    <w:p w14:paraId="7C4DAD71" w14:textId="77777777" w:rsidR="002B0EA8" w:rsidRDefault="002B0EA8" w:rsidP="002B0EA8">
      <w:pPr>
        <w:pStyle w:val="PL"/>
      </w:pPr>
      <w:r>
        <w:t xml:space="preserve">      }</w:t>
      </w:r>
    </w:p>
    <w:p w14:paraId="4B03C57B" w14:textId="77777777" w:rsidR="002B0EA8" w:rsidRDefault="002B0EA8" w:rsidP="002B0EA8">
      <w:pPr>
        <w:pStyle w:val="PL"/>
      </w:pPr>
      <w:r>
        <w:t xml:space="preserve">      units </w:t>
      </w:r>
      <w:proofErr w:type="gramStart"/>
      <w:r>
        <w:t>milliseconds;</w:t>
      </w:r>
      <w:proofErr w:type="gramEnd"/>
    </w:p>
    <w:p w14:paraId="6ABBDC38" w14:textId="77777777" w:rsidR="002B0EA8" w:rsidRDefault="002B0EA8" w:rsidP="002B0EA8">
      <w:pPr>
        <w:pStyle w:val="PL"/>
      </w:pPr>
      <w:r>
        <w:t xml:space="preserve">      description "It specifies the threshold which should </w:t>
      </w:r>
      <w:proofErr w:type="gramStart"/>
      <w:r>
        <w:t>trigger</w:t>
      </w:r>
      <w:proofErr w:type="gramEnd"/>
      <w:r>
        <w:t xml:space="preserve"> </w:t>
      </w:r>
    </w:p>
    <w:p w14:paraId="43FC36B2" w14:textId="77777777" w:rsidR="002B0EA8" w:rsidRDefault="002B0EA8" w:rsidP="002B0EA8">
      <w:pPr>
        <w:pStyle w:val="PL"/>
      </w:pPr>
      <w:r>
        <w:t xml:space="preserve">        the reporting in case of </w:t>
      </w:r>
      <w:proofErr w:type="gramStart"/>
      <w:r>
        <w:t>event based</w:t>
      </w:r>
      <w:proofErr w:type="gramEnd"/>
      <w:r>
        <w:t xml:space="preserve"> reporting of logged NR MDT. </w:t>
      </w:r>
    </w:p>
    <w:p w14:paraId="3DCB2926" w14:textId="77777777" w:rsidR="002B0EA8" w:rsidRDefault="002B0EA8" w:rsidP="002B0EA8">
      <w:pPr>
        <w:pStyle w:val="PL"/>
      </w:pPr>
      <w:r>
        <w:t xml:space="preserve">        The attribute is applicable only for Logged MDT, when </w:t>
      </w:r>
      <w:proofErr w:type="spellStart"/>
      <w:r>
        <w:t>reportType</w:t>
      </w:r>
      <w:proofErr w:type="spellEnd"/>
      <w:r>
        <w:t xml:space="preserve"> </w:t>
      </w:r>
    </w:p>
    <w:p w14:paraId="35F67285" w14:textId="77777777" w:rsidR="002B0EA8" w:rsidRDefault="002B0EA8" w:rsidP="002B0EA8">
      <w:pPr>
        <w:pStyle w:val="PL"/>
      </w:pPr>
      <w:r>
        <w:t xml:space="preserve">        is configured for event triggered reporting and </w:t>
      </w:r>
      <w:proofErr w:type="gramStart"/>
      <w:r>
        <w:t>when</w:t>
      </w:r>
      <w:proofErr w:type="gramEnd"/>
      <w:r>
        <w:t xml:space="preserve"> </w:t>
      </w:r>
    </w:p>
    <w:p w14:paraId="4A941861" w14:textId="77777777" w:rsidR="002B0EA8" w:rsidRDefault="002B0EA8" w:rsidP="002B0EA8">
      <w:pPr>
        <w:pStyle w:val="PL"/>
      </w:pPr>
      <w:r>
        <w:t xml:space="preserve">        </w:t>
      </w:r>
      <w:proofErr w:type="spellStart"/>
      <w:r>
        <w:t>eventListForEventTriggeredMeasurement</w:t>
      </w:r>
      <w:proofErr w:type="spellEnd"/>
      <w:r>
        <w:t xml:space="preserve"> is configured for L1 event. </w:t>
      </w:r>
    </w:p>
    <w:p w14:paraId="2E7826B1" w14:textId="77777777" w:rsidR="002B0EA8" w:rsidRDefault="002B0EA8" w:rsidP="002B0EA8">
      <w:pPr>
        <w:pStyle w:val="PL"/>
      </w:pPr>
      <w:r>
        <w:t xml:space="preserve">        In case this attribute is not used, it carries a null semantic.</w:t>
      </w:r>
      <w:proofErr w:type="gramStart"/>
      <w:r>
        <w:t>";</w:t>
      </w:r>
      <w:proofErr w:type="gramEnd"/>
    </w:p>
    <w:p w14:paraId="52712BE4" w14:textId="77777777" w:rsidR="002B0EA8" w:rsidRDefault="002B0EA8" w:rsidP="002B0EA8">
      <w:pPr>
        <w:pStyle w:val="PL"/>
      </w:pPr>
      <w:r>
        <w:t xml:space="preserve">      reference "clauses 5.10.38 of TS 32.422</w:t>
      </w:r>
      <w:proofErr w:type="gramStart"/>
      <w:r>
        <w:t>";</w:t>
      </w:r>
      <w:proofErr w:type="gramEnd"/>
    </w:p>
    <w:p w14:paraId="5AADB0A1" w14:textId="77777777" w:rsidR="002B0EA8" w:rsidRDefault="002B0EA8" w:rsidP="002B0EA8">
      <w:pPr>
        <w:pStyle w:val="PL"/>
      </w:pPr>
      <w:r>
        <w:t xml:space="preserve">    }</w:t>
      </w:r>
    </w:p>
    <w:p w14:paraId="545DF26B" w14:textId="77777777" w:rsidR="002B0EA8" w:rsidRDefault="002B0EA8" w:rsidP="002B0EA8">
      <w:pPr>
        <w:pStyle w:val="PL"/>
      </w:pPr>
      <w:r>
        <w:t xml:space="preserve">    </w:t>
      </w:r>
    </w:p>
    <w:p w14:paraId="3329DC39" w14:textId="77777777" w:rsidR="002B0EA8" w:rsidRDefault="002B0EA8" w:rsidP="002B0EA8">
      <w:pPr>
        <w:pStyle w:val="PL"/>
        <w:rPr>
          <w:ins w:id="1338" w:author="scottma"/>
        </w:rPr>
      </w:pPr>
      <w:ins w:id="1339" w:author="scottma">
        <w:r>
          <w:t xml:space="preserve">    list </w:t>
        </w:r>
        <w:proofErr w:type="spellStart"/>
        <w:r>
          <w:t>pLMNList</w:t>
        </w:r>
        <w:proofErr w:type="spellEnd"/>
        <w:r>
          <w:t xml:space="preserve"> {</w:t>
        </w:r>
      </w:ins>
    </w:p>
    <w:p w14:paraId="67F23904" w14:textId="77777777" w:rsidR="002B0EA8" w:rsidRDefault="002B0EA8" w:rsidP="002B0EA8">
      <w:pPr>
        <w:pStyle w:val="PL"/>
        <w:rPr>
          <w:ins w:id="1340" w:author="scottma"/>
        </w:rPr>
      </w:pPr>
      <w:ins w:id="1341" w:author="scottma">
        <w:r>
          <w:t xml:space="preserve">      when '</w:t>
        </w:r>
        <w:proofErr w:type="spellStart"/>
        <w:r>
          <w:t>jobType</w:t>
        </w:r>
        <w:proofErr w:type="spellEnd"/>
        <w:r>
          <w:t xml:space="preserve"> = "LOGGED_MDT_ONLY"</w:t>
        </w:r>
        <w:proofErr w:type="gramStart"/>
        <w:r>
          <w:t>';</w:t>
        </w:r>
        <w:proofErr w:type="gramEnd"/>
      </w:ins>
    </w:p>
    <w:p w14:paraId="52824524" w14:textId="77777777" w:rsidR="002B0EA8" w:rsidRDefault="002B0EA8" w:rsidP="002B0EA8">
      <w:pPr>
        <w:pStyle w:val="PL"/>
        <w:rPr>
          <w:ins w:id="1342" w:author="scottma"/>
        </w:rPr>
      </w:pPr>
      <w:ins w:id="1343" w:author="scottma">
        <w:r>
          <w:t xml:space="preserve">      key "mcc </w:t>
        </w:r>
        <w:proofErr w:type="spellStart"/>
        <w:r>
          <w:t>mnc</w:t>
        </w:r>
        <w:proofErr w:type="spellEnd"/>
        <w:proofErr w:type="gramStart"/>
        <w:r>
          <w:t>";</w:t>
        </w:r>
        <w:proofErr w:type="gramEnd"/>
      </w:ins>
    </w:p>
    <w:p w14:paraId="6AA34520" w14:textId="77777777" w:rsidR="002B0EA8" w:rsidRDefault="002B0EA8" w:rsidP="002B0EA8">
      <w:pPr>
        <w:pStyle w:val="PL"/>
        <w:rPr>
          <w:ins w:id="1344" w:author="scottma"/>
        </w:rPr>
      </w:pPr>
      <w:ins w:id="1345" w:author="scottma">
        <w:r>
          <w:t xml:space="preserve">      uses types3</w:t>
        </w:r>
        <w:proofErr w:type="gramStart"/>
        <w:r>
          <w:t>gpp:PLMNId</w:t>
        </w:r>
        <w:proofErr w:type="gramEnd"/>
        <w:r>
          <w:t>;</w:t>
        </w:r>
      </w:ins>
    </w:p>
    <w:p w14:paraId="149FCEAB" w14:textId="77777777" w:rsidR="002B0EA8" w:rsidRDefault="002B0EA8" w:rsidP="002B0EA8">
      <w:pPr>
        <w:pStyle w:val="PL"/>
        <w:rPr>
          <w:ins w:id="1346" w:author="scottma"/>
        </w:rPr>
      </w:pPr>
      <w:ins w:id="1347" w:author="scottma">
        <w:r>
          <w:t xml:space="preserve">      </w:t>
        </w:r>
        <w:proofErr w:type="gramStart"/>
        <w:r>
          <w:t>max-elements</w:t>
        </w:r>
        <w:proofErr w:type="gramEnd"/>
        <w:r>
          <w:t xml:space="preserve"> 16;</w:t>
        </w:r>
      </w:ins>
    </w:p>
    <w:p w14:paraId="51C83B21" w14:textId="77777777" w:rsidR="002B0EA8" w:rsidRDefault="002B0EA8" w:rsidP="002B0EA8">
      <w:pPr>
        <w:pStyle w:val="PL"/>
        <w:rPr>
          <w:ins w:id="1348" w:author="scottma"/>
        </w:rPr>
      </w:pPr>
      <w:ins w:id="1349" w:author="scottma">
        <w:r>
          <w:t xml:space="preserve">      description "It indicates the PLMNs where measurement collection, </w:t>
        </w:r>
        <w:proofErr w:type="gramStart"/>
        <w:r>
          <w:t>status</w:t>
        </w:r>
        <w:proofErr w:type="gramEnd"/>
      </w:ins>
    </w:p>
    <w:p w14:paraId="099145FF" w14:textId="77777777" w:rsidR="002B0EA8" w:rsidRDefault="002B0EA8" w:rsidP="002B0EA8">
      <w:pPr>
        <w:pStyle w:val="PL"/>
        <w:rPr>
          <w:ins w:id="1350" w:author="scottma"/>
        </w:rPr>
      </w:pPr>
      <w:ins w:id="1351" w:author="scottma">
        <w:r>
          <w:t xml:space="preserve">        indication and log reporting </w:t>
        </w:r>
        <w:proofErr w:type="gramStart"/>
        <w:r>
          <w:t>is</w:t>
        </w:r>
        <w:proofErr w:type="gramEnd"/>
        <w:r>
          <w:t xml:space="preserve"> allowed.";</w:t>
        </w:r>
      </w:ins>
    </w:p>
    <w:p w14:paraId="2536F56B" w14:textId="77777777" w:rsidR="002B0EA8" w:rsidRDefault="002B0EA8" w:rsidP="002B0EA8">
      <w:pPr>
        <w:pStyle w:val="PL"/>
        <w:rPr>
          <w:ins w:id="1352" w:author="scottma"/>
        </w:rPr>
      </w:pPr>
      <w:ins w:id="1353" w:author="scottma">
        <w:r>
          <w:t xml:space="preserve">      reference "Clause 5.10.24 of 3GPP TS 32.422</w:t>
        </w:r>
        <w:proofErr w:type="gramStart"/>
        <w:r>
          <w:t>";</w:t>
        </w:r>
        <w:proofErr w:type="gramEnd"/>
      </w:ins>
    </w:p>
    <w:p w14:paraId="4871E309" w14:textId="77777777" w:rsidR="002B0EA8" w:rsidRDefault="002B0EA8" w:rsidP="002B0EA8">
      <w:pPr>
        <w:pStyle w:val="PL"/>
        <w:rPr>
          <w:ins w:id="1354" w:author="scottma"/>
        </w:rPr>
      </w:pPr>
      <w:ins w:id="1355" w:author="scottma">
        <w:r>
          <w:t xml:space="preserve">    }</w:t>
        </w:r>
      </w:ins>
    </w:p>
    <w:p w14:paraId="541FAFF4" w14:textId="77777777" w:rsidR="002B0EA8" w:rsidRDefault="002B0EA8" w:rsidP="002B0EA8">
      <w:pPr>
        <w:pStyle w:val="PL"/>
        <w:rPr>
          <w:ins w:id="1356" w:author="scottma"/>
        </w:rPr>
      </w:pPr>
      <w:ins w:id="1357" w:author="scottma">
        <w:r>
          <w:t xml:space="preserve">    </w:t>
        </w:r>
      </w:ins>
    </w:p>
    <w:p w14:paraId="5EADFBC1" w14:textId="77777777" w:rsidR="002B0EA8" w:rsidRDefault="002B0EA8" w:rsidP="002B0EA8">
      <w:pPr>
        <w:pStyle w:val="PL"/>
        <w:rPr>
          <w:ins w:id="1358" w:author="scottma"/>
        </w:rPr>
      </w:pPr>
      <w:ins w:id="1359" w:author="scottma">
        <w:r>
          <w:t xml:space="preserve">    list </w:t>
        </w:r>
        <w:proofErr w:type="spellStart"/>
        <w:r>
          <w:t>areaConfigurationForNeighCell</w:t>
        </w:r>
        <w:proofErr w:type="spellEnd"/>
        <w:r>
          <w:t xml:space="preserve"> {</w:t>
        </w:r>
      </w:ins>
    </w:p>
    <w:p w14:paraId="53A00C54" w14:textId="77777777" w:rsidR="002B0EA8" w:rsidRDefault="002B0EA8" w:rsidP="002B0EA8">
      <w:pPr>
        <w:pStyle w:val="PL"/>
        <w:rPr>
          <w:ins w:id="1360" w:author="scottma"/>
        </w:rPr>
      </w:pPr>
      <w:ins w:id="1361" w:author="scottma">
        <w:r>
          <w:t xml:space="preserve">      when '</w:t>
        </w:r>
        <w:proofErr w:type="spellStart"/>
        <w:r>
          <w:t>jobType</w:t>
        </w:r>
        <w:proofErr w:type="spellEnd"/>
        <w:r>
          <w:t xml:space="preserve"> = "LOGGED_MDT_ONLY"</w:t>
        </w:r>
        <w:proofErr w:type="gramStart"/>
        <w:r>
          <w:t>';</w:t>
        </w:r>
        <w:proofErr w:type="gramEnd"/>
      </w:ins>
    </w:p>
    <w:p w14:paraId="3E05DDF7" w14:textId="77777777" w:rsidR="002B0EA8" w:rsidRDefault="002B0EA8" w:rsidP="002B0EA8">
      <w:pPr>
        <w:pStyle w:val="PL"/>
        <w:rPr>
          <w:ins w:id="1362" w:author="scottma"/>
        </w:rPr>
      </w:pPr>
      <w:ins w:id="1363" w:author="scottma">
        <w:r>
          <w:t xml:space="preserve">      key "</w:t>
        </w:r>
        <w:proofErr w:type="spellStart"/>
        <w:r>
          <w:t>idx</w:t>
        </w:r>
        <w:proofErr w:type="spellEnd"/>
        <w:proofErr w:type="gramStart"/>
        <w:r>
          <w:t>";</w:t>
        </w:r>
        <w:proofErr w:type="gramEnd"/>
      </w:ins>
    </w:p>
    <w:p w14:paraId="02211258" w14:textId="77777777" w:rsidR="002B0EA8" w:rsidRDefault="002B0EA8" w:rsidP="002B0EA8">
      <w:pPr>
        <w:pStyle w:val="PL"/>
        <w:rPr>
          <w:ins w:id="1364" w:author="scottma"/>
        </w:rPr>
      </w:pPr>
      <w:ins w:id="1365" w:author="scottma">
        <w:r>
          <w:lastRenderedPageBreak/>
          <w:t xml:space="preserve">      leaf </w:t>
        </w:r>
        <w:proofErr w:type="spellStart"/>
        <w:r>
          <w:t>idx</w:t>
        </w:r>
        <w:proofErr w:type="spellEnd"/>
        <w:r>
          <w:t xml:space="preserve"> </w:t>
        </w:r>
        <w:proofErr w:type="gramStart"/>
        <w:r>
          <w:t>{ type</w:t>
        </w:r>
        <w:proofErr w:type="gramEnd"/>
        <w:r>
          <w:t xml:space="preserve"> uint32 ; }</w:t>
        </w:r>
      </w:ins>
    </w:p>
    <w:p w14:paraId="49C963A1" w14:textId="77777777" w:rsidR="002B0EA8" w:rsidRDefault="002B0EA8" w:rsidP="002B0EA8">
      <w:pPr>
        <w:pStyle w:val="PL"/>
        <w:rPr>
          <w:ins w:id="1366" w:author="scottma"/>
        </w:rPr>
      </w:pPr>
      <w:ins w:id="1367" w:author="scottma">
        <w:r>
          <w:t xml:space="preserve">      description "It specifies the area for which UE is requested to </w:t>
        </w:r>
        <w:proofErr w:type="gramStart"/>
        <w:r>
          <w:t>perform</w:t>
        </w:r>
        <w:proofErr w:type="gramEnd"/>
      </w:ins>
    </w:p>
    <w:p w14:paraId="4DFFF108" w14:textId="77777777" w:rsidR="002B0EA8" w:rsidRDefault="002B0EA8" w:rsidP="002B0EA8">
      <w:pPr>
        <w:pStyle w:val="PL"/>
        <w:rPr>
          <w:ins w:id="1368" w:author="scottma"/>
        </w:rPr>
      </w:pPr>
      <w:ins w:id="1369" w:author="scottma">
        <w:r>
          <w:t xml:space="preserve">        measurement logging for neighbour cells which have list of frequencies.</w:t>
        </w:r>
      </w:ins>
    </w:p>
    <w:p w14:paraId="6ECE8CB5" w14:textId="77777777" w:rsidR="002B0EA8" w:rsidRDefault="002B0EA8" w:rsidP="002B0EA8">
      <w:pPr>
        <w:pStyle w:val="PL"/>
        <w:rPr>
          <w:ins w:id="1370" w:author="scottma"/>
        </w:rPr>
      </w:pPr>
      <w:ins w:id="1371" w:author="scottma">
        <w:r>
          <w:t xml:space="preserve">        If it is not configured, the UE shall perform measurement logging for</w:t>
        </w:r>
      </w:ins>
    </w:p>
    <w:p w14:paraId="04F8DC91" w14:textId="77777777" w:rsidR="002B0EA8" w:rsidRDefault="002B0EA8" w:rsidP="002B0EA8">
      <w:pPr>
        <w:pStyle w:val="PL"/>
        <w:rPr>
          <w:ins w:id="1372" w:author="scottma"/>
        </w:rPr>
      </w:pPr>
      <w:ins w:id="1373" w:author="scottma">
        <w:r>
          <w:t xml:space="preserve">        all the neighbour cells.</w:t>
        </w:r>
      </w:ins>
    </w:p>
    <w:p w14:paraId="5A324DDD" w14:textId="77777777" w:rsidR="002B0EA8" w:rsidRDefault="002B0EA8" w:rsidP="002B0EA8">
      <w:pPr>
        <w:pStyle w:val="PL"/>
        <w:rPr>
          <w:ins w:id="1374" w:author="scottma"/>
        </w:rPr>
      </w:pPr>
    </w:p>
    <w:p w14:paraId="56E1F10C" w14:textId="77777777" w:rsidR="002B0EA8" w:rsidRDefault="002B0EA8" w:rsidP="002B0EA8">
      <w:pPr>
        <w:pStyle w:val="PL"/>
        <w:rPr>
          <w:ins w:id="1375" w:author="scottma"/>
        </w:rPr>
      </w:pPr>
      <w:ins w:id="1376" w:author="scottma">
        <w:r>
          <w:t xml:space="preserve">        Applicable only to NR Logged MDT.</w:t>
        </w:r>
        <w:proofErr w:type="gramStart"/>
        <w:r>
          <w:t>";</w:t>
        </w:r>
        <w:proofErr w:type="gramEnd"/>
      </w:ins>
    </w:p>
    <w:p w14:paraId="34E94A6D" w14:textId="77777777" w:rsidR="002B0EA8" w:rsidRDefault="002B0EA8" w:rsidP="002B0EA8">
      <w:pPr>
        <w:pStyle w:val="PL"/>
        <w:rPr>
          <w:ins w:id="1377" w:author="scottma"/>
        </w:rPr>
      </w:pPr>
      <w:ins w:id="1378" w:author="scottma">
        <w:r>
          <w:t xml:space="preserve">      reference "3GPP TS 32.422 clause 5.10.26.</w:t>
        </w:r>
        <w:proofErr w:type="gramStart"/>
        <w:r>
          <w:t>";</w:t>
        </w:r>
        <w:proofErr w:type="gramEnd"/>
      </w:ins>
    </w:p>
    <w:p w14:paraId="74D9151B" w14:textId="77777777" w:rsidR="002B0EA8" w:rsidRDefault="002B0EA8" w:rsidP="002B0EA8">
      <w:pPr>
        <w:pStyle w:val="PL"/>
        <w:rPr>
          <w:ins w:id="1379" w:author="scottma"/>
        </w:rPr>
      </w:pPr>
    </w:p>
    <w:p w14:paraId="470BA106" w14:textId="77777777" w:rsidR="002B0EA8" w:rsidRDefault="002B0EA8" w:rsidP="002B0EA8">
      <w:pPr>
        <w:pStyle w:val="PL"/>
        <w:rPr>
          <w:ins w:id="1380" w:author="scottma"/>
        </w:rPr>
      </w:pPr>
      <w:ins w:id="1381" w:author="scottma">
        <w:r>
          <w:t xml:space="preserve">      uses </w:t>
        </w:r>
        <w:proofErr w:type="spellStart"/>
        <w:proofErr w:type="gramStart"/>
        <w:r>
          <w:t>AreaConfigGrp</w:t>
        </w:r>
        <w:proofErr w:type="spellEnd"/>
        <w:r>
          <w:t>;</w:t>
        </w:r>
        <w:proofErr w:type="gramEnd"/>
      </w:ins>
    </w:p>
    <w:p w14:paraId="242D3288" w14:textId="77777777" w:rsidR="002B0EA8" w:rsidRDefault="002B0EA8" w:rsidP="002B0EA8">
      <w:pPr>
        <w:pStyle w:val="PL"/>
        <w:rPr>
          <w:ins w:id="1382" w:author="scottma"/>
        </w:rPr>
      </w:pPr>
      <w:ins w:id="1383" w:author="scottma">
        <w:r>
          <w:t xml:space="preserve">    }</w:t>
        </w:r>
      </w:ins>
    </w:p>
    <w:p w14:paraId="74F84C97" w14:textId="77777777" w:rsidR="002B0EA8" w:rsidRDefault="002B0EA8" w:rsidP="002B0EA8">
      <w:pPr>
        <w:pStyle w:val="PL"/>
        <w:rPr>
          <w:ins w:id="1384" w:author="scottma"/>
        </w:rPr>
      </w:pPr>
    </w:p>
    <w:p w14:paraId="749F3E1B" w14:textId="77777777" w:rsidR="002B0EA8" w:rsidRDefault="002B0EA8" w:rsidP="002B0EA8">
      <w:pPr>
        <w:pStyle w:val="PL"/>
      </w:pPr>
      <w:r>
        <w:t xml:space="preserve">    list </w:t>
      </w:r>
      <w:proofErr w:type="spellStart"/>
      <w:r>
        <w:t>mBSFNAreaList</w:t>
      </w:r>
      <w:proofErr w:type="spellEnd"/>
      <w:r>
        <w:t xml:space="preserve"> {</w:t>
      </w:r>
    </w:p>
    <w:p w14:paraId="1C1E7863" w14:textId="77777777" w:rsidR="002B0EA8" w:rsidRDefault="002B0EA8" w:rsidP="002B0EA8">
      <w:pPr>
        <w:pStyle w:val="PL"/>
        <w:rPr>
          <w:ins w:id="1385" w:author="scottma"/>
        </w:rPr>
      </w:pPr>
      <w:ins w:id="1386" w:author="scottma">
        <w:r>
          <w:t xml:space="preserve">      when '</w:t>
        </w:r>
        <w:proofErr w:type="spellStart"/>
        <w:r>
          <w:t>jobType</w:t>
        </w:r>
        <w:proofErr w:type="spellEnd"/>
        <w:r>
          <w:t xml:space="preserve"> = "LOGGED_MBSFN_MDT"</w:t>
        </w:r>
        <w:proofErr w:type="gramStart"/>
        <w:r>
          <w:t>';</w:t>
        </w:r>
        <w:proofErr w:type="gramEnd"/>
      </w:ins>
    </w:p>
    <w:p w14:paraId="57FD3B11" w14:textId="77777777" w:rsidR="002B0EA8" w:rsidRDefault="002B0EA8" w:rsidP="002B0EA8">
      <w:pPr>
        <w:pStyle w:val="PL"/>
        <w:rPr>
          <w:del w:id="1387" w:author="scottma"/>
        </w:rPr>
      </w:pPr>
      <w:del w:id="1388" w:author="scottma">
        <w:r>
          <w:delText xml:space="preserve">      when '../jobType = "LOGGED_MBSFN_MDT"';</w:delText>
        </w:r>
      </w:del>
    </w:p>
    <w:p w14:paraId="28CFD17F" w14:textId="77777777" w:rsidR="002B0EA8" w:rsidRDefault="002B0EA8" w:rsidP="002B0EA8">
      <w:pPr>
        <w:pStyle w:val="PL"/>
      </w:pPr>
      <w:r>
        <w:t xml:space="preserve">      key "</w:t>
      </w:r>
      <w:proofErr w:type="spellStart"/>
      <w:r>
        <w:t>mbsfnAreaId</w:t>
      </w:r>
      <w:proofErr w:type="spellEnd"/>
      <w:r>
        <w:t xml:space="preserve"> </w:t>
      </w:r>
      <w:proofErr w:type="spellStart"/>
      <w:r>
        <w:t>earfcn</w:t>
      </w:r>
      <w:proofErr w:type="spellEnd"/>
      <w:proofErr w:type="gramStart"/>
      <w:r>
        <w:t>";</w:t>
      </w:r>
      <w:proofErr w:type="gramEnd"/>
    </w:p>
    <w:p w14:paraId="47A4B234" w14:textId="77777777" w:rsidR="002B0EA8" w:rsidRDefault="002B0EA8" w:rsidP="002B0EA8">
      <w:pPr>
        <w:pStyle w:val="PL"/>
      </w:pPr>
      <w:r>
        <w:t xml:space="preserve">      </w:t>
      </w:r>
      <w:proofErr w:type="gramStart"/>
      <w:r>
        <w:t>max-elements</w:t>
      </w:r>
      <w:proofErr w:type="gramEnd"/>
      <w:r>
        <w:t xml:space="preserve"> 8;</w:t>
      </w:r>
    </w:p>
    <w:p w14:paraId="14555028" w14:textId="77777777" w:rsidR="002B0EA8" w:rsidRDefault="002B0EA8" w:rsidP="002B0EA8">
      <w:pPr>
        <w:pStyle w:val="PL"/>
      </w:pPr>
      <w:r>
        <w:t xml:space="preserve">      description "The MBSFN Area consists of a MBSFN Area ID and Carrier</w:t>
      </w:r>
    </w:p>
    <w:p w14:paraId="27F0CB26" w14:textId="77777777" w:rsidR="002B0EA8" w:rsidRDefault="002B0EA8" w:rsidP="002B0EA8">
      <w:pPr>
        <w:pStyle w:val="PL"/>
      </w:pPr>
      <w:r>
        <w:t xml:space="preserve">        Frequency (EARFCN). The target MBSFN area List can have up to 8 entries.</w:t>
      </w:r>
    </w:p>
    <w:p w14:paraId="5BAE489F" w14:textId="77777777" w:rsidR="002B0EA8" w:rsidRDefault="002B0EA8" w:rsidP="002B0EA8">
      <w:pPr>
        <w:pStyle w:val="PL"/>
      </w:pPr>
      <w:r>
        <w:t xml:space="preserve">        This parameter is applicable only if the job type is Logged MBSFN MDT.</w:t>
      </w:r>
      <w:proofErr w:type="gramStart"/>
      <w:r>
        <w:t>";</w:t>
      </w:r>
      <w:proofErr w:type="gramEnd"/>
    </w:p>
    <w:p w14:paraId="4824D11B" w14:textId="77777777" w:rsidR="002B0EA8" w:rsidRDefault="002B0EA8" w:rsidP="002B0EA8">
      <w:pPr>
        <w:pStyle w:val="PL"/>
      </w:pPr>
      <w:r>
        <w:t xml:space="preserve">      reference "5.10.25 of 3GPP TS 32.422</w:t>
      </w:r>
      <w:proofErr w:type="gramStart"/>
      <w:r>
        <w:t>";</w:t>
      </w:r>
      <w:proofErr w:type="gramEnd"/>
    </w:p>
    <w:p w14:paraId="4776CE60" w14:textId="77777777" w:rsidR="002B0EA8" w:rsidRDefault="002B0EA8" w:rsidP="002B0EA8">
      <w:pPr>
        <w:pStyle w:val="PL"/>
      </w:pPr>
      <w:r>
        <w:t xml:space="preserve">      </w:t>
      </w:r>
    </w:p>
    <w:p w14:paraId="33D82359" w14:textId="77777777" w:rsidR="002B0EA8" w:rsidRDefault="002B0EA8" w:rsidP="002B0EA8">
      <w:pPr>
        <w:pStyle w:val="PL"/>
      </w:pPr>
      <w:r>
        <w:t xml:space="preserve">      uses </w:t>
      </w:r>
      <w:proofErr w:type="spellStart"/>
      <w:proofErr w:type="gramStart"/>
      <w:r>
        <w:t>MbsfnAreaGrp</w:t>
      </w:r>
      <w:proofErr w:type="spellEnd"/>
      <w:r>
        <w:t>;</w:t>
      </w:r>
      <w:proofErr w:type="gramEnd"/>
    </w:p>
    <w:p w14:paraId="05D0EB72" w14:textId="77777777" w:rsidR="002B0EA8" w:rsidRDefault="002B0EA8" w:rsidP="002B0EA8">
      <w:pPr>
        <w:pStyle w:val="PL"/>
      </w:pPr>
      <w:r>
        <w:t xml:space="preserve">    }</w:t>
      </w:r>
    </w:p>
    <w:p w14:paraId="3AE52D49" w14:textId="77777777" w:rsidR="002B0EA8" w:rsidRDefault="002B0EA8" w:rsidP="002B0EA8">
      <w:pPr>
        <w:pStyle w:val="PL"/>
        <w:rPr>
          <w:ins w:id="1389" w:author="scottma"/>
        </w:rPr>
      </w:pPr>
      <w:ins w:id="1390" w:author="scottma">
        <w:r>
          <w:t xml:space="preserve">  }</w:t>
        </w:r>
      </w:ins>
    </w:p>
    <w:p w14:paraId="05071E31" w14:textId="77777777" w:rsidR="002B0EA8" w:rsidRDefault="002B0EA8" w:rsidP="002B0EA8">
      <w:pPr>
        <w:pStyle w:val="PL"/>
      </w:pPr>
    </w:p>
    <w:p w14:paraId="7D1DFB04" w14:textId="77777777" w:rsidR="002B0EA8" w:rsidRDefault="002B0EA8" w:rsidP="002B0EA8">
      <w:pPr>
        <w:pStyle w:val="PL"/>
        <w:rPr>
          <w:ins w:id="1391" w:author="scottma"/>
        </w:rPr>
      </w:pPr>
      <w:ins w:id="1392" w:author="scottma">
        <w:r>
          <w:t xml:space="preserve">  grouping </w:t>
        </w:r>
        <w:proofErr w:type="spellStart"/>
        <w:r>
          <w:t>MdtConfigGrp</w:t>
        </w:r>
        <w:proofErr w:type="spellEnd"/>
        <w:r>
          <w:t xml:space="preserve"> {</w:t>
        </w:r>
      </w:ins>
    </w:p>
    <w:p w14:paraId="0233B1A8" w14:textId="77777777" w:rsidR="002B0EA8" w:rsidRDefault="002B0EA8" w:rsidP="002B0EA8">
      <w:pPr>
        <w:pStyle w:val="PL"/>
        <w:rPr>
          <w:ins w:id="1393" w:author="scottma"/>
        </w:rPr>
      </w:pPr>
      <w:ins w:id="1394" w:author="scottma">
        <w:r>
          <w:t xml:space="preserve">    description "Defines the configuration parameters of </w:t>
        </w:r>
        <w:proofErr w:type="gramStart"/>
        <w:r>
          <w:t>IOC</w:t>
        </w:r>
        <w:proofErr w:type="gramEnd"/>
        <w:r>
          <w:t xml:space="preserve"> </w:t>
        </w:r>
      </w:ins>
    </w:p>
    <w:p w14:paraId="14332E69" w14:textId="77777777" w:rsidR="002B0EA8" w:rsidRDefault="002B0EA8" w:rsidP="002B0EA8">
      <w:pPr>
        <w:pStyle w:val="PL"/>
        <w:rPr>
          <w:ins w:id="1395" w:author="scottma"/>
        </w:rPr>
      </w:pPr>
      <w:ins w:id="1396" w:author="scottma">
        <w:r>
          <w:t xml:space="preserve">     </w:t>
        </w:r>
        <w:proofErr w:type="spellStart"/>
        <w:r>
          <w:t>TraceJob</w:t>
        </w:r>
        <w:proofErr w:type="spellEnd"/>
        <w:r>
          <w:t xml:space="preserve"> which are specific for MDT. The attribute </w:t>
        </w:r>
      </w:ins>
    </w:p>
    <w:p w14:paraId="0A88245A" w14:textId="77777777" w:rsidR="002B0EA8" w:rsidRDefault="002B0EA8" w:rsidP="002B0EA8">
      <w:pPr>
        <w:pStyle w:val="PL"/>
        <w:rPr>
          <w:ins w:id="1397" w:author="scottma"/>
        </w:rPr>
      </w:pPr>
      <w:ins w:id="1398" w:author="scottma">
        <w:r>
          <w:t xml:space="preserve">     </w:t>
        </w:r>
        <w:proofErr w:type="spellStart"/>
        <w:r>
          <w:t>anonymizationOfMdtData</w:t>
        </w:r>
        <w:proofErr w:type="spellEnd"/>
        <w:r>
          <w:t xml:space="preserve"> specifies the level of </w:t>
        </w:r>
        <w:proofErr w:type="gramStart"/>
        <w:r>
          <w:t>anonymization</w:t>
        </w:r>
        <w:proofErr w:type="gramEnd"/>
        <w:r>
          <w:t xml:space="preserve"> </w:t>
        </w:r>
      </w:ins>
    </w:p>
    <w:p w14:paraId="23E74FA3" w14:textId="77777777" w:rsidR="002B0EA8" w:rsidRDefault="002B0EA8" w:rsidP="002B0EA8">
      <w:pPr>
        <w:pStyle w:val="PL"/>
        <w:rPr>
          <w:ins w:id="1399" w:author="scottma"/>
        </w:rPr>
      </w:pPr>
      <w:ins w:id="1400" w:author="scottma">
        <w:r>
          <w:t xml:space="preserve">     of MDT data.  The optional attribute </w:t>
        </w:r>
        <w:proofErr w:type="spellStart"/>
        <w:r>
          <w:t>areaScope</w:t>
        </w:r>
        <w:proofErr w:type="spellEnd"/>
        <w:r>
          <w:t xml:space="preserve"> allows to </w:t>
        </w:r>
      </w:ins>
    </w:p>
    <w:p w14:paraId="7BE6E9DE" w14:textId="77777777" w:rsidR="002B0EA8" w:rsidRDefault="002B0EA8" w:rsidP="002B0EA8">
      <w:pPr>
        <w:pStyle w:val="PL"/>
        <w:rPr>
          <w:ins w:id="1401" w:author="scottma"/>
        </w:rPr>
      </w:pPr>
      <w:ins w:id="1402" w:author="scottma">
        <w:r>
          <w:t xml:space="preserve">     specify the area in terms of cells or Tracking Area/Routing </w:t>
        </w:r>
      </w:ins>
    </w:p>
    <w:p w14:paraId="64A6D8B1" w14:textId="77777777" w:rsidR="002B0EA8" w:rsidRDefault="002B0EA8" w:rsidP="002B0EA8">
      <w:pPr>
        <w:pStyle w:val="PL"/>
        <w:rPr>
          <w:ins w:id="1403" w:author="scottma"/>
        </w:rPr>
      </w:pPr>
      <w:ins w:id="1404" w:author="scottma">
        <w:r>
          <w:t xml:space="preserve">     Area/Location area where the MDT data collection shall </w:t>
        </w:r>
        <w:proofErr w:type="gramStart"/>
        <w:r>
          <w:t>take</w:t>
        </w:r>
        <w:proofErr w:type="gramEnd"/>
        <w:r>
          <w:t xml:space="preserve"> </w:t>
        </w:r>
      </w:ins>
    </w:p>
    <w:p w14:paraId="6FD3DFA1" w14:textId="77777777" w:rsidR="002B0EA8" w:rsidRDefault="002B0EA8" w:rsidP="002B0EA8">
      <w:pPr>
        <w:pStyle w:val="PL"/>
        <w:rPr>
          <w:ins w:id="1405" w:author="scottma"/>
        </w:rPr>
      </w:pPr>
      <w:ins w:id="1406" w:author="scottma">
        <w:r>
          <w:t xml:space="preserve">     place. In case of RLF_REPORT_ONLY and RCEF_REPORT_ONLY the </w:t>
        </w:r>
      </w:ins>
    </w:p>
    <w:p w14:paraId="2E3721D2" w14:textId="77777777" w:rsidR="002B0EA8" w:rsidRDefault="002B0EA8" w:rsidP="002B0EA8">
      <w:pPr>
        <w:pStyle w:val="PL"/>
        <w:rPr>
          <w:ins w:id="1407" w:author="scottma"/>
        </w:rPr>
      </w:pPr>
      <w:ins w:id="1408" w:author="scottma">
        <w:r>
          <w:t xml:space="preserve">     optional attribute </w:t>
        </w:r>
        <w:proofErr w:type="spellStart"/>
        <w:r>
          <w:t>areaScope</w:t>
        </w:r>
        <w:proofErr w:type="spellEnd"/>
        <w:r>
          <w:t xml:space="preserve"> allows to specify the </w:t>
        </w:r>
        <w:proofErr w:type="spellStart"/>
        <w:r>
          <w:t>eNB</w:t>
        </w:r>
        <w:proofErr w:type="spellEnd"/>
        <w:r>
          <w:t xml:space="preserve"> or </w:t>
        </w:r>
        <w:proofErr w:type="gramStart"/>
        <w:r>
          <w:t>list</w:t>
        </w:r>
        <w:proofErr w:type="gramEnd"/>
        <w:r>
          <w:t xml:space="preserve"> </w:t>
        </w:r>
      </w:ins>
    </w:p>
    <w:p w14:paraId="1419325C" w14:textId="77777777" w:rsidR="002B0EA8" w:rsidRDefault="002B0EA8" w:rsidP="002B0EA8">
      <w:pPr>
        <w:pStyle w:val="PL"/>
        <w:rPr>
          <w:ins w:id="1409" w:author="scottma"/>
        </w:rPr>
      </w:pPr>
      <w:ins w:id="1410" w:author="scottma">
        <w:r>
          <w:t xml:space="preserve">     of </w:t>
        </w:r>
        <w:proofErr w:type="spellStart"/>
        <w:r>
          <w:t>eNBs</w:t>
        </w:r>
        <w:proofErr w:type="spellEnd"/>
        <w:r>
          <w:t xml:space="preserve"> or </w:t>
        </w:r>
        <w:proofErr w:type="spellStart"/>
        <w:r>
          <w:t>gNB</w:t>
        </w:r>
        <w:proofErr w:type="spellEnd"/>
        <w:r>
          <w:t xml:space="preserve"> or list of </w:t>
        </w:r>
        <w:proofErr w:type="spellStart"/>
        <w:r>
          <w:t>gNBs</w:t>
        </w:r>
        <w:proofErr w:type="spellEnd"/>
        <w:r>
          <w:t xml:space="preserve"> where the reports should be </w:t>
        </w:r>
      </w:ins>
    </w:p>
    <w:p w14:paraId="25ADA853" w14:textId="77777777" w:rsidR="002B0EA8" w:rsidRDefault="002B0EA8" w:rsidP="002B0EA8">
      <w:pPr>
        <w:pStyle w:val="PL"/>
        <w:rPr>
          <w:ins w:id="1411" w:author="scottma"/>
        </w:rPr>
      </w:pPr>
      <w:ins w:id="1412" w:author="scottma">
        <w:r>
          <w:t xml:space="preserve">     collected.  The optional attribute </w:t>
        </w:r>
        <w:proofErr w:type="spellStart"/>
        <w:r>
          <w:t>sensorInformation</w:t>
        </w:r>
        <w:proofErr w:type="spellEnd"/>
        <w:r>
          <w:t xml:space="preserve"> allows to </w:t>
        </w:r>
      </w:ins>
    </w:p>
    <w:p w14:paraId="121F34C6" w14:textId="77777777" w:rsidR="002B0EA8" w:rsidRDefault="002B0EA8" w:rsidP="002B0EA8">
      <w:pPr>
        <w:pStyle w:val="PL"/>
        <w:rPr>
          <w:ins w:id="1413" w:author="scottma"/>
        </w:rPr>
      </w:pPr>
      <w:ins w:id="1414" w:author="scottma">
        <w:r>
          <w:t xml:space="preserve">     </w:t>
        </w:r>
        <w:proofErr w:type="gramStart"/>
        <w:r>
          <w:t>specify  the</w:t>
        </w:r>
        <w:proofErr w:type="gramEnd"/>
        <w:r>
          <w:t xml:space="preserve"> sensor information to include.  Based on the value </w:t>
        </w:r>
      </w:ins>
    </w:p>
    <w:p w14:paraId="52384162" w14:textId="77777777" w:rsidR="002B0EA8" w:rsidRDefault="002B0EA8" w:rsidP="002B0EA8">
      <w:pPr>
        <w:pStyle w:val="PL"/>
        <w:rPr>
          <w:ins w:id="1415" w:author="scottma"/>
        </w:rPr>
      </w:pPr>
      <w:ins w:id="1416" w:author="scottma">
        <w:r>
          <w:t xml:space="preserve">     configured for attribute </w:t>
        </w:r>
        <w:proofErr w:type="spellStart"/>
        <w:r>
          <w:t>jobType</w:t>
        </w:r>
        <w:proofErr w:type="spellEnd"/>
        <w:r>
          <w:t xml:space="preserve"> in IOC </w:t>
        </w:r>
        <w:proofErr w:type="spellStart"/>
        <w:r>
          <w:t>TraceJob</w:t>
        </w:r>
        <w:proofErr w:type="spellEnd"/>
        <w:r>
          <w:t xml:space="preserve">, the </w:t>
        </w:r>
        <w:proofErr w:type="gramStart"/>
        <w:r>
          <w:t>attributes</w:t>
        </w:r>
        <w:proofErr w:type="gramEnd"/>
        <w:r>
          <w:t xml:space="preserve"> </w:t>
        </w:r>
      </w:ins>
    </w:p>
    <w:p w14:paraId="533121F2" w14:textId="77777777" w:rsidR="002B0EA8" w:rsidRDefault="002B0EA8" w:rsidP="002B0EA8">
      <w:pPr>
        <w:pStyle w:val="PL"/>
        <w:rPr>
          <w:ins w:id="1417" w:author="scottma"/>
        </w:rPr>
      </w:pPr>
      <w:ins w:id="1418" w:author="scottma">
        <w:r>
          <w:t xml:space="preserve">     </w:t>
        </w:r>
        <w:proofErr w:type="spellStart"/>
        <w:r>
          <w:t>immediateMdtConfig</w:t>
        </w:r>
        <w:proofErr w:type="spellEnd"/>
        <w:r>
          <w:t xml:space="preserve"> or </w:t>
        </w:r>
        <w:proofErr w:type="spellStart"/>
        <w:r>
          <w:t>loggedMdtConfig</w:t>
        </w:r>
        <w:proofErr w:type="spellEnd"/>
        <w:r>
          <w:t xml:space="preserve"> are available: In case of </w:t>
        </w:r>
      </w:ins>
    </w:p>
    <w:p w14:paraId="1EF0167C" w14:textId="77777777" w:rsidR="002B0EA8" w:rsidRDefault="002B0EA8" w:rsidP="002B0EA8">
      <w:pPr>
        <w:pStyle w:val="PL"/>
        <w:rPr>
          <w:ins w:id="1419" w:author="scottma"/>
        </w:rPr>
      </w:pPr>
      <w:ins w:id="1420" w:author="scottma">
        <w:r>
          <w:t xml:space="preserve">     IMMEDIATE_MDT_ONLY or IMMEDIATE_MDT_AND_TRACE the </w:t>
        </w:r>
        <w:proofErr w:type="gramStart"/>
        <w:r>
          <w:t>attribute</w:t>
        </w:r>
        <w:proofErr w:type="gramEnd"/>
        <w:r>
          <w:t xml:space="preserve"> </w:t>
        </w:r>
      </w:ins>
    </w:p>
    <w:p w14:paraId="7B9B5727" w14:textId="77777777" w:rsidR="002B0EA8" w:rsidRDefault="002B0EA8" w:rsidP="002B0EA8">
      <w:pPr>
        <w:pStyle w:val="PL"/>
        <w:rPr>
          <w:ins w:id="1421" w:author="scottma"/>
        </w:rPr>
      </w:pPr>
      <w:ins w:id="1422" w:author="scottma">
        <w:r>
          <w:t xml:space="preserve">     </w:t>
        </w:r>
        <w:proofErr w:type="spellStart"/>
        <w:r>
          <w:t>immediateMdtConfig</w:t>
        </w:r>
        <w:proofErr w:type="spellEnd"/>
        <w:r>
          <w:t xml:space="preserve"> is applicable. In case of LOGGED_MDT_ONLY or </w:t>
        </w:r>
      </w:ins>
    </w:p>
    <w:p w14:paraId="116B77A5" w14:textId="77777777" w:rsidR="002B0EA8" w:rsidRDefault="002B0EA8" w:rsidP="002B0EA8">
      <w:pPr>
        <w:pStyle w:val="PL"/>
        <w:rPr>
          <w:ins w:id="1423" w:author="scottma"/>
        </w:rPr>
      </w:pPr>
      <w:ins w:id="1424" w:author="scottma">
        <w:r>
          <w:t xml:space="preserve">     LOGGED_MBSFN_MDT the attribute </w:t>
        </w:r>
        <w:proofErr w:type="spellStart"/>
        <w:r>
          <w:t>loggedMdtConfig</w:t>
        </w:r>
        <w:proofErr w:type="spellEnd"/>
        <w:r>
          <w:t xml:space="preserve"> is applicable.</w:t>
        </w:r>
        <w:proofErr w:type="gramStart"/>
        <w:r>
          <w:t>";</w:t>
        </w:r>
        <w:proofErr w:type="gramEnd"/>
      </w:ins>
    </w:p>
    <w:p w14:paraId="62D9ADCF" w14:textId="77777777" w:rsidR="002B0EA8" w:rsidRDefault="002B0EA8" w:rsidP="002B0EA8">
      <w:pPr>
        <w:pStyle w:val="PL"/>
        <w:rPr>
          <w:ins w:id="1425" w:author="scottma"/>
        </w:rPr>
      </w:pPr>
    </w:p>
    <w:p w14:paraId="53EDD93B" w14:textId="77777777" w:rsidR="002B0EA8" w:rsidRDefault="002B0EA8" w:rsidP="002B0EA8">
      <w:pPr>
        <w:pStyle w:val="PL"/>
        <w:rPr>
          <w:ins w:id="1426" w:author="scottma"/>
        </w:rPr>
      </w:pPr>
      <w:ins w:id="1427" w:author="scottma">
        <w:r>
          <w:t xml:space="preserve">  leaf </w:t>
        </w:r>
        <w:proofErr w:type="spellStart"/>
        <w:r>
          <w:t>anonymizationOfMDTData</w:t>
        </w:r>
        <w:proofErr w:type="spellEnd"/>
        <w:r>
          <w:t xml:space="preserve"> {</w:t>
        </w:r>
      </w:ins>
    </w:p>
    <w:p w14:paraId="66B39003" w14:textId="77777777" w:rsidR="002B0EA8" w:rsidRDefault="002B0EA8" w:rsidP="002B0EA8">
      <w:pPr>
        <w:pStyle w:val="PL"/>
        <w:rPr>
          <w:ins w:id="1428" w:author="scottma"/>
        </w:rPr>
      </w:pPr>
      <w:ins w:id="1429" w:author="scottma">
        <w:r>
          <w:t xml:space="preserve">      when</w:t>
        </w:r>
        <w:proofErr w:type="gramStart"/>
        <w:r>
          <w:t xml:space="preserve"> ..</w:t>
        </w:r>
        <w:proofErr w:type="gramEnd"/>
        <w:r>
          <w:t>/</w:t>
        </w:r>
        <w:proofErr w:type="spellStart"/>
        <w:r>
          <w:t>areaScope</w:t>
        </w:r>
        <w:proofErr w:type="spellEnd"/>
        <w:r>
          <w:t xml:space="preserve"> ;</w:t>
        </w:r>
      </w:ins>
    </w:p>
    <w:p w14:paraId="11A8AC4B" w14:textId="77777777" w:rsidR="002B0EA8" w:rsidRDefault="002B0EA8" w:rsidP="002B0EA8">
      <w:pPr>
        <w:pStyle w:val="PL"/>
        <w:rPr>
          <w:ins w:id="1430" w:author="scottma"/>
        </w:rPr>
      </w:pPr>
      <w:ins w:id="1431" w:author="scottma">
        <w:r>
          <w:t xml:space="preserve">      type enumeration {</w:t>
        </w:r>
      </w:ins>
    </w:p>
    <w:p w14:paraId="0EE66DA0" w14:textId="77777777" w:rsidR="002B0EA8" w:rsidRDefault="002B0EA8" w:rsidP="002B0EA8">
      <w:pPr>
        <w:pStyle w:val="PL"/>
        <w:rPr>
          <w:ins w:id="1432" w:author="scottma"/>
        </w:rPr>
      </w:pPr>
      <w:ins w:id="1433" w:author="scottma">
        <w:r>
          <w:t xml:space="preserve">        </w:t>
        </w:r>
        <w:proofErr w:type="spellStart"/>
        <w:r>
          <w:t>enum</w:t>
        </w:r>
        <w:proofErr w:type="spellEnd"/>
        <w:r>
          <w:t xml:space="preserve"> NO_</w:t>
        </w:r>
        <w:proofErr w:type="gramStart"/>
        <w:r>
          <w:t>IDENTITY;</w:t>
        </w:r>
        <w:proofErr w:type="gramEnd"/>
      </w:ins>
    </w:p>
    <w:p w14:paraId="39084554" w14:textId="77777777" w:rsidR="002B0EA8" w:rsidRDefault="002B0EA8" w:rsidP="002B0EA8">
      <w:pPr>
        <w:pStyle w:val="PL"/>
        <w:rPr>
          <w:ins w:id="1434" w:author="scottma"/>
        </w:rPr>
      </w:pPr>
      <w:ins w:id="1435" w:author="scottma">
        <w:r>
          <w:t xml:space="preserve">        </w:t>
        </w:r>
        <w:proofErr w:type="spellStart"/>
        <w:r>
          <w:t>enum</w:t>
        </w:r>
        <w:proofErr w:type="spellEnd"/>
        <w:r>
          <w:t xml:space="preserve"> TAC_OF_</w:t>
        </w:r>
        <w:proofErr w:type="gramStart"/>
        <w:r>
          <w:t>IMEI;</w:t>
        </w:r>
        <w:proofErr w:type="gramEnd"/>
      </w:ins>
    </w:p>
    <w:p w14:paraId="0D5875D2" w14:textId="77777777" w:rsidR="002B0EA8" w:rsidRDefault="002B0EA8" w:rsidP="002B0EA8">
      <w:pPr>
        <w:pStyle w:val="PL"/>
        <w:rPr>
          <w:del w:id="1436" w:author="scottma"/>
        </w:rPr>
      </w:pPr>
      <w:del w:id="1437" w:author="scottma">
        <w:r>
          <w:delText xml:space="preserve">    leaf measurementPeriodLTE {</w:delText>
        </w:r>
      </w:del>
    </w:p>
    <w:p w14:paraId="15ACA5A6" w14:textId="77777777" w:rsidR="002B0EA8" w:rsidRDefault="002B0EA8" w:rsidP="002B0EA8">
      <w:pPr>
        <w:pStyle w:val="PL"/>
        <w:rPr>
          <w:del w:id="1438" w:author="scottma"/>
        </w:rPr>
      </w:pPr>
      <w:del w:id="1439" w:author="scottma">
        <w:r>
          <w:delText xml:space="preserve">          when '../jobType = "IMMEDIATE_MDT_ONLY"'</w:delText>
        </w:r>
      </w:del>
    </w:p>
    <w:p w14:paraId="1B5B992A" w14:textId="77777777" w:rsidR="002B0EA8" w:rsidRDefault="002B0EA8" w:rsidP="002B0EA8">
      <w:pPr>
        <w:pStyle w:val="PL"/>
        <w:rPr>
          <w:del w:id="1440" w:author="scottma"/>
        </w:rPr>
      </w:pPr>
      <w:del w:id="1441" w:author="scottma">
        <w:r>
          <w:delText xml:space="preserve">            +  ' or ../jobType = "IMMEDIATE_MDT_AND_TRACE"';</w:delText>
        </w:r>
      </w:del>
    </w:p>
    <w:p w14:paraId="240F9B27" w14:textId="77777777" w:rsidR="002B0EA8" w:rsidRDefault="002B0EA8" w:rsidP="002B0EA8">
      <w:pPr>
        <w:pStyle w:val="PL"/>
        <w:rPr>
          <w:del w:id="1442" w:author="scottma"/>
        </w:rPr>
      </w:pPr>
      <w:del w:id="1443" w:author="scottma">
        <w:r>
          <w:delText xml:space="preserve">      type uint32 {</w:delText>
        </w:r>
      </w:del>
    </w:p>
    <w:p w14:paraId="05BFF82B" w14:textId="77777777" w:rsidR="002B0EA8" w:rsidRDefault="002B0EA8" w:rsidP="002B0EA8">
      <w:pPr>
        <w:pStyle w:val="PL"/>
        <w:rPr>
          <w:del w:id="1444" w:author="scottma"/>
        </w:rPr>
      </w:pPr>
      <w:del w:id="1445" w:author="scottma">
        <w:r>
          <w:delText xml:space="preserve">        range "1024|1280|2048|2560|5120|"</w:delText>
        </w:r>
      </w:del>
    </w:p>
    <w:p w14:paraId="30A04AA9" w14:textId="77777777" w:rsidR="002B0EA8" w:rsidRDefault="002B0EA8" w:rsidP="002B0EA8">
      <w:pPr>
        <w:pStyle w:val="PL"/>
        <w:rPr>
          <w:del w:id="1446" w:author="scottma"/>
        </w:rPr>
      </w:pPr>
      <w:del w:id="1447" w:author="scottma">
        <w:r>
          <w:delText xml:space="preserve">          +"10240|60000";</w:delText>
        </w:r>
      </w:del>
    </w:p>
    <w:p w14:paraId="105D0259" w14:textId="77777777" w:rsidR="002B0EA8" w:rsidRDefault="002B0EA8" w:rsidP="002B0EA8">
      <w:pPr>
        <w:pStyle w:val="PL"/>
      </w:pPr>
      <w:r>
        <w:t xml:space="preserve">      }</w:t>
      </w:r>
    </w:p>
    <w:p w14:paraId="5B2FD8B6" w14:textId="77777777" w:rsidR="002B0EA8" w:rsidRDefault="002B0EA8" w:rsidP="002B0EA8">
      <w:pPr>
        <w:pStyle w:val="PL"/>
        <w:rPr>
          <w:ins w:id="1448" w:author="scottma"/>
        </w:rPr>
      </w:pPr>
      <w:ins w:id="1449" w:author="scottma">
        <w:r>
          <w:t xml:space="preserve">      default NO_</w:t>
        </w:r>
        <w:proofErr w:type="gramStart"/>
        <w:r>
          <w:t>IDENTITY;</w:t>
        </w:r>
        <w:proofErr w:type="gramEnd"/>
      </w:ins>
    </w:p>
    <w:p w14:paraId="5599A9CA" w14:textId="77777777" w:rsidR="002B0EA8" w:rsidRDefault="002B0EA8" w:rsidP="002B0EA8">
      <w:pPr>
        <w:pStyle w:val="PL"/>
        <w:rPr>
          <w:ins w:id="1450" w:author="scottma"/>
        </w:rPr>
      </w:pPr>
      <w:ins w:id="1451" w:author="scottma">
        <w:r>
          <w:t xml:space="preserve">      description "Specifies level of MDT anonymization.</w:t>
        </w:r>
        <w:proofErr w:type="gramStart"/>
        <w:r>
          <w:t>";</w:t>
        </w:r>
        <w:proofErr w:type="gramEnd"/>
      </w:ins>
    </w:p>
    <w:p w14:paraId="031384E6" w14:textId="77777777" w:rsidR="002B0EA8" w:rsidRDefault="002B0EA8" w:rsidP="002B0EA8">
      <w:pPr>
        <w:pStyle w:val="PL"/>
        <w:rPr>
          <w:ins w:id="1452" w:author="scottma"/>
        </w:rPr>
      </w:pPr>
      <w:ins w:id="1453" w:author="scottma">
        <w:r>
          <w:t xml:space="preserve">      reference "3GPP TS 32.422 clause 5.10.12.</w:t>
        </w:r>
        <w:proofErr w:type="gramStart"/>
        <w:r>
          <w:t>";</w:t>
        </w:r>
        <w:proofErr w:type="gramEnd"/>
      </w:ins>
    </w:p>
    <w:p w14:paraId="1EDE2F38" w14:textId="77777777" w:rsidR="002B0EA8" w:rsidRDefault="002B0EA8" w:rsidP="002B0EA8">
      <w:pPr>
        <w:pStyle w:val="PL"/>
        <w:rPr>
          <w:del w:id="1454" w:author="scottma"/>
        </w:rPr>
      </w:pPr>
      <w:del w:id="1455" w:author="scottma">
        <w:r>
          <w:delText xml:space="preserve">      units milliseconds;</w:delText>
        </w:r>
      </w:del>
    </w:p>
    <w:p w14:paraId="4CC62BA5" w14:textId="77777777" w:rsidR="002B0EA8" w:rsidRDefault="002B0EA8" w:rsidP="002B0EA8">
      <w:pPr>
        <w:pStyle w:val="PL"/>
        <w:rPr>
          <w:del w:id="1456" w:author="scottma"/>
        </w:rPr>
      </w:pPr>
      <w:del w:id="1457" w:author="scottma">
        <w:r>
          <w:delText xml:space="preserve">      description "It specifies the measurement period for the Data Volume and</w:delText>
        </w:r>
      </w:del>
    </w:p>
    <w:p w14:paraId="6985418A" w14:textId="77777777" w:rsidR="002B0EA8" w:rsidRDefault="002B0EA8" w:rsidP="002B0EA8">
      <w:pPr>
        <w:pStyle w:val="PL"/>
        <w:rPr>
          <w:del w:id="1458" w:author="scottma"/>
        </w:rPr>
      </w:pPr>
      <w:del w:id="1459" w:author="scottma">
        <w:r>
          <w:delText xml:space="preserve">        Scheduled IP throughput measurements for MDT taken by the eNB.</w:delText>
        </w:r>
      </w:del>
    </w:p>
    <w:p w14:paraId="38303ADA" w14:textId="77777777" w:rsidR="002B0EA8" w:rsidRDefault="002B0EA8" w:rsidP="002B0EA8">
      <w:pPr>
        <w:pStyle w:val="PL"/>
        <w:rPr>
          <w:del w:id="1460" w:author="scottma"/>
        </w:rPr>
      </w:pPr>
      <w:del w:id="1461" w:author="scottma">
        <w:r>
          <w:delText xml:space="preserve">        The attribute is applicable only for Immediate MDT. In case this</w:delText>
        </w:r>
      </w:del>
    </w:p>
    <w:p w14:paraId="2D4E905E" w14:textId="77777777" w:rsidR="002B0EA8" w:rsidRDefault="002B0EA8" w:rsidP="002B0EA8">
      <w:pPr>
        <w:pStyle w:val="PL"/>
        <w:rPr>
          <w:del w:id="1462" w:author="scottma"/>
        </w:rPr>
      </w:pPr>
      <w:del w:id="1463" w:author="scottma">
        <w:r>
          <w:delText xml:space="preserve">        attribute is not used, it carries a null semantic.";</w:delText>
        </w:r>
      </w:del>
    </w:p>
    <w:p w14:paraId="3A053174" w14:textId="77777777" w:rsidR="002B0EA8" w:rsidRDefault="002B0EA8" w:rsidP="002B0EA8">
      <w:pPr>
        <w:pStyle w:val="PL"/>
        <w:rPr>
          <w:del w:id="1464" w:author="scottma"/>
        </w:rPr>
      </w:pPr>
      <w:del w:id="1465" w:author="scottma">
        <w:r>
          <w:delText xml:space="preserve">      reference "Clause 5.10.23 of 3GPP TS 32.422";</w:delText>
        </w:r>
      </w:del>
    </w:p>
    <w:p w14:paraId="7446F7AB" w14:textId="77777777" w:rsidR="002B0EA8" w:rsidRDefault="002B0EA8" w:rsidP="002B0EA8">
      <w:pPr>
        <w:pStyle w:val="PL"/>
      </w:pPr>
      <w:r>
        <w:t xml:space="preserve">    }</w:t>
      </w:r>
    </w:p>
    <w:p w14:paraId="619854BA" w14:textId="77777777" w:rsidR="002B0EA8" w:rsidRDefault="002B0EA8" w:rsidP="002B0EA8">
      <w:pPr>
        <w:pStyle w:val="PL"/>
      </w:pPr>
    </w:p>
    <w:p w14:paraId="2BF75C48" w14:textId="77777777" w:rsidR="002B0EA8" w:rsidRDefault="002B0EA8" w:rsidP="002B0EA8">
      <w:pPr>
        <w:pStyle w:val="PL"/>
        <w:rPr>
          <w:ins w:id="1466" w:author="scottma"/>
        </w:rPr>
      </w:pPr>
      <w:ins w:id="1467" w:author="scottma">
        <w:r>
          <w:t xml:space="preserve">  list </w:t>
        </w:r>
        <w:proofErr w:type="spellStart"/>
        <w:r>
          <w:t>areaScope</w:t>
        </w:r>
        <w:proofErr w:type="spellEnd"/>
        <w:r>
          <w:t xml:space="preserve"> {</w:t>
        </w:r>
      </w:ins>
    </w:p>
    <w:p w14:paraId="4B9C0189" w14:textId="77777777" w:rsidR="002B0EA8" w:rsidRDefault="002B0EA8" w:rsidP="002B0EA8">
      <w:pPr>
        <w:pStyle w:val="PL"/>
        <w:rPr>
          <w:ins w:id="1468" w:author="scottma"/>
        </w:rPr>
      </w:pPr>
      <w:ins w:id="1469" w:author="scottma">
        <w:r>
          <w:t xml:space="preserve">      key "</w:t>
        </w:r>
        <w:proofErr w:type="spellStart"/>
        <w:r>
          <w:t>idx</w:t>
        </w:r>
        <w:proofErr w:type="spellEnd"/>
        <w:proofErr w:type="gramStart"/>
        <w:r>
          <w:t>";</w:t>
        </w:r>
        <w:proofErr w:type="gramEnd"/>
      </w:ins>
    </w:p>
    <w:p w14:paraId="3AF3B445" w14:textId="77777777" w:rsidR="002B0EA8" w:rsidRDefault="002B0EA8" w:rsidP="002B0EA8">
      <w:pPr>
        <w:pStyle w:val="PL"/>
        <w:rPr>
          <w:ins w:id="1470" w:author="scottma"/>
        </w:rPr>
      </w:pPr>
      <w:ins w:id="1471" w:author="scottma">
        <w:r>
          <w:t xml:space="preserve">      leaf </w:t>
        </w:r>
        <w:proofErr w:type="spellStart"/>
        <w:r>
          <w:t>idx</w:t>
        </w:r>
        <w:proofErr w:type="spellEnd"/>
        <w:r>
          <w:t xml:space="preserve"> </w:t>
        </w:r>
        <w:proofErr w:type="gramStart"/>
        <w:r>
          <w:t>{ type</w:t>
        </w:r>
        <w:proofErr w:type="gramEnd"/>
        <w:r>
          <w:t xml:space="preserve"> uint32 ; }</w:t>
        </w:r>
      </w:ins>
    </w:p>
    <w:p w14:paraId="32578A31" w14:textId="77777777" w:rsidR="002B0EA8" w:rsidRDefault="002B0EA8" w:rsidP="002B0EA8">
      <w:pPr>
        <w:pStyle w:val="PL"/>
        <w:rPr>
          <w:ins w:id="1472" w:author="scottma"/>
        </w:rPr>
      </w:pPr>
      <w:ins w:id="1473" w:author="scottma">
        <w:r>
          <w:t xml:space="preserve">      description "It specifies the area where data shall be collected. </w:t>
        </w:r>
      </w:ins>
    </w:p>
    <w:p w14:paraId="635D4C72" w14:textId="77777777" w:rsidR="002B0EA8" w:rsidRDefault="002B0EA8" w:rsidP="002B0EA8">
      <w:pPr>
        <w:pStyle w:val="PL"/>
        <w:rPr>
          <w:ins w:id="1474" w:author="scottma"/>
        </w:rPr>
      </w:pPr>
      <w:ins w:id="1475" w:author="scottma">
        <w:r>
          <w:t xml:space="preserve">        List of </w:t>
        </w:r>
        <w:proofErr w:type="spellStart"/>
        <w:r>
          <w:t>eNB</w:t>
        </w:r>
        <w:proofErr w:type="spellEnd"/>
        <w:r>
          <w:t xml:space="preserve">/list of </w:t>
        </w:r>
        <w:proofErr w:type="spellStart"/>
        <w:r>
          <w:t>gNB</w:t>
        </w:r>
        <w:proofErr w:type="spellEnd"/>
        <w:r>
          <w:t>/</w:t>
        </w:r>
        <w:proofErr w:type="spellStart"/>
        <w:r>
          <w:t>eNB</w:t>
        </w:r>
        <w:proofErr w:type="spellEnd"/>
        <w:r>
          <w:t>/</w:t>
        </w:r>
        <w:proofErr w:type="spellStart"/>
        <w:r>
          <w:t>gNB</w:t>
        </w:r>
        <w:proofErr w:type="spellEnd"/>
        <w:r>
          <w:t xml:space="preserve"> for RLF or RCEF.</w:t>
        </w:r>
      </w:ins>
    </w:p>
    <w:p w14:paraId="0D4A98AB" w14:textId="77777777" w:rsidR="002B0EA8" w:rsidRDefault="002B0EA8" w:rsidP="002B0EA8">
      <w:pPr>
        <w:pStyle w:val="PL"/>
        <w:rPr>
          <w:ins w:id="1476" w:author="scottma"/>
        </w:rPr>
      </w:pPr>
    </w:p>
    <w:p w14:paraId="01CF9724" w14:textId="77777777" w:rsidR="002B0EA8" w:rsidRDefault="002B0EA8" w:rsidP="002B0EA8">
      <w:pPr>
        <w:pStyle w:val="PL"/>
        <w:rPr>
          <w:ins w:id="1477" w:author="scottma"/>
        </w:rPr>
      </w:pPr>
      <w:ins w:id="1478" w:author="scottma">
        <w:r>
          <w:t xml:space="preserve">        List of cells/TA/LA/RA for </w:t>
        </w:r>
        <w:proofErr w:type="spellStart"/>
        <w:r>
          <w:t>signaling</w:t>
        </w:r>
        <w:proofErr w:type="spellEnd"/>
        <w:r>
          <w:t xml:space="preserve"> based MDT or management </w:t>
        </w:r>
      </w:ins>
    </w:p>
    <w:p w14:paraId="13E5EA57" w14:textId="77777777" w:rsidR="002B0EA8" w:rsidRDefault="002B0EA8" w:rsidP="002B0EA8">
      <w:pPr>
        <w:pStyle w:val="PL"/>
        <w:rPr>
          <w:ins w:id="1479" w:author="scottma"/>
        </w:rPr>
      </w:pPr>
      <w:ins w:id="1480" w:author="scottma">
        <w:r>
          <w:t xml:space="preserve">        based Logged MDT.</w:t>
        </w:r>
      </w:ins>
    </w:p>
    <w:p w14:paraId="765BD02A" w14:textId="77777777" w:rsidR="002B0EA8" w:rsidRDefault="002B0EA8" w:rsidP="002B0EA8">
      <w:pPr>
        <w:pStyle w:val="PL"/>
        <w:rPr>
          <w:ins w:id="1481" w:author="scottma"/>
        </w:rPr>
      </w:pPr>
      <w:ins w:id="1482" w:author="scottma">
        <w:r>
          <w:t xml:space="preserve">  </w:t>
        </w:r>
      </w:ins>
    </w:p>
    <w:p w14:paraId="3B4DD3D1" w14:textId="77777777" w:rsidR="002B0EA8" w:rsidRDefault="002B0EA8" w:rsidP="002B0EA8">
      <w:pPr>
        <w:pStyle w:val="PL"/>
        <w:rPr>
          <w:ins w:id="1483" w:author="scottma"/>
        </w:rPr>
      </w:pPr>
      <w:ins w:id="1484" w:author="scottma">
        <w:r>
          <w:t xml:space="preserve">        List of cells for management based Immediate MDT.</w:t>
        </w:r>
      </w:ins>
    </w:p>
    <w:p w14:paraId="33C3DCCE" w14:textId="77777777" w:rsidR="002B0EA8" w:rsidRDefault="002B0EA8" w:rsidP="002B0EA8">
      <w:pPr>
        <w:pStyle w:val="PL"/>
        <w:rPr>
          <w:ins w:id="1485" w:author="scottma"/>
        </w:rPr>
      </w:pPr>
      <w:ins w:id="1486" w:author="scottma">
        <w:r>
          <w:t xml:space="preserve">  </w:t>
        </w:r>
      </w:ins>
    </w:p>
    <w:p w14:paraId="7BFAA98B" w14:textId="77777777" w:rsidR="002B0EA8" w:rsidRDefault="002B0EA8" w:rsidP="002B0EA8">
      <w:pPr>
        <w:pStyle w:val="PL"/>
        <w:rPr>
          <w:ins w:id="1487" w:author="scottma"/>
        </w:rPr>
      </w:pPr>
      <w:ins w:id="1488" w:author="scottma">
        <w:r>
          <w:lastRenderedPageBreak/>
          <w:t xml:space="preserve">        Cell, TA, LA, RA are mutually exclusive.</w:t>
        </w:r>
      </w:ins>
    </w:p>
    <w:p w14:paraId="5A472A1D" w14:textId="77777777" w:rsidR="002B0EA8" w:rsidRDefault="002B0EA8" w:rsidP="002B0EA8">
      <w:pPr>
        <w:pStyle w:val="PL"/>
        <w:rPr>
          <w:ins w:id="1489" w:author="scottma"/>
        </w:rPr>
      </w:pPr>
      <w:ins w:id="1490" w:author="scottma">
        <w:r>
          <w:t xml:space="preserve">         </w:t>
        </w:r>
      </w:ins>
    </w:p>
    <w:p w14:paraId="772774AC" w14:textId="77777777" w:rsidR="002B0EA8" w:rsidRDefault="002B0EA8" w:rsidP="002B0EA8">
      <w:pPr>
        <w:pStyle w:val="PL"/>
        <w:rPr>
          <w:ins w:id="1491" w:author="scottma"/>
        </w:rPr>
      </w:pPr>
      <w:ins w:id="1492" w:author="scottma">
        <w:r>
          <w:t xml:space="preserve">        This attribute shall be present if MDT is supported.</w:t>
        </w:r>
        <w:proofErr w:type="gramStart"/>
        <w:r>
          <w:t>";</w:t>
        </w:r>
        <w:proofErr w:type="gramEnd"/>
      </w:ins>
    </w:p>
    <w:p w14:paraId="3FB3D808" w14:textId="77777777" w:rsidR="002B0EA8" w:rsidRDefault="002B0EA8" w:rsidP="002B0EA8">
      <w:pPr>
        <w:pStyle w:val="PL"/>
        <w:rPr>
          <w:ins w:id="1493" w:author="scottma"/>
        </w:rPr>
      </w:pPr>
      <w:ins w:id="1494" w:author="scottma">
        <w:r>
          <w:t xml:space="preserve">        reference "Clause 5.10.2 of 3GPP TS 32.422</w:t>
        </w:r>
        <w:proofErr w:type="gramStart"/>
        <w:r>
          <w:t>";</w:t>
        </w:r>
        <w:proofErr w:type="gramEnd"/>
      </w:ins>
    </w:p>
    <w:p w14:paraId="717373F5" w14:textId="77777777" w:rsidR="002B0EA8" w:rsidRDefault="002B0EA8" w:rsidP="002B0EA8">
      <w:pPr>
        <w:pStyle w:val="PL"/>
        <w:rPr>
          <w:ins w:id="1495" w:author="scottma"/>
        </w:rPr>
      </w:pPr>
      <w:ins w:id="1496" w:author="scottma">
        <w:r>
          <w:t xml:space="preserve">        </w:t>
        </w:r>
      </w:ins>
    </w:p>
    <w:p w14:paraId="75348206" w14:textId="77777777" w:rsidR="002B0EA8" w:rsidRDefault="002B0EA8" w:rsidP="002B0EA8">
      <w:pPr>
        <w:pStyle w:val="PL"/>
        <w:rPr>
          <w:ins w:id="1497" w:author="scottma"/>
        </w:rPr>
      </w:pPr>
      <w:ins w:id="1498" w:author="scottma">
        <w:r>
          <w:t xml:space="preserve">      uses </w:t>
        </w:r>
        <w:proofErr w:type="spellStart"/>
        <w:proofErr w:type="gramStart"/>
        <w:r>
          <w:t>AreaScopeGrp</w:t>
        </w:r>
        <w:proofErr w:type="spellEnd"/>
        <w:r>
          <w:t>;</w:t>
        </w:r>
        <w:proofErr w:type="gramEnd"/>
        <w:r>
          <w:t xml:space="preserve">      </w:t>
        </w:r>
      </w:ins>
    </w:p>
    <w:p w14:paraId="7A6D227A" w14:textId="77777777" w:rsidR="002B0EA8" w:rsidRDefault="002B0EA8" w:rsidP="002B0EA8">
      <w:pPr>
        <w:pStyle w:val="PL"/>
        <w:rPr>
          <w:del w:id="1499" w:author="scottma"/>
        </w:rPr>
      </w:pPr>
      <w:del w:id="1500" w:author="scottma">
        <w:r>
          <w:delText xml:space="preserve">    leaf measurementPeriodUMTS {</w:delText>
        </w:r>
      </w:del>
    </w:p>
    <w:p w14:paraId="47D09DBA" w14:textId="77777777" w:rsidR="002B0EA8" w:rsidRDefault="002B0EA8" w:rsidP="002B0EA8">
      <w:pPr>
        <w:pStyle w:val="PL"/>
        <w:rPr>
          <w:del w:id="1501" w:author="scottma"/>
        </w:rPr>
      </w:pPr>
      <w:del w:id="1502" w:author="scottma">
        <w:r>
          <w:delText xml:space="preserve">      when '../jobType = "IMMEDIATE_MDT_ONLY"'</w:delText>
        </w:r>
      </w:del>
    </w:p>
    <w:p w14:paraId="293FC8B4" w14:textId="77777777" w:rsidR="002B0EA8" w:rsidRDefault="002B0EA8" w:rsidP="002B0EA8">
      <w:pPr>
        <w:pStyle w:val="PL"/>
        <w:rPr>
          <w:del w:id="1503" w:author="scottma"/>
        </w:rPr>
      </w:pPr>
      <w:del w:id="1504" w:author="scottma">
        <w:r>
          <w:delText xml:space="preserve">        +  'or ../jobType = "IMMEDIATE_MDT_AND_TRACE"';</w:delText>
        </w:r>
      </w:del>
    </w:p>
    <w:p w14:paraId="0F037CF5" w14:textId="77777777" w:rsidR="002B0EA8" w:rsidRDefault="002B0EA8" w:rsidP="002B0EA8">
      <w:pPr>
        <w:pStyle w:val="PL"/>
        <w:rPr>
          <w:del w:id="1505" w:author="scottma"/>
        </w:rPr>
      </w:pPr>
      <w:del w:id="1506" w:author="scottma">
        <w:r>
          <w:delText xml:space="preserve">      type uint32 {</w:delText>
        </w:r>
      </w:del>
    </w:p>
    <w:p w14:paraId="13DD7522" w14:textId="77777777" w:rsidR="002B0EA8" w:rsidRDefault="002B0EA8" w:rsidP="002B0EA8">
      <w:pPr>
        <w:pStyle w:val="PL"/>
        <w:rPr>
          <w:del w:id="1507" w:author="scottma"/>
        </w:rPr>
      </w:pPr>
      <w:del w:id="1508" w:author="scottma">
        <w:r>
          <w:delText xml:space="preserve">        range "250|500|1000|2000|3000|4000|6000|8000|12000|16000|20000|"</w:delText>
        </w:r>
      </w:del>
    </w:p>
    <w:p w14:paraId="31E360AF" w14:textId="77777777" w:rsidR="002B0EA8" w:rsidRDefault="002B0EA8" w:rsidP="002B0EA8">
      <w:pPr>
        <w:pStyle w:val="PL"/>
        <w:rPr>
          <w:del w:id="1509" w:author="scottma"/>
        </w:rPr>
      </w:pPr>
      <w:del w:id="1510" w:author="scottma">
        <w:r>
          <w:delText xml:space="preserve">          +"24000|28000|32000|64000";</w:delText>
        </w:r>
      </w:del>
    </w:p>
    <w:p w14:paraId="7B00F06A" w14:textId="77777777" w:rsidR="002B0EA8" w:rsidRDefault="002B0EA8" w:rsidP="002B0EA8">
      <w:pPr>
        <w:pStyle w:val="PL"/>
        <w:rPr>
          <w:del w:id="1511" w:author="scottma"/>
        </w:rPr>
      </w:pPr>
      <w:del w:id="1512" w:author="scottma">
        <w:r>
          <w:delText xml:space="preserve">      }</w:delText>
        </w:r>
      </w:del>
    </w:p>
    <w:p w14:paraId="6E14005A" w14:textId="77777777" w:rsidR="002B0EA8" w:rsidRDefault="002B0EA8" w:rsidP="002B0EA8">
      <w:pPr>
        <w:pStyle w:val="PL"/>
        <w:rPr>
          <w:del w:id="1513" w:author="scottma"/>
        </w:rPr>
      </w:pPr>
      <w:del w:id="1514" w:author="scottma">
        <w:r>
          <w:delText xml:space="preserve">      units milliseconds;</w:delText>
        </w:r>
      </w:del>
    </w:p>
    <w:p w14:paraId="105E61A1" w14:textId="77777777" w:rsidR="002B0EA8" w:rsidRDefault="002B0EA8" w:rsidP="002B0EA8">
      <w:pPr>
        <w:pStyle w:val="PL"/>
        <w:rPr>
          <w:del w:id="1515" w:author="scottma"/>
        </w:rPr>
      </w:pPr>
      <w:del w:id="1516" w:author="scottma">
        <w:r>
          <w:delText xml:space="preserve">      description "It specifies the measurement period for the Data Volume and</w:delText>
        </w:r>
      </w:del>
    </w:p>
    <w:p w14:paraId="0FD40461" w14:textId="77777777" w:rsidR="002B0EA8" w:rsidRDefault="002B0EA8" w:rsidP="002B0EA8">
      <w:pPr>
        <w:pStyle w:val="PL"/>
        <w:rPr>
          <w:del w:id="1517" w:author="scottma"/>
        </w:rPr>
      </w:pPr>
      <w:del w:id="1518" w:author="scottma">
        <w:r>
          <w:delText xml:space="preserve">        Throughput measurements for MDT taken by RNC.</w:delText>
        </w:r>
      </w:del>
    </w:p>
    <w:p w14:paraId="53B8BB21" w14:textId="77777777" w:rsidR="002B0EA8" w:rsidRDefault="002B0EA8" w:rsidP="002B0EA8">
      <w:pPr>
        <w:pStyle w:val="PL"/>
        <w:rPr>
          <w:del w:id="1519" w:author="scottma"/>
        </w:rPr>
      </w:pPr>
      <w:del w:id="1520" w:author="scottma">
        <w:r>
          <w:delText xml:space="preserve">        The attribute is applicable only for Immediate MDT. In case this</w:delText>
        </w:r>
      </w:del>
    </w:p>
    <w:p w14:paraId="70EFBC2C" w14:textId="77777777" w:rsidR="002B0EA8" w:rsidRDefault="002B0EA8" w:rsidP="002B0EA8">
      <w:pPr>
        <w:pStyle w:val="PL"/>
        <w:rPr>
          <w:del w:id="1521" w:author="scottma"/>
        </w:rPr>
      </w:pPr>
      <w:del w:id="1522" w:author="scottma">
        <w:r>
          <w:delText xml:space="preserve">        attribute is not used, it carries a null semantic.";</w:delText>
        </w:r>
      </w:del>
    </w:p>
    <w:p w14:paraId="3812E65C" w14:textId="77777777" w:rsidR="002B0EA8" w:rsidRDefault="002B0EA8" w:rsidP="002B0EA8">
      <w:pPr>
        <w:pStyle w:val="PL"/>
        <w:rPr>
          <w:del w:id="1523" w:author="scottma"/>
        </w:rPr>
      </w:pPr>
      <w:del w:id="1524" w:author="scottma">
        <w:r>
          <w:delText xml:space="preserve">      reference "Clause 5.10.22 of 3GPP TS 32.422";</w:delText>
        </w:r>
      </w:del>
    </w:p>
    <w:p w14:paraId="481C335C" w14:textId="77777777" w:rsidR="002B0EA8" w:rsidRDefault="002B0EA8" w:rsidP="002B0EA8">
      <w:pPr>
        <w:pStyle w:val="PL"/>
      </w:pPr>
      <w:r>
        <w:t xml:space="preserve">    }</w:t>
      </w:r>
    </w:p>
    <w:p w14:paraId="7CEB2563" w14:textId="77777777" w:rsidR="002B0EA8" w:rsidRDefault="002B0EA8" w:rsidP="002B0EA8">
      <w:pPr>
        <w:pStyle w:val="PL"/>
      </w:pPr>
    </w:p>
    <w:p w14:paraId="6406466A" w14:textId="77777777" w:rsidR="002B0EA8" w:rsidRDefault="002B0EA8" w:rsidP="002B0EA8">
      <w:pPr>
        <w:pStyle w:val="PL"/>
        <w:rPr>
          <w:ins w:id="1525" w:author="scottma"/>
        </w:rPr>
      </w:pPr>
      <w:ins w:id="1526" w:author="scottma">
        <w:r>
          <w:t xml:space="preserve">  leaf-list </w:t>
        </w:r>
        <w:proofErr w:type="spellStart"/>
        <w:r>
          <w:t>sensorInformation</w:t>
        </w:r>
        <w:proofErr w:type="spellEnd"/>
        <w:r>
          <w:t xml:space="preserve"> {</w:t>
        </w:r>
      </w:ins>
    </w:p>
    <w:p w14:paraId="5FC84FA9" w14:textId="77777777" w:rsidR="002B0EA8" w:rsidRDefault="002B0EA8" w:rsidP="002B0EA8">
      <w:pPr>
        <w:pStyle w:val="PL"/>
        <w:rPr>
          <w:del w:id="1527" w:author="scottma"/>
        </w:rPr>
      </w:pPr>
      <w:del w:id="1528" w:author="scottma">
        <w:r>
          <w:delText xml:space="preserve">    leaf measurementQuantity {</w:delText>
        </w:r>
      </w:del>
    </w:p>
    <w:p w14:paraId="22A4E99A" w14:textId="77777777" w:rsidR="002B0EA8" w:rsidRDefault="002B0EA8" w:rsidP="002B0EA8">
      <w:pPr>
        <w:pStyle w:val="PL"/>
        <w:rPr>
          <w:del w:id="1529" w:author="scottma"/>
        </w:rPr>
      </w:pPr>
      <w:del w:id="1530" w:author="scottma">
        <w:r>
          <w:delText xml:space="preserve">      when '../jobType = "IMMEDIATE_MDT_ONLY"'</w:delText>
        </w:r>
      </w:del>
    </w:p>
    <w:p w14:paraId="2BA27F4E" w14:textId="77777777" w:rsidR="002B0EA8" w:rsidRDefault="002B0EA8" w:rsidP="002B0EA8">
      <w:pPr>
        <w:pStyle w:val="PL"/>
        <w:rPr>
          <w:del w:id="1531" w:author="scottma"/>
        </w:rPr>
      </w:pPr>
      <w:del w:id="1532" w:author="scottma">
        <w:r>
          <w:delText xml:space="preserve">        +  ' or ../jobType = "IMMEDIATE_MDT_AND_TRACE"';</w:delText>
        </w:r>
      </w:del>
    </w:p>
    <w:p w14:paraId="13FA9C52" w14:textId="77777777" w:rsidR="002B0EA8" w:rsidRDefault="002B0EA8" w:rsidP="002B0EA8">
      <w:pPr>
        <w:pStyle w:val="PL"/>
      </w:pPr>
      <w:r>
        <w:t xml:space="preserve">      type enumeration {</w:t>
      </w:r>
    </w:p>
    <w:p w14:paraId="104BA61F" w14:textId="77777777" w:rsidR="002B0EA8" w:rsidRDefault="002B0EA8" w:rsidP="002B0EA8">
      <w:pPr>
        <w:pStyle w:val="PL"/>
        <w:rPr>
          <w:ins w:id="1533" w:author="scottma"/>
        </w:rPr>
      </w:pPr>
      <w:ins w:id="1534" w:author="scottma">
        <w:r>
          <w:t xml:space="preserve">        </w:t>
        </w:r>
        <w:proofErr w:type="spellStart"/>
        <w:r>
          <w:t>enum</w:t>
        </w:r>
        <w:proofErr w:type="spellEnd"/>
        <w:r>
          <w:t xml:space="preserve"> BAROMETRIC_</w:t>
        </w:r>
        <w:proofErr w:type="gramStart"/>
        <w:r>
          <w:t>PRESSURE;</w:t>
        </w:r>
        <w:proofErr w:type="gramEnd"/>
      </w:ins>
    </w:p>
    <w:p w14:paraId="4130ACCF" w14:textId="77777777" w:rsidR="002B0EA8" w:rsidRDefault="002B0EA8" w:rsidP="002B0EA8">
      <w:pPr>
        <w:pStyle w:val="PL"/>
        <w:rPr>
          <w:ins w:id="1535" w:author="scottma"/>
        </w:rPr>
      </w:pPr>
      <w:ins w:id="1536" w:author="scottma">
        <w:r>
          <w:t xml:space="preserve">        </w:t>
        </w:r>
        <w:proofErr w:type="spellStart"/>
        <w:r>
          <w:t>enum</w:t>
        </w:r>
        <w:proofErr w:type="spellEnd"/>
        <w:r>
          <w:t xml:space="preserve"> UE_</w:t>
        </w:r>
        <w:proofErr w:type="gramStart"/>
        <w:r>
          <w:t>SPEED;</w:t>
        </w:r>
        <w:proofErr w:type="gramEnd"/>
      </w:ins>
    </w:p>
    <w:p w14:paraId="036247DC" w14:textId="77777777" w:rsidR="002B0EA8" w:rsidRDefault="002B0EA8" w:rsidP="002B0EA8">
      <w:pPr>
        <w:pStyle w:val="PL"/>
        <w:rPr>
          <w:ins w:id="1537" w:author="scottma"/>
        </w:rPr>
      </w:pPr>
      <w:ins w:id="1538" w:author="scottma">
        <w:r>
          <w:t xml:space="preserve">        </w:t>
        </w:r>
        <w:proofErr w:type="spellStart"/>
        <w:r>
          <w:t>enum</w:t>
        </w:r>
        <w:proofErr w:type="spellEnd"/>
        <w:r>
          <w:t xml:space="preserve"> UE_</w:t>
        </w:r>
        <w:proofErr w:type="gramStart"/>
        <w:r>
          <w:t>ORIENTATION;</w:t>
        </w:r>
        <w:proofErr w:type="gramEnd"/>
      </w:ins>
    </w:p>
    <w:p w14:paraId="6C6B8169" w14:textId="77777777" w:rsidR="002B0EA8" w:rsidRDefault="002B0EA8" w:rsidP="002B0EA8">
      <w:pPr>
        <w:pStyle w:val="PL"/>
        <w:rPr>
          <w:del w:id="1539" w:author="scottma"/>
        </w:rPr>
      </w:pPr>
      <w:del w:id="1540" w:author="scottma">
        <w:r>
          <w:delText xml:space="preserve">        enum CPICH_ECNO;</w:delText>
        </w:r>
      </w:del>
    </w:p>
    <w:p w14:paraId="735085B6" w14:textId="77777777" w:rsidR="002B0EA8" w:rsidRDefault="002B0EA8" w:rsidP="002B0EA8">
      <w:pPr>
        <w:pStyle w:val="PL"/>
        <w:rPr>
          <w:del w:id="1541" w:author="scottma"/>
        </w:rPr>
      </w:pPr>
      <w:del w:id="1542" w:author="scottma">
        <w:r>
          <w:delText xml:space="preserve">        enum CPICH_RSCP;</w:delText>
        </w:r>
      </w:del>
    </w:p>
    <w:p w14:paraId="73269EF6" w14:textId="77777777" w:rsidR="002B0EA8" w:rsidRDefault="002B0EA8" w:rsidP="002B0EA8">
      <w:pPr>
        <w:pStyle w:val="PL"/>
        <w:rPr>
          <w:del w:id="1543" w:author="scottma"/>
        </w:rPr>
      </w:pPr>
      <w:del w:id="1544" w:author="scottma">
        <w:r>
          <w:delText xml:space="preserve">        enum PATHLOSS;</w:delText>
        </w:r>
      </w:del>
    </w:p>
    <w:p w14:paraId="2BAD2959" w14:textId="77777777" w:rsidR="002B0EA8" w:rsidRDefault="002B0EA8" w:rsidP="002B0EA8">
      <w:pPr>
        <w:pStyle w:val="PL"/>
      </w:pPr>
      <w:r>
        <w:t xml:space="preserve">      }</w:t>
      </w:r>
    </w:p>
    <w:p w14:paraId="2D17F70D" w14:textId="77777777" w:rsidR="002B0EA8" w:rsidRDefault="002B0EA8" w:rsidP="002B0EA8">
      <w:pPr>
        <w:pStyle w:val="PL"/>
        <w:rPr>
          <w:ins w:id="1545" w:author="scottma"/>
        </w:rPr>
      </w:pPr>
      <w:ins w:id="1546" w:author="scottma">
        <w:r>
          <w:t xml:space="preserve">      description "It specifies which sensor information shall be included in</w:t>
        </w:r>
      </w:ins>
    </w:p>
    <w:p w14:paraId="0B6D7EA6" w14:textId="77777777" w:rsidR="002B0EA8" w:rsidRDefault="002B0EA8" w:rsidP="002B0EA8">
      <w:pPr>
        <w:pStyle w:val="PL"/>
        <w:rPr>
          <w:ins w:id="1547" w:author="scottma"/>
        </w:rPr>
      </w:pPr>
      <w:ins w:id="1548" w:author="scottma">
        <w:r>
          <w:t xml:space="preserve">        logged NR MDT and immediate NR MDT measurement if they are available.</w:t>
        </w:r>
      </w:ins>
    </w:p>
    <w:p w14:paraId="02A06061" w14:textId="77777777" w:rsidR="002B0EA8" w:rsidRDefault="002B0EA8" w:rsidP="002B0EA8">
      <w:pPr>
        <w:pStyle w:val="PL"/>
        <w:rPr>
          <w:ins w:id="1549" w:author="scottma"/>
        </w:rPr>
      </w:pPr>
      <w:ins w:id="1550" w:author="scottma">
        <w:r>
          <w:t xml:space="preserve">        The following sensor measurement can be included or excluded for </w:t>
        </w:r>
      </w:ins>
    </w:p>
    <w:p w14:paraId="5D9E13F2" w14:textId="77777777" w:rsidR="002B0EA8" w:rsidRDefault="002B0EA8" w:rsidP="002B0EA8">
      <w:pPr>
        <w:pStyle w:val="PL"/>
        <w:rPr>
          <w:ins w:id="1551" w:author="scottma"/>
        </w:rPr>
      </w:pPr>
      <w:ins w:id="1552" w:author="scottma">
        <w:r>
          <w:t xml:space="preserve">        the UE.</w:t>
        </w:r>
        <w:proofErr w:type="gramStart"/>
        <w:r>
          <w:t>";</w:t>
        </w:r>
        <w:proofErr w:type="gramEnd"/>
      </w:ins>
    </w:p>
    <w:p w14:paraId="1470194A" w14:textId="77777777" w:rsidR="002B0EA8" w:rsidRDefault="002B0EA8" w:rsidP="002B0EA8">
      <w:pPr>
        <w:pStyle w:val="PL"/>
        <w:rPr>
          <w:ins w:id="1553" w:author="scottma"/>
        </w:rPr>
      </w:pPr>
      <w:ins w:id="1554" w:author="scottma">
        <w:r>
          <w:t xml:space="preserve">      reference "Clause 5.10.29 of 3GPP TS 32.422</w:t>
        </w:r>
        <w:proofErr w:type="gramStart"/>
        <w:r>
          <w:t>";</w:t>
        </w:r>
        <w:proofErr w:type="gramEnd"/>
      </w:ins>
    </w:p>
    <w:p w14:paraId="2B86E55B" w14:textId="77777777" w:rsidR="002B0EA8" w:rsidRDefault="002B0EA8" w:rsidP="002B0EA8">
      <w:pPr>
        <w:pStyle w:val="PL"/>
        <w:rPr>
          <w:del w:id="1555" w:author="scottma"/>
        </w:rPr>
      </w:pPr>
      <w:del w:id="1556" w:author="scottma">
        <w:r>
          <w:delText xml:space="preserve">      description "It specifies the measurements that are collected in an MDT</w:delText>
        </w:r>
      </w:del>
    </w:p>
    <w:p w14:paraId="711993BF" w14:textId="77777777" w:rsidR="002B0EA8" w:rsidRDefault="002B0EA8" w:rsidP="002B0EA8">
      <w:pPr>
        <w:pStyle w:val="PL"/>
        <w:rPr>
          <w:del w:id="1557" w:author="scottma"/>
        </w:rPr>
      </w:pPr>
      <w:del w:id="1558" w:author="scottma">
        <w:r>
          <w:delText xml:space="preserve">        job for a UMTS MDT configured for event triggered reporting.";</w:delText>
        </w:r>
      </w:del>
    </w:p>
    <w:p w14:paraId="7D45EF5C" w14:textId="77777777" w:rsidR="002B0EA8" w:rsidRDefault="002B0EA8" w:rsidP="002B0EA8">
      <w:pPr>
        <w:pStyle w:val="PL"/>
        <w:rPr>
          <w:del w:id="1559" w:author="scottma"/>
        </w:rPr>
      </w:pPr>
      <w:del w:id="1560" w:author="scottma">
        <w:r>
          <w:delText xml:space="preserve">      reference "Clause 5.10.15 of 3GPP TS 32.422";</w:delText>
        </w:r>
      </w:del>
    </w:p>
    <w:p w14:paraId="7EFC88B1" w14:textId="77777777" w:rsidR="002B0EA8" w:rsidRDefault="002B0EA8" w:rsidP="002B0EA8">
      <w:pPr>
        <w:pStyle w:val="PL"/>
      </w:pPr>
      <w:r>
        <w:t xml:space="preserve">    }</w:t>
      </w:r>
    </w:p>
    <w:p w14:paraId="3914DA46" w14:textId="77777777" w:rsidR="002B0EA8" w:rsidRDefault="002B0EA8" w:rsidP="002B0EA8">
      <w:pPr>
        <w:pStyle w:val="PL"/>
        <w:rPr>
          <w:ins w:id="1561" w:author="scottma"/>
        </w:rPr>
      </w:pPr>
      <w:ins w:id="1562" w:author="scottma">
        <w:r>
          <w:t xml:space="preserve">  }</w:t>
        </w:r>
      </w:ins>
    </w:p>
    <w:p w14:paraId="70067F87" w14:textId="77777777" w:rsidR="002B0EA8" w:rsidRDefault="002B0EA8" w:rsidP="002B0EA8">
      <w:pPr>
        <w:pStyle w:val="PL"/>
      </w:pPr>
    </w:p>
    <w:p w14:paraId="44573E8D" w14:textId="77777777" w:rsidR="002B0EA8" w:rsidRDefault="002B0EA8" w:rsidP="002B0EA8">
      <w:pPr>
        <w:pStyle w:val="PL"/>
        <w:rPr>
          <w:ins w:id="1563" w:author="scottma"/>
        </w:rPr>
      </w:pPr>
      <w:ins w:id="1564" w:author="scottma">
        <w:r>
          <w:t xml:space="preserve">  grouping </w:t>
        </w:r>
        <w:proofErr w:type="spellStart"/>
        <w:r>
          <w:t>TraceJobGrp</w:t>
        </w:r>
        <w:proofErr w:type="spellEnd"/>
        <w:r>
          <w:t xml:space="preserve"> {</w:t>
        </w:r>
      </w:ins>
    </w:p>
    <w:p w14:paraId="62077F43" w14:textId="77777777" w:rsidR="002B0EA8" w:rsidRDefault="002B0EA8" w:rsidP="002B0EA8">
      <w:pPr>
        <w:pStyle w:val="PL"/>
        <w:rPr>
          <w:ins w:id="1565" w:author="scottma"/>
        </w:rPr>
      </w:pPr>
    </w:p>
    <w:p w14:paraId="54AA1796" w14:textId="77777777" w:rsidR="002B0EA8" w:rsidRDefault="002B0EA8" w:rsidP="002B0EA8">
      <w:pPr>
        <w:pStyle w:val="PL"/>
        <w:rPr>
          <w:ins w:id="1566" w:author="scottma"/>
        </w:rPr>
      </w:pPr>
      <w:ins w:id="1567" w:author="scottma">
        <w:r>
          <w:t xml:space="preserve">    leaf </w:t>
        </w:r>
        <w:proofErr w:type="spellStart"/>
        <w:r>
          <w:t>jobType</w:t>
        </w:r>
        <w:proofErr w:type="spellEnd"/>
        <w:r>
          <w:t xml:space="preserve"> {</w:t>
        </w:r>
      </w:ins>
    </w:p>
    <w:p w14:paraId="1C57C510" w14:textId="77777777" w:rsidR="002B0EA8" w:rsidRDefault="002B0EA8" w:rsidP="002B0EA8">
      <w:pPr>
        <w:pStyle w:val="PL"/>
        <w:rPr>
          <w:ins w:id="1568" w:author="scottma"/>
        </w:rPr>
      </w:pPr>
      <w:ins w:id="1569" w:author="scottma">
        <w:r>
          <w:t xml:space="preserve">      type enumeration {</w:t>
        </w:r>
      </w:ins>
    </w:p>
    <w:p w14:paraId="6E2FBC0B" w14:textId="77777777" w:rsidR="002B0EA8" w:rsidRDefault="002B0EA8" w:rsidP="002B0EA8">
      <w:pPr>
        <w:pStyle w:val="PL"/>
        <w:rPr>
          <w:ins w:id="1570" w:author="scottma"/>
        </w:rPr>
      </w:pPr>
      <w:ins w:id="1571" w:author="scottma">
        <w:r>
          <w:t xml:space="preserve">        </w:t>
        </w:r>
        <w:proofErr w:type="spellStart"/>
        <w:r>
          <w:t>enum</w:t>
        </w:r>
        <w:proofErr w:type="spellEnd"/>
        <w:r>
          <w:t xml:space="preserve"> IMMEDIATE_MDT_</w:t>
        </w:r>
        <w:proofErr w:type="gramStart"/>
        <w:r>
          <w:t>ONLY;</w:t>
        </w:r>
        <w:proofErr w:type="gramEnd"/>
      </w:ins>
    </w:p>
    <w:p w14:paraId="384DEBE8" w14:textId="77777777" w:rsidR="002B0EA8" w:rsidRDefault="002B0EA8" w:rsidP="002B0EA8">
      <w:pPr>
        <w:pStyle w:val="PL"/>
        <w:rPr>
          <w:ins w:id="1572" w:author="scottma"/>
        </w:rPr>
      </w:pPr>
      <w:ins w:id="1573" w:author="scottma">
        <w:r>
          <w:t xml:space="preserve">        </w:t>
        </w:r>
        <w:proofErr w:type="spellStart"/>
        <w:r>
          <w:t>enum</w:t>
        </w:r>
        <w:proofErr w:type="spellEnd"/>
        <w:r>
          <w:t xml:space="preserve"> LOGGED_MDT_</w:t>
        </w:r>
        <w:proofErr w:type="gramStart"/>
        <w:r>
          <w:t>ONLY;</w:t>
        </w:r>
        <w:proofErr w:type="gramEnd"/>
      </w:ins>
    </w:p>
    <w:p w14:paraId="205FEB24" w14:textId="77777777" w:rsidR="002B0EA8" w:rsidRDefault="002B0EA8" w:rsidP="002B0EA8">
      <w:pPr>
        <w:pStyle w:val="PL"/>
        <w:rPr>
          <w:ins w:id="1574" w:author="scottma"/>
        </w:rPr>
      </w:pPr>
      <w:ins w:id="1575" w:author="scottma">
        <w:r>
          <w:t xml:space="preserve">        </w:t>
        </w:r>
        <w:proofErr w:type="spellStart"/>
        <w:r>
          <w:t>enum</w:t>
        </w:r>
        <w:proofErr w:type="spellEnd"/>
        <w:r>
          <w:t xml:space="preserve"> TRACE_</w:t>
        </w:r>
        <w:proofErr w:type="gramStart"/>
        <w:r>
          <w:t>ONLY;</w:t>
        </w:r>
        <w:proofErr w:type="gramEnd"/>
      </w:ins>
    </w:p>
    <w:p w14:paraId="1ACC7EF9" w14:textId="77777777" w:rsidR="002B0EA8" w:rsidRDefault="002B0EA8" w:rsidP="002B0EA8">
      <w:pPr>
        <w:pStyle w:val="PL"/>
        <w:rPr>
          <w:ins w:id="1576" w:author="scottma"/>
        </w:rPr>
      </w:pPr>
      <w:ins w:id="1577" w:author="scottma">
        <w:r>
          <w:t xml:space="preserve">        </w:t>
        </w:r>
        <w:proofErr w:type="spellStart"/>
        <w:r>
          <w:t>enum</w:t>
        </w:r>
        <w:proofErr w:type="spellEnd"/>
        <w:r>
          <w:t xml:space="preserve"> IMMEDIATE_MDT_AND_</w:t>
        </w:r>
        <w:proofErr w:type="gramStart"/>
        <w:r>
          <w:t>TRACE;</w:t>
        </w:r>
        <w:proofErr w:type="gramEnd"/>
      </w:ins>
    </w:p>
    <w:p w14:paraId="322FE775" w14:textId="77777777" w:rsidR="002B0EA8" w:rsidRDefault="002B0EA8" w:rsidP="002B0EA8">
      <w:pPr>
        <w:pStyle w:val="PL"/>
        <w:rPr>
          <w:ins w:id="1578" w:author="scottma"/>
        </w:rPr>
      </w:pPr>
      <w:ins w:id="1579" w:author="scottma">
        <w:r>
          <w:t xml:space="preserve">        </w:t>
        </w:r>
        <w:proofErr w:type="spellStart"/>
        <w:r>
          <w:t>enum</w:t>
        </w:r>
        <w:proofErr w:type="spellEnd"/>
        <w:r>
          <w:t xml:space="preserve"> RLF_REPORT_</w:t>
        </w:r>
        <w:proofErr w:type="gramStart"/>
        <w:r>
          <w:t>ONLY;</w:t>
        </w:r>
        <w:proofErr w:type="gramEnd"/>
      </w:ins>
    </w:p>
    <w:p w14:paraId="72CF348A" w14:textId="77777777" w:rsidR="002B0EA8" w:rsidRDefault="002B0EA8" w:rsidP="002B0EA8">
      <w:pPr>
        <w:pStyle w:val="PL"/>
        <w:rPr>
          <w:ins w:id="1580" w:author="scottma"/>
        </w:rPr>
      </w:pPr>
      <w:ins w:id="1581" w:author="scottma">
        <w:r>
          <w:t xml:space="preserve">        </w:t>
        </w:r>
        <w:proofErr w:type="spellStart"/>
        <w:r>
          <w:t>enum</w:t>
        </w:r>
        <w:proofErr w:type="spellEnd"/>
        <w:r>
          <w:t xml:space="preserve"> RCEF_REPORT_</w:t>
        </w:r>
        <w:proofErr w:type="gramStart"/>
        <w:r>
          <w:t>ONLY;</w:t>
        </w:r>
        <w:proofErr w:type="gramEnd"/>
      </w:ins>
    </w:p>
    <w:p w14:paraId="121F8573" w14:textId="77777777" w:rsidR="002B0EA8" w:rsidRDefault="002B0EA8" w:rsidP="002B0EA8">
      <w:pPr>
        <w:pStyle w:val="PL"/>
        <w:rPr>
          <w:ins w:id="1582" w:author="scottma"/>
        </w:rPr>
      </w:pPr>
      <w:ins w:id="1583" w:author="scottma">
        <w:r>
          <w:t xml:space="preserve">        </w:t>
        </w:r>
        <w:proofErr w:type="spellStart"/>
        <w:r>
          <w:t>enum</w:t>
        </w:r>
        <w:proofErr w:type="spellEnd"/>
        <w:r>
          <w:t xml:space="preserve"> LOGGED_MBSFN_</w:t>
        </w:r>
        <w:proofErr w:type="gramStart"/>
        <w:r>
          <w:t>MDT;</w:t>
        </w:r>
        <w:proofErr w:type="gramEnd"/>
      </w:ins>
    </w:p>
    <w:p w14:paraId="5E4F553B" w14:textId="77777777" w:rsidR="002B0EA8" w:rsidRDefault="002B0EA8" w:rsidP="002B0EA8">
      <w:pPr>
        <w:pStyle w:val="PL"/>
        <w:rPr>
          <w:ins w:id="1584" w:author="scottma"/>
        </w:rPr>
      </w:pPr>
      <w:ins w:id="1585" w:author="scottma">
        <w:r>
          <w:t xml:space="preserve">      }</w:t>
        </w:r>
      </w:ins>
    </w:p>
    <w:p w14:paraId="2485AB13" w14:textId="77777777" w:rsidR="002B0EA8" w:rsidRDefault="002B0EA8" w:rsidP="002B0EA8">
      <w:pPr>
        <w:pStyle w:val="PL"/>
        <w:rPr>
          <w:ins w:id="1586" w:author="scottma"/>
        </w:rPr>
      </w:pPr>
      <w:ins w:id="1587" w:author="scottma">
        <w:r>
          <w:t xml:space="preserve">      default TRACE_</w:t>
        </w:r>
        <w:proofErr w:type="gramStart"/>
        <w:r>
          <w:t>ONLY;</w:t>
        </w:r>
        <w:proofErr w:type="gramEnd"/>
      </w:ins>
    </w:p>
    <w:p w14:paraId="3700CE4C" w14:textId="77777777" w:rsidR="002B0EA8" w:rsidRDefault="002B0EA8" w:rsidP="002B0EA8">
      <w:pPr>
        <w:pStyle w:val="PL"/>
        <w:rPr>
          <w:ins w:id="1588" w:author="scottma"/>
        </w:rPr>
      </w:pPr>
      <w:ins w:id="1589" w:author="scottma">
        <w:r>
          <w:t xml:space="preserve">      description "Specifies the MDT mode and it specifies also whether the</w:t>
        </w:r>
      </w:ins>
    </w:p>
    <w:p w14:paraId="34F6FDA5" w14:textId="77777777" w:rsidR="002B0EA8" w:rsidRDefault="002B0EA8" w:rsidP="002B0EA8">
      <w:pPr>
        <w:pStyle w:val="PL"/>
        <w:rPr>
          <w:ins w:id="1590" w:author="scottma"/>
        </w:rPr>
      </w:pPr>
      <w:ins w:id="1591" w:author="scottma">
        <w:r>
          <w:t xml:space="preserve">        </w:t>
        </w:r>
        <w:proofErr w:type="spellStart"/>
        <w:r>
          <w:t>TraceJob</w:t>
        </w:r>
        <w:proofErr w:type="spellEnd"/>
        <w:r>
          <w:t xml:space="preserve"> represents only MDT, Logged MBSFN MDT, Trace or a </w:t>
        </w:r>
        <w:proofErr w:type="gramStart"/>
        <w:r>
          <w:t>combined</w:t>
        </w:r>
        <w:proofErr w:type="gramEnd"/>
      </w:ins>
    </w:p>
    <w:p w14:paraId="026D7A16" w14:textId="77777777" w:rsidR="002B0EA8" w:rsidRDefault="002B0EA8" w:rsidP="002B0EA8">
      <w:pPr>
        <w:pStyle w:val="PL"/>
        <w:rPr>
          <w:ins w:id="1592" w:author="scottma"/>
        </w:rPr>
      </w:pPr>
      <w:ins w:id="1593" w:author="scottma">
        <w:r>
          <w:t xml:space="preserve">        Trace and MDT job. The attribute is applicable for Trace, MDT, RCEF and</w:t>
        </w:r>
      </w:ins>
    </w:p>
    <w:p w14:paraId="3CF15AFC" w14:textId="77777777" w:rsidR="002B0EA8" w:rsidRDefault="002B0EA8" w:rsidP="002B0EA8">
      <w:pPr>
        <w:pStyle w:val="PL"/>
        <w:rPr>
          <w:ins w:id="1594" w:author="scottma"/>
        </w:rPr>
      </w:pPr>
      <w:ins w:id="1595" w:author="scottma">
        <w:r>
          <w:t xml:space="preserve">        RLF reporting.</w:t>
        </w:r>
        <w:proofErr w:type="gramStart"/>
        <w:r>
          <w:t>";</w:t>
        </w:r>
        <w:proofErr w:type="gramEnd"/>
      </w:ins>
    </w:p>
    <w:p w14:paraId="123C49D9" w14:textId="77777777" w:rsidR="002B0EA8" w:rsidRDefault="002B0EA8" w:rsidP="002B0EA8">
      <w:pPr>
        <w:pStyle w:val="PL"/>
        <w:rPr>
          <w:ins w:id="1596" w:author="scottma"/>
        </w:rPr>
      </w:pPr>
      <w:ins w:id="1597" w:author="scottma">
        <w:r>
          <w:t xml:space="preserve">      reference "Clause 5.9a of 3GPP TS 32.422 for additional details on the</w:t>
        </w:r>
      </w:ins>
    </w:p>
    <w:p w14:paraId="2DE9BB36" w14:textId="77777777" w:rsidR="002B0EA8" w:rsidRDefault="002B0EA8" w:rsidP="002B0EA8">
      <w:pPr>
        <w:pStyle w:val="PL"/>
        <w:rPr>
          <w:ins w:id="1598" w:author="scottma"/>
        </w:rPr>
      </w:pPr>
      <w:ins w:id="1599" w:author="scottma">
        <w:r>
          <w:t xml:space="preserve">        allowed values.</w:t>
        </w:r>
        <w:proofErr w:type="gramStart"/>
        <w:r>
          <w:t>";</w:t>
        </w:r>
        <w:proofErr w:type="gramEnd"/>
      </w:ins>
    </w:p>
    <w:p w14:paraId="7ABFD4FD" w14:textId="77777777" w:rsidR="002B0EA8" w:rsidRDefault="002B0EA8" w:rsidP="002B0EA8">
      <w:pPr>
        <w:pStyle w:val="PL"/>
        <w:rPr>
          <w:del w:id="1600" w:author="scottma"/>
        </w:rPr>
      </w:pPr>
      <w:del w:id="1601" w:author="scottma">
        <w:r>
          <w:delText xml:space="preserve">    leaf eventThresholdUphUMTS {</w:delText>
        </w:r>
      </w:del>
    </w:p>
    <w:p w14:paraId="2C5AEDF7" w14:textId="77777777" w:rsidR="002B0EA8" w:rsidRDefault="002B0EA8" w:rsidP="002B0EA8">
      <w:pPr>
        <w:pStyle w:val="PL"/>
        <w:rPr>
          <w:del w:id="1602" w:author="scottma"/>
        </w:rPr>
      </w:pPr>
      <w:del w:id="1603" w:author="scottma">
        <w:r>
          <w:delText xml:space="preserve">      when '../jobType = "IMMEDIATE_MDT_ONLY"' </w:delText>
        </w:r>
      </w:del>
    </w:p>
    <w:p w14:paraId="3767E08B" w14:textId="77777777" w:rsidR="002B0EA8" w:rsidRDefault="002B0EA8" w:rsidP="002B0EA8">
      <w:pPr>
        <w:pStyle w:val="PL"/>
        <w:rPr>
          <w:del w:id="1604" w:author="scottma"/>
        </w:rPr>
      </w:pPr>
      <w:del w:id="1605" w:author="scottma">
        <w:r>
          <w:delText xml:space="preserve">        +  ' or ../jobType = "IMMEDIATE_MDT_AND_TRACE"';</w:delText>
        </w:r>
      </w:del>
    </w:p>
    <w:p w14:paraId="271DF6BC" w14:textId="77777777" w:rsidR="002B0EA8" w:rsidRDefault="002B0EA8" w:rsidP="002B0EA8">
      <w:pPr>
        <w:pStyle w:val="PL"/>
        <w:rPr>
          <w:del w:id="1606" w:author="scottma"/>
        </w:rPr>
      </w:pPr>
      <w:del w:id="1607" w:author="scottma">
        <w:r>
          <w:delText xml:space="preserve">      type uint16 {</w:delText>
        </w:r>
      </w:del>
    </w:p>
    <w:p w14:paraId="438F53A7" w14:textId="77777777" w:rsidR="002B0EA8" w:rsidRDefault="002B0EA8" w:rsidP="002B0EA8">
      <w:pPr>
        <w:pStyle w:val="PL"/>
        <w:rPr>
          <w:del w:id="1608" w:author="scottma"/>
        </w:rPr>
      </w:pPr>
      <w:del w:id="1609" w:author="scottma">
        <w:r>
          <w:delText xml:space="preserve">        range 0..31 ;</w:delText>
        </w:r>
      </w:del>
    </w:p>
    <w:p w14:paraId="6C8900D6" w14:textId="77777777" w:rsidR="002B0EA8" w:rsidRDefault="002B0EA8" w:rsidP="002B0EA8">
      <w:pPr>
        <w:pStyle w:val="PL"/>
        <w:rPr>
          <w:del w:id="1610" w:author="scottma"/>
        </w:rPr>
      </w:pPr>
      <w:del w:id="1611" w:author="scottma">
        <w:r>
          <w:delText xml:space="preserve">      }        </w:delText>
        </w:r>
      </w:del>
    </w:p>
    <w:p w14:paraId="5EF20368" w14:textId="77777777" w:rsidR="002B0EA8" w:rsidRDefault="002B0EA8" w:rsidP="002B0EA8">
      <w:pPr>
        <w:pStyle w:val="PL"/>
        <w:rPr>
          <w:del w:id="1612" w:author="scottma"/>
        </w:rPr>
      </w:pPr>
      <w:del w:id="1613" w:author="scottma">
        <w:r>
          <w:delText xml:space="preserve">      description "It specifies the threshold which should trigger </w:delText>
        </w:r>
      </w:del>
    </w:p>
    <w:p w14:paraId="05799BC1" w14:textId="77777777" w:rsidR="002B0EA8" w:rsidRDefault="002B0EA8" w:rsidP="002B0EA8">
      <w:pPr>
        <w:pStyle w:val="PL"/>
        <w:rPr>
          <w:del w:id="1614" w:author="scottma"/>
        </w:rPr>
      </w:pPr>
      <w:del w:id="1615" w:author="scottma">
        <w:r>
          <w:delText xml:space="preserve">        the reporting in case of event-triggered periodic reporting for M4 </w:delText>
        </w:r>
      </w:del>
    </w:p>
    <w:p w14:paraId="2558EEF7" w14:textId="77777777" w:rsidR="002B0EA8" w:rsidRDefault="002B0EA8" w:rsidP="002B0EA8">
      <w:pPr>
        <w:pStyle w:val="PL"/>
        <w:rPr>
          <w:del w:id="1616" w:author="scottma"/>
        </w:rPr>
      </w:pPr>
      <w:del w:id="1617" w:author="scottma">
        <w:r>
          <w:delText xml:space="preserve">        (UE power headroom measurement) in UMTS. In case this attribute is </w:delText>
        </w:r>
      </w:del>
    </w:p>
    <w:p w14:paraId="5FD447E1" w14:textId="77777777" w:rsidR="002B0EA8" w:rsidRDefault="002B0EA8" w:rsidP="002B0EA8">
      <w:pPr>
        <w:pStyle w:val="PL"/>
        <w:rPr>
          <w:del w:id="1618" w:author="scottma"/>
        </w:rPr>
      </w:pPr>
      <w:del w:id="1619" w:author="scottma">
        <w:r>
          <w:delText xml:space="preserve">        not used, it carries a null semantic.";</w:delText>
        </w:r>
      </w:del>
    </w:p>
    <w:p w14:paraId="6DD66DE2" w14:textId="77777777" w:rsidR="002B0EA8" w:rsidRDefault="002B0EA8" w:rsidP="002B0EA8">
      <w:pPr>
        <w:pStyle w:val="PL"/>
        <w:rPr>
          <w:del w:id="1620" w:author="scottma"/>
        </w:rPr>
      </w:pPr>
      <w:del w:id="1621" w:author="scottma">
        <w:r>
          <w:delText xml:space="preserve">        reference "5.10.39 of TS 32.422";</w:delText>
        </w:r>
      </w:del>
    </w:p>
    <w:p w14:paraId="56426D90" w14:textId="77777777" w:rsidR="002B0EA8" w:rsidRDefault="002B0EA8" w:rsidP="002B0EA8">
      <w:pPr>
        <w:pStyle w:val="PL"/>
      </w:pPr>
      <w:r>
        <w:t xml:space="preserve">    }</w:t>
      </w:r>
    </w:p>
    <w:p w14:paraId="4D720DE5" w14:textId="77777777" w:rsidR="002B0EA8" w:rsidRDefault="002B0EA8" w:rsidP="002B0EA8">
      <w:pPr>
        <w:pStyle w:val="PL"/>
        <w:rPr>
          <w:ins w:id="1622" w:author="scottma"/>
        </w:rPr>
      </w:pPr>
    </w:p>
    <w:p w14:paraId="2B8BE934" w14:textId="77777777" w:rsidR="002B0EA8" w:rsidRDefault="002B0EA8" w:rsidP="002B0EA8">
      <w:pPr>
        <w:pStyle w:val="PL"/>
      </w:pPr>
      <w:r>
        <w:t xml:space="preserve">    </w:t>
      </w:r>
    </w:p>
    <w:p w14:paraId="317E2FA8" w14:textId="77777777" w:rsidR="002B0EA8" w:rsidRDefault="002B0EA8" w:rsidP="002B0EA8">
      <w:pPr>
        <w:pStyle w:val="PL"/>
        <w:rPr>
          <w:ins w:id="1623" w:author="scottma"/>
        </w:rPr>
      </w:pPr>
      <w:ins w:id="1624" w:author="scottma">
        <w:r>
          <w:t xml:space="preserve">    list </w:t>
        </w:r>
        <w:proofErr w:type="spellStart"/>
        <w:r>
          <w:t>pLMNTarget</w:t>
        </w:r>
        <w:proofErr w:type="spellEnd"/>
        <w:r>
          <w:t xml:space="preserve"> {</w:t>
        </w:r>
      </w:ins>
    </w:p>
    <w:p w14:paraId="50F7099C" w14:textId="77777777" w:rsidR="002B0EA8" w:rsidRDefault="002B0EA8" w:rsidP="002B0EA8">
      <w:pPr>
        <w:pStyle w:val="PL"/>
        <w:rPr>
          <w:del w:id="1625" w:author="scottma"/>
        </w:rPr>
      </w:pPr>
      <w:del w:id="1626" w:author="scottma">
        <w:r>
          <w:lastRenderedPageBreak/>
          <w:delText xml:space="preserve">    list pLMNList {</w:delText>
        </w:r>
      </w:del>
    </w:p>
    <w:p w14:paraId="30388DC0" w14:textId="77777777" w:rsidR="002B0EA8" w:rsidRDefault="002B0EA8" w:rsidP="002B0EA8">
      <w:pPr>
        <w:pStyle w:val="PL"/>
        <w:rPr>
          <w:del w:id="1627" w:author="scottma"/>
        </w:rPr>
      </w:pPr>
      <w:del w:id="1628" w:author="scottma">
        <w:r>
          <w:delText xml:space="preserve">      when '../jobType = "LOGGED_MDT_ONLY"';</w:delText>
        </w:r>
      </w:del>
    </w:p>
    <w:p w14:paraId="04A2BDB2" w14:textId="77777777" w:rsidR="002B0EA8" w:rsidRDefault="002B0EA8" w:rsidP="002B0EA8">
      <w:pPr>
        <w:pStyle w:val="PL"/>
      </w:pPr>
      <w:r>
        <w:t xml:space="preserve">      key "mcc </w:t>
      </w:r>
      <w:proofErr w:type="spellStart"/>
      <w:r>
        <w:t>mnc</w:t>
      </w:r>
      <w:proofErr w:type="spellEnd"/>
      <w:proofErr w:type="gramStart"/>
      <w:r>
        <w:t>";</w:t>
      </w:r>
      <w:proofErr w:type="gramEnd"/>
    </w:p>
    <w:p w14:paraId="7253F8F4" w14:textId="77777777" w:rsidR="002B0EA8" w:rsidRDefault="002B0EA8" w:rsidP="002B0EA8">
      <w:pPr>
        <w:pStyle w:val="PL"/>
        <w:rPr>
          <w:ins w:id="1629" w:author="scottma"/>
        </w:rPr>
      </w:pPr>
      <w:ins w:id="1630" w:author="scottma">
        <w:r>
          <w:t xml:space="preserve">      description "Specifies which PLMN that the subscriber of the session to</w:t>
        </w:r>
      </w:ins>
    </w:p>
    <w:p w14:paraId="1A8297B0" w14:textId="77777777" w:rsidR="002B0EA8" w:rsidRDefault="002B0EA8" w:rsidP="002B0EA8">
      <w:pPr>
        <w:pStyle w:val="PL"/>
        <w:rPr>
          <w:ins w:id="1631" w:author="scottma"/>
        </w:rPr>
      </w:pPr>
      <w:ins w:id="1632" w:author="scottma">
        <w:r>
          <w:t xml:space="preserve">        be recorded uses as selected PLMN. PLMN Target might differ from the</w:t>
        </w:r>
      </w:ins>
    </w:p>
    <w:p w14:paraId="1F01F5E9" w14:textId="77777777" w:rsidR="002B0EA8" w:rsidRDefault="002B0EA8" w:rsidP="002B0EA8">
      <w:pPr>
        <w:pStyle w:val="PL"/>
        <w:rPr>
          <w:ins w:id="1633" w:author="scottma"/>
        </w:rPr>
      </w:pPr>
      <w:ins w:id="1634" w:author="scottma">
        <w:r>
          <w:t xml:space="preserve">        PLMN specified in the Trace Reference</w:t>
        </w:r>
        <w:proofErr w:type="gramStart"/>
        <w:r>
          <w:t>";</w:t>
        </w:r>
        <w:proofErr w:type="gramEnd"/>
      </w:ins>
    </w:p>
    <w:p w14:paraId="29439D40" w14:textId="77777777" w:rsidR="002B0EA8" w:rsidRDefault="002B0EA8" w:rsidP="002B0EA8">
      <w:pPr>
        <w:pStyle w:val="PL"/>
        <w:rPr>
          <w:ins w:id="1635" w:author="scottma"/>
        </w:rPr>
      </w:pPr>
      <w:ins w:id="1636" w:author="scottma">
        <w:r>
          <w:t xml:space="preserve">      reference "Clause 5.9b of 3GPP TS 32.422</w:t>
        </w:r>
        <w:proofErr w:type="gramStart"/>
        <w:r>
          <w:t>";</w:t>
        </w:r>
        <w:proofErr w:type="gramEnd"/>
      </w:ins>
    </w:p>
    <w:p w14:paraId="21F45D2B" w14:textId="77777777" w:rsidR="002B0EA8" w:rsidRDefault="002B0EA8" w:rsidP="002B0EA8">
      <w:pPr>
        <w:pStyle w:val="PL"/>
        <w:rPr>
          <w:ins w:id="1637" w:author="scottma"/>
        </w:rPr>
      </w:pPr>
      <w:ins w:id="1638" w:author="scottma">
        <w:r>
          <w:t xml:space="preserve">      </w:t>
        </w:r>
      </w:ins>
    </w:p>
    <w:p w14:paraId="36A707F3" w14:textId="77777777" w:rsidR="002B0EA8" w:rsidRDefault="002B0EA8" w:rsidP="002B0EA8">
      <w:pPr>
        <w:pStyle w:val="PL"/>
      </w:pPr>
      <w:r>
        <w:t xml:space="preserve">      uses types3</w:t>
      </w:r>
      <w:proofErr w:type="gramStart"/>
      <w:r>
        <w:t>gpp:PLMNId</w:t>
      </w:r>
      <w:proofErr w:type="gramEnd"/>
      <w:r>
        <w:t>;</w:t>
      </w:r>
    </w:p>
    <w:p w14:paraId="40E8BA23" w14:textId="77777777" w:rsidR="002B0EA8" w:rsidRDefault="002B0EA8" w:rsidP="002B0EA8">
      <w:pPr>
        <w:pStyle w:val="PL"/>
        <w:rPr>
          <w:del w:id="1639" w:author="scottma"/>
        </w:rPr>
      </w:pPr>
      <w:del w:id="1640" w:author="scottma">
        <w:r>
          <w:delText xml:space="preserve">      max-elements 16;</w:delText>
        </w:r>
      </w:del>
    </w:p>
    <w:p w14:paraId="3B39A7C8" w14:textId="77777777" w:rsidR="002B0EA8" w:rsidRDefault="002B0EA8" w:rsidP="002B0EA8">
      <w:pPr>
        <w:pStyle w:val="PL"/>
        <w:rPr>
          <w:del w:id="1641" w:author="scottma"/>
        </w:rPr>
      </w:pPr>
      <w:del w:id="1642" w:author="scottma">
        <w:r>
          <w:delText xml:space="preserve">      description "It indicates the PLMNs where measurement collection, status</w:delText>
        </w:r>
      </w:del>
    </w:p>
    <w:p w14:paraId="2DE6800B" w14:textId="77777777" w:rsidR="002B0EA8" w:rsidRDefault="002B0EA8" w:rsidP="002B0EA8">
      <w:pPr>
        <w:pStyle w:val="PL"/>
        <w:rPr>
          <w:del w:id="1643" w:author="scottma"/>
        </w:rPr>
      </w:pPr>
      <w:del w:id="1644" w:author="scottma">
        <w:r>
          <w:delText xml:space="preserve">        indication and log reporting is allowed.";</w:delText>
        </w:r>
      </w:del>
    </w:p>
    <w:p w14:paraId="7ECAFE68" w14:textId="77777777" w:rsidR="002B0EA8" w:rsidRDefault="002B0EA8" w:rsidP="002B0EA8">
      <w:pPr>
        <w:pStyle w:val="PL"/>
        <w:rPr>
          <w:del w:id="1645" w:author="scottma"/>
        </w:rPr>
      </w:pPr>
      <w:del w:id="1646" w:author="scottma">
        <w:r>
          <w:delText xml:space="preserve">      reference "Clause 5.10.24 of 3GPP TS 32.422";</w:delText>
        </w:r>
      </w:del>
    </w:p>
    <w:p w14:paraId="4C8EE8DF" w14:textId="77777777" w:rsidR="002B0EA8" w:rsidRDefault="002B0EA8" w:rsidP="002B0EA8">
      <w:pPr>
        <w:pStyle w:val="PL"/>
      </w:pPr>
      <w:r>
        <w:t xml:space="preserve">    }</w:t>
      </w:r>
    </w:p>
    <w:p w14:paraId="21888E0D" w14:textId="77777777" w:rsidR="002B0EA8" w:rsidRDefault="002B0EA8" w:rsidP="002B0EA8">
      <w:pPr>
        <w:pStyle w:val="PL"/>
      </w:pPr>
    </w:p>
    <w:p w14:paraId="0EBE56CD" w14:textId="77777777" w:rsidR="002B0EA8" w:rsidRDefault="002B0EA8" w:rsidP="002B0EA8">
      <w:pPr>
        <w:pStyle w:val="PL"/>
        <w:rPr>
          <w:ins w:id="1647" w:author="scottma"/>
        </w:rPr>
      </w:pPr>
      <w:ins w:id="1648" w:author="scottma">
        <w:r>
          <w:t xml:space="preserve">    leaf </w:t>
        </w:r>
        <w:proofErr w:type="spellStart"/>
        <w:r>
          <w:t>traceReportingConsumerUri</w:t>
        </w:r>
        <w:proofErr w:type="spellEnd"/>
        <w:r>
          <w:t xml:space="preserve"> {</w:t>
        </w:r>
      </w:ins>
    </w:p>
    <w:p w14:paraId="3714B44A" w14:textId="77777777" w:rsidR="002B0EA8" w:rsidRDefault="002B0EA8" w:rsidP="002B0EA8">
      <w:pPr>
        <w:pStyle w:val="PL"/>
        <w:rPr>
          <w:ins w:id="1649" w:author="scottma"/>
        </w:rPr>
      </w:pPr>
      <w:ins w:id="1650" w:author="scottma">
        <w:r>
          <w:t xml:space="preserve">      when </w:t>
        </w:r>
        <w:proofErr w:type="gramStart"/>
        <w:r>
          <w:t>'..</w:t>
        </w:r>
        <w:proofErr w:type="gramEnd"/>
        <w:r>
          <w:t>/</w:t>
        </w:r>
        <w:proofErr w:type="spellStart"/>
        <w:r>
          <w:t>traceReportingFormat</w:t>
        </w:r>
        <w:proofErr w:type="spellEnd"/>
        <w:r>
          <w:t xml:space="preserve">  = "STREAMING"';</w:t>
        </w:r>
      </w:ins>
    </w:p>
    <w:p w14:paraId="30554F1A" w14:textId="77777777" w:rsidR="002B0EA8" w:rsidRDefault="002B0EA8" w:rsidP="002B0EA8">
      <w:pPr>
        <w:pStyle w:val="PL"/>
        <w:rPr>
          <w:ins w:id="1651" w:author="scottma"/>
        </w:rPr>
      </w:pPr>
      <w:ins w:id="1652" w:author="scottma">
        <w:r>
          <w:t xml:space="preserve">      type </w:t>
        </w:r>
        <w:proofErr w:type="spellStart"/>
        <w:proofErr w:type="gramStart"/>
        <w:r>
          <w:t>inet:uri</w:t>
        </w:r>
        <w:proofErr w:type="spellEnd"/>
        <w:proofErr w:type="gramEnd"/>
        <w:r>
          <w:t>;</w:t>
        </w:r>
      </w:ins>
    </w:p>
    <w:p w14:paraId="53C87894" w14:textId="77777777" w:rsidR="002B0EA8" w:rsidRDefault="002B0EA8" w:rsidP="002B0EA8">
      <w:pPr>
        <w:pStyle w:val="PL"/>
        <w:rPr>
          <w:ins w:id="1653" w:author="scottma"/>
        </w:rPr>
      </w:pPr>
      <w:ins w:id="1654" w:author="scottma">
        <w:r>
          <w:t xml:space="preserve">      description "URI of the Streaming Trace data reporting </w:t>
        </w:r>
        <w:proofErr w:type="spellStart"/>
        <w:r>
          <w:t>MnS</w:t>
        </w:r>
        <w:proofErr w:type="spellEnd"/>
        <w:r>
          <w:t xml:space="preserve"> consumer</w:t>
        </w:r>
      </w:ins>
    </w:p>
    <w:p w14:paraId="4CC6A154" w14:textId="77777777" w:rsidR="002B0EA8" w:rsidRDefault="002B0EA8" w:rsidP="002B0EA8">
      <w:pPr>
        <w:pStyle w:val="PL"/>
        <w:rPr>
          <w:ins w:id="1655" w:author="scottma"/>
        </w:rPr>
      </w:pPr>
      <w:ins w:id="1656" w:author="scottma">
        <w:r>
          <w:t xml:space="preserve">        (a.k.a. streaming target).</w:t>
        </w:r>
      </w:ins>
    </w:p>
    <w:p w14:paraId="7B27EC01" w14:textId="77777777" w:rsidR="002B0EA8" w:rsidRDefault="002B0EA8" w:rsidP="002B0EA8">
      <w:pPr>
        <w:pStyle w:val="PL"/>
        <w:rPr>
          <w:ins w:id="1657" w:author="scottma"/>
        </w:rPr>
      </w:pPr>
      <w:ins w:id="1658" w:author="scottma">
        <w:r>
          <w:t xml:space="preserve">        This attribute shall be present if </w:t>
        </w:r>
        <w:proofErr w:type="gramStart"/>
        <w:r>
          <w:t>file based</w:t>
        </w:r>
        <w:proofErr w:type="gramEnd"/>
        <w:r>
          <w:t xml:space="preserve"> trace data reporting is</w:t>
        </w:r>
      </w:ins>
    </w:p>
    <w:p w14:paraId="4595D00F" w14:textId="77777777" w:rsidR="002B0EA8" w:rsidRDefault="002B0EA8" w:rsidP="002B0EA8">
      <w:pPr>
        <w:pStyle w:val="PL"/>
        <w:rPr>
          <w:ins w:id="1659" w:author="scottma"/>
        </w:rPr>
      </w:pPr>
      <w:ins w:id="1660" w:author="scottma">
        <w:r>
          <w:t xml:space="preserve">        supported and </w:t>
        </w:r>
        <w:proofErr w:type="spellStart"/>
        <w:r>
          <w:t>traceReportingFormat</w:t>
        </w:r>
        <w:proofErr w:type="spellEnd"/>
        <w:r>
          <w:t xml:space="preserve"> set to 'file based' or </w:t>
        </w:r>
        <w:proofErr w:type="gramStart"/>
        <w:r>
          <w:t>when</w:t>
        </w:r>
        <w:proofErr w:type="gramEnd"/>
      </w:ins>
    </w:p>
    <w:p w14:paraId="1F5BA64B" w14:textId="77777777" w:rsidR="002B0EA8" w:rsidRDefault="002B0EA8" w:rsidP="002B0EA8">
      <w:pPr>
        <w:pStyle w:val="PL"/>
        <w:rPr>
          <w:ins w:id="1661" w:author="scottma"/>
        </w:rPr>
      </w:pPr>
      <w:ins w:id="1662" w:author="scottma">
        <w:r>
          <w:t xml:space="preserve">        </w:t>
        </w:r>
        <w:proofErr w:type="spellStart"/>
        <w:r>
          <w:t>jobType</w:t>
        </w:r>
        <w:proofErr w:type="spellEnd"/>
        <w:r>
          <w:t xml:space="preserve"> is set to Logged MDT or Logged MBSFN MDT.</w:t>
        </w:r>
        <w:proofErr w:type="gramStart"/>
        <w:r>
          <w:t>";</w:t>
        </w:r>
        <w:proofErr w:type="gramEnd"/>
      </w:ins>
    </w:p>
    <w:p w14:paraId="1A0752BB" w14:textId="77777777" w:rsidR="002B0EA8" w:rsidRDefault="002B0EA8" w:rsidP="002B0EA8">
      <w:pPr>
        <w:pStyle w:val="PL"/>
        <w:rPr>
          <w:ins w:id="1663" w:author="scottma"/>
        </w:rPr>
      </w:pPr>
      <w:ins w:id="1664" w:author="scottma">
        <w:r>
          <w:t xml:space="preserve">      reference "Clause 5.9 of 3GPP TS 32.422</w:t>
        </w:r>
        <w:proofErr w:type="gramStart"/>
        <w:r>
          <w:t>";</w:t>
        </w:r>
        <w:proofErr w:type="gramEnd"/>
      </w:ins>
    </w:p>
    <w:p w14:paraId="25FD8E5A" w14:textId="77777777" w:rsidR="002B0EA8" w:rsidRDefault="002B0EA8" w:rsidP="002B0EA8">
      <w:pPr>
        <w:pStyle w:val="PL"/>
        <w:rPr>
          <w:del w:id="1665" w:author="scottma"/>
        </w:rPr>
      </w:pPr>
      <w:del w:id="1666" w:author="scottma">
        <w:r>
          <w:delText xml:space="preserve">    leaf positioningMethod {</w:delText>
        </w:r>
      </w:del>
    </w:p>
    <w:p w14:paraId="0B4AD1F0" w14:textId="77777777" w:rsidR="002B0EA8" w:rsidRDefault="002B0EA8" w:rsidP="002B0EA8">
      <w:pPr>
        <w:pStyle w:val="PL"/>
        <w:rPr>
          <w:del w:id="1667" w:author="scottma"/>
        </w:rPr>
      </w:pPr>
      <w:del w:id="1668" w:author="scottma">
        <w:r>
          <w:delText xml:space="preserve">      when '../jobType = "IMMEDIATE_MDT_ONLY"'</w:delText>
        </w:r>
      </w:del>
    </w:p>
    <w:p w14:paraId="5064A35A" w14:textId="77777777" w:rsidR="002B0EA8" w:rsidRDefault="002B0EA8" w:rsidP="002B0EA8">
      <w:pPr>
        <w:pStyle w:val="PL"/>
        <w:rPr>
          <w:del w:id="1669" w:author="scottma"/>
        </w:rPr>
      </w:pPr>
      <w:del w:id="1670" w:author="scottma">
        <w:r>
          <w:delText xml:space="preserve">        +  ' or ../jobType = "IMMEDIATE_MDT_AND_TRACE"';</w:delText>
        </w:r>
      </w:del>
    </w:p>
    <w:p w14:paraId="3FDB9241" w14:textId="77777777" w:rsidR="002B0EA8" w:rsidRDefault="002B0EA8" w:rsidP="002B0EA8">
      <w:pPr>
        <w:pStyle w:val="PL"/>
        <w:rPr>
          <w:del w:id="1671" w:author="scottma"/>
        </w:rPr>
      </w:pPr>
      <w:del w:id="1672" w:author="scottma">
        <w:r>
          <w:delText xml:space="preserve">      type enumeration {</w:delText>
        </w:r>
      </w:del>
    </w:p>
    <w:p w14:paraId="6586AA4B" w14:textId="77777777" w:rsidR="002B0EA8" w:rsidRDefault="002B0EA8" w:rsidP="002B0EA8">
      <w:pPr>
        <w:pStyle w:val="PL"/>
        <w:rPr>
          <w:del w:id="1673" w:author="scottma"/>
        </w:rPr>
      </w:pPr>
      <w:del w:id="1674" w:author="scottma">
        <w:r>
          <w:delText xml:space="preserve">        enum GNSS;</w:delText>
        </w:r>
      </w:del>
    </w:p>
    <w:p w14:paraId="7A3FE18C" w14:textId="77777777" w:rsidR="002B0EA8" w:rsidRDefault="002B0EA8" w:rsidP="002B0EA8">
      <w:pPr>
        <w:pStyle w:val="PL"/>
        <w:rPr>
          <w:del w:id="1675" w:author="scottma"/>
        </w:rPr>
      </w:pPr>
      <w:del w:id="1676" w:author="scottma">
        <w:r>
          <w:delText xml:space="preserve">        enum E_CELL_ID;</w:delText>
        </w:r>
      </w:del>
    </w:p>
    <w:p w14:paraId="7FBCC40C" w14:textId="77777777" w:rsidR="002B0EA8" w:rsidRDefault="002B0EA8" w:rsidP="002B0EA8">
      <w:pPr>
        <w:pStyle w:val="PL"/>
        <w:rPr>
          <w:del w:id="1677" w:author="scottma"/>
        </w:rPr>
      </w:pPr>
      <w:del w:id="1678" w:author="scottma">
        <w:r>
          <w:delText xml:space="preserve">      }</w:delText>
        </w:r>
      </w:del>
    </w:p>
    <w:p w14:paraId="07B9FADF" w14:textId="77777777" w:rsidR="002B0EA8" w:rsidRDefault="002B0EA8" w:rsidP="002B0EA8">
      <w:pPr>
        <w:pStyle w:val="PL"/>
        <w:rPr>
          <w:del w:id="1679" w:author="scottma"/>
        </w:rPr>
      </w:pPr>
      <w:del w:id="1680" w:author="scottma">
        <w:r>
          <w:delText xml:space="preserve">      description "It specifies what positioning method should be used in the</w:delText>
        </w:r>
      </w:del>
    </w:p>
    <w:p w14:paraId="04D9EFE4" w14:textId="77777777" w:rsidR="002B0EA8" w:rsidRDefault="002B0EA8" w:rsidP="002B0EA8">
      <w:pPr>
        <w:pStyle w:val="PL"/>
        <w:rPr>
          <w:del w:id="1681" w:author="scottma"/>
        </w:rPr>
      </w:pPr>
      <w:del w:id="1682" w:author="scottma">
        <w:r>
          <w:delText xml:space="preserve">        MDT job.";</w:delText>
        </w:r>
      </w:del>
    </w:p>
    <w:p w14:paraId="37D4BE1E" w14:textId="77777777" w:rsidR="002B0EA8" w:rsidRDefault="002B0EA8" w:rsidP="002B0EA8">
      <w:pPr>
        <w:pStyle w:val="PL"/>
        <w:rPr>
          <w:del w:id="1683" w:author="scottma"/>
        </w:rPr>
      </w:pPr>
      <w:del w:id="1684" w:author="scottma">
        <w:r>
          <w:delText xml:space="preserve">      reference "Clause 5.10.19 of 3GPP TS 32.422";</w:delText>
        </w:r>
      </w:del>
    </w:p>
    <w:p w14:paraId="778E58E4" w14:textId="77777777" w:rsidR="002B0EA8" w:rsidRDefault="002B0EA8" w:rsidP="002B0EA8">
      <w:pPr>
        <w:pStyle w:val="PL"/>
      </w:pPr>
      <w:r>
        <w:t xml:space="preserve">    }</w:t>
      </w:r>
    </w:p>
    <w:p w14:paraId="2AF5146C" w14:textId="77777777" w:rsidR="002B0EA8" w:rsidRDefault="002B0EA8" w:rsidP="002B0EA8">
      <w:pPr>
        <w:pStyle w:val="PL"/>
        <w:rPr>
          <w:ins w:id="1685" w:author="scottma"/>
        </w:rPr>
      </w:pPr>
      <w:ins w:id="1686" w:author="scottma">
        <w:r>
          <w:t xml:space="preserve">    </w:t>
        </w:r>
      </w:ins>
    </w:p>
    <w:p w14:paraId="171D34CD" w14:textId="77777777" w:rsidR="002B0EA8" w:rsidRDefault="002B0EA8" w:rsidP="002B0EA8">
      <w:pPr>
        <w:pStyle w:val="PL"/>
        <w:rPr>
          <w:ins w:id="1687" w:author="scottma"/>
        </w:rPr>
      </w:pPr>
      <w:ins w:id="1688" w:author="scottma">
        <w:r>
          <w:t xml:space="preserve">    leaf </w:t>
        </w:r>
        <w:proofErr w:type="spellStart"/>
        <w:proofErr w:type="gramStart"/>
        <w:r>
          <w:t>traceCollectionEntityId</w:t>
        </w:r>
        <w:proofErr w:type="spellEnd"/>
        <w:r>
          <w:t xml:space="preserve">  {</w:t>
        </w:r>
        <w:proofErr w:type="gramEnd"/>
      </w:ins>
    </w:p>
    <w:p w14:paraId="567F4D7A" w14:textId="77777777" w:rsidR="002B0EA8" w:rsidRDefault="002B0EA8" w:rsidP="002B0EA8">
      <w:pPr>
        <w:pStyle w:val="PL"/>
        <w:rPr>
          <w:ins w:id="1689" w:author="scottma"/>
        </w:rPr>
      </w:pPr>
      <w:ins w:id="1690" w:author="scottma">
        <w:r>
          <w:t xml:space="preserve">      when '</w:t>
        </w:r>
        <w:proofErr w:type="spellStart"/>
        <w:r>
          <w:t>jobType</w:t>
        </w:r>
        <w:proofErr w:type="spellEnd"/>
        <w:r>
          <w:t xml:space="preserve"> = "LOGGED_MDT_ONLY" or ' </w:t>
        </w:r>
      </w:ins>
    </w:p>
    <w:p w14:paraId="6CCC1337" w14:textId="77777777" w:rsidR="002B0EA8" w:rsidRDefault="002B0EA8" w:rsidP="002B0EA8">
      <w:pPr>
        <w:pStyle w:val="PL"/>
        <w:rPr>
          <w:ins w:id="1691" w:author="scottma"/>
        </w:rPr>
      </w:pPr>
      <w:ins w:id="1692" w:author="scottma">
        <w:r>
          <w:t xml:space="preserve">        + '</w:t>
        </w:r>
        <w:proofErr w:type="spellStart"/>
        <w:r>
          <w:t>jobType</w:t>
        </w:r>
        <w:proofErr w:type="spellEnd"/>
        <w:r>
          <w:t xml:space="preserve"> = "LOGGED_MBSFN_MDT"</w:t>
        </w:r>
        <w:proofErr w:type="gramStart"/>
        <w:r>
          <w:t>';</w:t>
        </w:r>
        <w:proofErr w:type="gramEnd"/>
      </w:ins>
    </w:p>
    <w:p w14:paraId="6C0A1346" w14:textId="77777777" w:rsidR="002B0EA8" w:rsidRDefault="002B0EA8" w:rsidP="002B0EA8">
      <w:pPr>
        <w:pStyle w:val="PL"/>
        <w:rPr>
          <w:ins w:id="1693" w:author="scottma"/>
        </w:rPr>
      </w:pPr>
      <w:ins w:id="1694" w:author="scottma">
        <w:r>
          <w:t xml:space="preserve">      type </w:t>
        </w:r>
        <w:proofErr w:type="gramStart"/>
        <w:r>
          <w:t>uint32;</w:t>
        </w:r>
        <w:proofErr w:type="gramEnd"/>
      </w:ins>
    </w:p>
    <w:p w14:paraId="59924CA7" w14:textId="77777777" w:rsidR="002B0EA8" w:rsidRDefault="002B0EA8" w:rsidP="002B0EA8">
      <w:pPr>
        <w:pStyle w:val="PL"/>
        <w:rPr>
          <w:ins w:id="1695" w:author="scottma"/>
        </w:rPr>
      </w:pPr>
      <w:ins w:id="1696" w:author="scottma">
        <w:r>
          <w:t xml:space="preserve">      description "It specifies the TCE Id which is sent to the UE in </w:t>
        </w:r>
      </w:ins>
    </w:p>
    <w:p w14:paraId="5C9395FB" w14:textId="77777777" w:rsidR="002B0EA8" w:rsidRDefault="002B0EA8" w:rsidP="002B0EA8">
      <w:pPr>
        <w:pStyle w:val="PL"/>
        <w:rPr>
          <w:ins w:id="1697" w:author="scottma"/>
        </w:rPr>
      </w:pPr>
      <w:ins w:id="1698" w:author="scottma">
        <w:r>
          <w:t xml:space="preserve">        Logged MDT.</w:t>
        </w:r>
        <w:proofErr w:type="gramStart"/>
        <w:r>
          <w:t>";</w:t>
        </w:r>
        <w:proofErr w:type="gramEnd"/>
      </w:ins>
    </w:p>
    <w:p w14:paraId="24EDACEE" w14:textId="77777777" w:rsidR="002B0EA8" w:rsidRDefault="002B0EA8" w:rsidP="002B0EA8">
      <w:pPr>
        <w:pStyle w:val="PL"/>
        <w:rPr>
          <w:ins w:id="1699" w:author="scottma"/>
        </w:rPr>
      </w:pPr>
      <w:ins w:id="1700" w:author="scottma">
        <w:r>
          <w:t xml:space="preserve">      reference "Clause 5.10.11 of 3GPP TS 32.422</w:t>
        </w:r>
        <w:proofErr w:type="gramStart"/>
        <w:r>
          <w:t>";</w:t>
        </w:r>
        <w:proofErr w:type="gramEnd"/>
      </w:ins>
    </w:p>
    <w:p w14:paraId="4D0FEBC5" w14:textId="77777777" w:rsidR="002B0EA8" w:rsidRDefault="002B0EA8" w:rsidP="002B0EA8">
      <w:pPr>
        <w:pStyle w:val="PL"/>
        <w:rPr>
          <w:del w:id="1701" w:author="scottma"/>
        </w:rPr>
      </w:pPr>
    </w:p>
    <w:p w14:paraId="76D4BF14" w14:textId="77777777" w:rsidR="002B0EA8" w:rsidRDefault="002B0EA8" w:rsidP="002B0EA8">
      <w:pPr>
        <w:pStyle w:val="PL"/>
        <w:rPr>
          <w:del w:id="1702" w:author="scottma"/>
        </w:rPr>
      </w:pPr>
      <w:del w:id="1703" w:author="scottma">
        <w:r>
          <w:delText xml:space="preserve">    leaf reportAmount {</w:delText>
        </w:r>
      </w:del>
    </w:p>
    <w:p w14:paraId="5AB34C4A" w14:textId="77777777" w:rsidR="002B0EA8" w:rsidRDefault="002B0EA8" w:rsidP="002B0EA8">
      <w:pPr>
        <w:pStyle w:val="PL"/>
        <w:rPr>
          <w:del w:id="1704" w:author="scottma"/>
        </w:rPr>
      </w:pPr>
      <w:del w:id="1705" w:author="scottma">
        <w:r>
          <w:delText xml:space="preserve">      when '../jobType = "IMMEDIATE_MDT_ONLY"'</w:delText>
        </w:r>
      </w:del>
    </w:p>
    <w:p w14:paraId="2B828D9F" w14:textId="77777777" w:rsidR="002B0EA8" w:rsidRDefault="002B0EA8" w:rsidP="002B0EA8">
      <w:pPr>
        <w:pStyle w:val="PL"/>
        <w:rPr>
          <w:del w:id="1706" w:author="scottma"/>
        </w:rPr>
      </w:pPr>
      <w:del w:id="1707" w:author="scottma">
        <w:r>
          <w:delText xml:space="preserve">        +  ' and ../reportingTrigger = "PERIODICAL"';</w:delText>
        </w:r>
      </w:del>
    </w:p>
    <w:p w14:paraId="4A7FE554" w14:textId="77777777" w:rsidR="002B0EA8" w:rsidRDefault="002B0EA8" w:rsidP="002B0EA8">
      <w:pPr>
        <w:pStyle w:val="PL"/>
        <w:rPr>
          <w:del w:id="1708" w:author="scottma"/>
        </w:rPr>
      </w:pPr>
      <w:del w:id="1709" w:author="scottma">
        <w:r>
          <w:delText xml:space="preserve">      type union {</w:delText>
        </w:r>
      </w:del>
    </w:p>
    <w:p w14:paraId="278D95D1" w14:textId="77777777" w:rsidR="002B0EA8" w:rsidRDefault="002B0EA8" w:rsidP="002B0EA8">
      <w:pPr>
        <w:pStyle w:val="PL"/>
        <w:rPr>
          <w:del w:id="1710" w:author="scottma"/>
        </w:rPr>
      </w:pPr>
      <w:del w:id="1711" w:author="scottma">
        <w:r>
          <w:delText xml:space="preserve">        type uint32 {</w:delText>
        </w:r>
      </w:del>
    </w:p>
    <w:p w14:paraId="7DB945A5" w14:textId="77777777" w:rsidR="002B0EA8" w:rsidRDefault="002B0EA8" w:rsidP="002B0EA8">
      <w:pPr>
        <w:pStyle w:val="PL"/>
        <w:rPr>
          <w:del w:id="1712" w:author="scottma"/>
        </w:rPr>
      </w:pPr>
      <w:del w:id="1713" w:author="scottma">
        <w:r>
          <w:delText xml:space="preserve">          range "1|4|8|16|32|64" ;</w:delText>
        </w:r>
      </w:del>
    </w:p>
    <w:p w14:paraId="47B1B929" w14:textId="77777777" w:rsidR="002B0EA8" w:rsidRDefault="002B0EA8" w:rsidP="002B0EA8">
      <w:pPr>
        <w:pStyle w:val="PL"/>
        <w:rPr>
          <w:del w:id="1714" w:author="scottma"/>
        </w:rPr>
      </w:pPr>
      <w:del w:id="1715" w:author="scottma">
        <w:r>
          <w:delText xml:space="preserve">        }</w:delText>
        </w:r>
      </w:del>
    </w:p>
    <w:p w14:paraId="08193B3B" w14:textId="77777777" w:rsidR="002B0EA8" w:rsidRDefault="002B0EA8" w:rsidP="002B0EA8">
      <w:pPr>
        <w:pStyle w:val="PL"/>
        <w:rPr>
          <w:del w:id="1716" w:author="scottma"/>
        </w:rPr>
      </w:pPr>
      <w:del w:id="1717" w:author="scottma">
        <w:r>
          <w:delText xml:space="preserve">        type enumeration {</w:delText>
        </w:r>
      </w:del>
    </w:p>
    <w:p w14:paraId="4B01F809" w14:textId="77777777" w:rsidR="002B0EA8" w:rsidRDefault="002B0EA8" w:rsidP="002B0EA8">
      <w:pPr>
        <w:pStyle w:val="PL"/>
        <w:rPr>
          <w:del w:id="1718" w:author="scottma"/>
        </w:rPr>
      </w:pPr>
      <w:del w:id="1719" w:author="scottma">
        <w:r>
          <w:delText xml:space="preserve">          enum INFINITY;</w:delText>
        </w:r>
      </w:del>
    </w:p>
    <w:p w14:paraId="2595548D" w14:textId="77777777" w:rsidR="002B0EA8" w:rsidRDefault="002B0EA8" w:rsidP="002B0EA8">
      <w:pPr>
        <w:pStyle w:val="PL"/>
        <w:rPr>
          <w:del w:id="1720" w:author="scottma"/>
        </w:rPr>
      </w:pPr>
      <w:del w:id="1721" w:author="scottma">
        <w:r>
          <w:delText xml:space="preserve">        }</w:delText>
        </w:r>
      </w:del>
    </w:p>
    <w:p w14:paraId="6CD9728C" w14:textId="77777777" w:rsidR="002B0EA8" w:rsidRDefault="002B0EA8" w:rsidP="002B0EA8">
      <w:pPr>
        <w:pStyle w:val="PL"/>
        <w:rPr>
          <w:del w:id="1722" w:author="scottma"/>
        </w:rPr>
      </w:pPr>
      <w:del w:id="1723" w:author="scottma">
        <w:r>
          <w:delText xml:space="preserve">      }</w:delText>
        </w:r>
      </w:del>
    </w:p>
    <w:p w14:paraId="6D0C5014" w14:textId="77777777" w:rsidR="002B0EA8" w:rsidRDefault="002B0EA8" w:rsidP="002B0EA8">
      <w:pPr>
        <w:pStyle w:val="PL"/>
        <w:rPr>
          <w:del w:id="1724" w:author="scottma"/>
        </w:rPr>
      </w:pPr>
      <w:del w:id="1725" w:author="scottma">
        <w:r>
          <w:delText xml:space="preserve">      description "It specifies the number of measurement reports that shall be</w:delText>
        </w:r>
      </w:del>
    </w:p>
    <w:p w14:paraId="0C690CC6" w14:textId="77777777" w:rsidR="002B0EA8" w:rsidRDefault="002B0EA8" w:rsidP="002B0EA8">
      <w:pPr>
        <w:pStyle w:val="PL"/>
        <w:rPr>
          <w:del w:id="1726" w:author="scottma"/>
        </w:rPr>
      </w:pPr>
      <w:del w:id="1727" w:author="scottma">
        <w:r>
          <w:delText xml:space="preserve">        taken for periodic reporting while the UE is in connected.</w:delText>
        </w:r>
      </w:del>
    </w:p>
    <w:p w14:paraId="351BC4FF" w14:textId="77777777" w:rsidR="002B0EA8" w:rsidRDefault="002B0EA8" w:rsidP="002B0EA8">
      <w:pPr>
        <w:pStyle w:val="PL"/>
        <w:rPr>
          <w:del w:id="1728" w:author="scottma"/>
        </w:rPr>
      </w:pPr>
      <w:del w:id="1729" w:author="scottma">
        <w:r>
          <w:delText xml:space="preserve">        The attribute is applicable only for Immediate MDT and when</w:delText>
        </w:r>
      </w:del>
    </w:p>
    <w:p w14:paraId="056145E7" w14:textId="77777777" w:rsidR="002B0EA8" w:rsidRDefault="002B0EA8" w:rsidP="002B0EA8">
      <w:pPr>
        <w:pStyle w:val="PL"/>
        <w:rPr>
          <w:del w:id="1730" w:author="scottma"/>
        </w:rPr>
      </w:pPr>
      <w:del w:id="1731" w:author="scottma">
        <w:r>
          <w:delText xml:space="preserve">        reportingTrigger is configured for periodical measurements. In</w:delText>
        </w:r>
      </w:del>
    </w:p>
    <w:p w14:paraId="7FC36B88" w14:textId="77777777" w:rsidR="002B0EA8" w:rsidRDefault="002B0EA8" w:rsidP="002B0EA8">
      <w:pPr>
        <w:pStyle w:val="PL"/>
        <w:rPr>
          <w:del w:id="1732" w:author="scottma"/>
        </w:rPr>
      </w:pPr>
      <w:del w:id="1733" w:author="scottma">
        <w:r>
          <w:delText xml:space="preserve">        case this attribute is not used, it carries a null semantic.";</w:delText>
        </w:r>
      </w:del>
    </w:p>
    <w:p w14:paraId="07013E97" w14:textId="77777777" w:rsidR="002B0EA8" w:rsidRDefault="002B0EA8" w:rsidP="002B0EA8">
      <w:pPr>
        <w:pStyle w:val="PL"/>
        <w:rPr>
          <w:del w:id="1734" w:author="scottma"/>
        </w:rPr>
      </w:pPr>
      <w:del w:id="1735" w:author="scottma">
        <w:r>
          <w:delText xml:space="preserve">      reference "Clause 5.10.6 of 3GPP TS 32.422";</w:delText>
        </w:r>
      </w:del>
    </w:p>
    <w:p w14:paraId="55CAD5D6" w14:textId="77777777" w:rsidR="002B0EA8" w:rsidRDefault="002B0EA8" w:rsidP="002B0EA8">
      <w:pPr>
        <w:pStyle w:val="PL"/>
      </w:pPr>
      <w:r>
        <w:t xml:space="preserve">    }</w:t>
      </w:r>
    </w:p>
    <w:p w14:paraId="617A484F" w14:textId="77777777" w:rsidR="002B0EA8" w:rsidRDefault="002B0EA8" w:rsidP="002B0EA8">
      <w:pPr>
        <w:pStyle w:val="PL"/>
      </w:pPr>
    </w:p>
    <w:p w14:paraId="2B34E92D" w14:textId="77777777" w:rsidR="002B0EA8" w:rsidRDefault="002B0EA8" w:rsidP="002B0EA8">
      <w:pPr>
        <w:pStyle w:val="PL"/>
        <w:rPr>
          <w:ins w:id="1736" w:author="scottma"/>
        </w:rPr>
      </w:pPr>
      <w:ins w:id="1737" w:author="scottma">
        <w:r>
          <w:t xml:space="preserve">    list </w:t>
        </w:r>
        <w:proofErr w:type="spellStart"/>
        <w:r>
          <w:t>traceReference</w:t>
        </w:r>
        <w:proofErr w:type="spellEnd"/>
        <w:r>
          <w:t xml:space="preserve"> {        </w:t>
        </w:r>
      </w:ins>
    </w:p>
    <w:p w14:paraId="27E21B19" w14:textId="77777777" w:rsidR="002B0EA8" w:rsidRDefault="002B0EA8" w:rsidP="002B0EA8">
      <w:pPr>
        <w:pStyle w:val="PL"/>
        <w:rPr>
          <w:ins w:id="1738" w:author="scottma"/>
        </w:rPr>
      </w:pPr>
      <w:ins w:id="1739" w:author="scottma">
        <w:r>
          <w:t xml:space="preserve">      key "</w:t>
        </w:r>
        <w:proofErr w:type="spellStart"/>
        <w:r>
          <w:t>idx</w:t>
        </w:r>
        <w:proofErr w:type="spellEnd"/>
        <w:proofErr w:type="gramStart"/>
        <w:r>
          <w:t>";</w:t>
        </w:r>
        <w:proofErr w:type="gramEnd"/>
      </w:ins>
    </w:p>
    <w:p w14:paraId="283646F4" w14:textId="77777777" w:rsidR="002B0EA8" w:rsidRDefault="002B0EA8" w:rsidP="002B0EA8">
      <w:pPr>
        <w:pStyle w:val="PL"/>
        <w:rPr>
          <w:ins w:id="1740" w:author="scottma"/>
        </w:rPr>
      </w:pPr>
      <w:ins w:id="1741" w:author="scottma">
        <w:r>
          <w:t xml:space="preserve">      min-elements </w:t>
        </w:r>
        <w:proofErr w:type="gramStart"/>
        <w:r>
          <w:t>1;</w:t>
        </w:r>
        <w:proofErr w:type="gramEnd"/>
      </w:ins>
    </w:p>
    <w:p w14:paraId="454CD34F" w14:textId="77777777" w:rsidR="002B0EA8" w:rsidRDefault="002B0EA8" w:rsidP="002B0EA8">
      <w:pPr>
        <w:pStyle w:val="PL"/>
        <w:rPr>
          <w:ins w:id="1742" w:author="scottma"/>
        </w:rPr>
      </w:pPr>
      <w:ins w:id="1743" w:author="scottma">
        <w:r>
          <w:t xml:space="preserve">      </w:t>
        </w:r>
        <w:proofErr w:type="gramStart"/>
        <w:r>
          <w:t>max-elements</w:t>
        </w:r>
        <w:proofErr w:type="gramEnd"/>
        <w:r>
          <w:t xml:space="preserve"> 1;</w:t>
        </w:r>
      </w:ins>
    </w:p>
    <w:p w14:paraId="2F536148" w14:textId="77777777" w:rsidR="002B0EA8" w:rsidRDefault="002B0EA8" w:rsidP="002B0EA8">
      <w:pPr>
        <w:pStyle w:val="PL"/>
        <w:rPr>
          <w:ins w:id="1744" w:author="scottma"/>
        </w:rPr>
      </w:pPr>
      <w:ins w:id="1745" w:author="scottma">
        <w:r>
          <w:t xml:space="preserve">      description "A globally unique identifier, which uniquely identifies the</w:t>
        </w:r>
      </w:ins>
    </w:p>
    <w:p w14:paraId="2CC7C9FE" w14:textId="77777777" w:rsidR="002B0EA8" w:rsidRDefault="002B0EA8" w:rsidP="002B0EA8">
      <w:pPr>
        <w:pStyle w:val="PL"/>
        <w:rPr>
          <w:ins w:id="1746" w:author="scottma"/>
        </w:rPr>
      </w:pPr>
      <w:ins w:id="1747" w:author="scottma">
        <w:r>
          <w:t xml:space="preserve">        Trace Session that is created by the </w:t>
        </w:r>
        <w:proofErr w:type="spellStart"/>
        <w:r>
          <w:t>TraceJob</w:t>
        </w:r>
        <w:proofErr w:type="spellEnd"/>
        <w:r>
          <w:t>.</w:t>
        </w:r>
      </w:ins>
    </w:p>
    <w:p w14:paraId="079CF004" w14:textId="77777777" w:rsidR="002B0EA8" w:rsidRDefault="002B0EA8" w:rsidP="002B0EA8">
      <w:pPr>
        <w:pStyle w:val="PL"/>
        <w:rPr>
          <w:ins w:id="1748" w:author="scottma"/>
        </w:rPr>
      </w:pPr>
      <w:ins w:id="1749" w:author="scottma">
        <w:r>
          <w:t xml:space="preserve">        In case of shared network, it is the MCC and MNC of the Participating</w:t>
        </w:r>
      </w:ins>
    </w:p>
    <w:p w14:paraId="2AB07BA8" w14:textId="77777777" w:rsidR="002B0EA8" w:rsidRDefault="002B0EA8" w:rsidP="002B0EA8">
      <w:pPr>
        <w:pStyle w:val="PL"/>
        <w:rPr>
          <w:ins w:id="1750" w:author="scottma"/>
        </w:rPr>
      </w:pPr>
      <w:ins w:id="1751" w:author="scottma">
        <w:r>
          <w:t xml:space="preserve">        Operator that </w:t>
        </w:r>
        <w:proofErr w:type="gramStart"/>
        <w:r>
          <w:t>request</w:t>
        </w:r>
        <w:proofErr w:type="gramEnd"/>
        <w:r>
          <w:t xml:space="preserve"> the trace session that shall be provided.</w:t>
        </w:r>
      </w:ins>
    </w:p>
    <w:p w14:paraId="4F84AA55" w14:textId="77777777" w:rsidR="002B0EA8" w:rsidRDefault="002B0EA8" w:rsidP="002B0EA8">
      <w:pPr>
        <w:pStyle w:val="PL"/>
        <w:rPr>
          <w:ins w:id="1752" w:author="scottma"/>
        </w:rPr>
      </w:pPr>
      <w:ins w:id="1753" w:author="scottma">
        <w:r>
          <w:t xml:space="preserve">        The attribute is applicable for both Trace and MDT.</w:t>
        </w:r>
        <w:proofErr w:type="gramStart"/>
        <w:r>
          <w:t>";</w:t>
        </w:r>
        <w:proofErr w:type="gramEnd"/>
      </w:ins>
    </w:p>
    <w:p w14:paraId="2F87519A" w14:textId="77777777" w:rsidR="002B0EA8" w:rsidRDefault="002B0EA8" w:rsidP="002B0EA8">
      <w:pPr>
        <w:pStyle w:val="PL"/>
        <w:rPr>
          <w:ins w:id="1754" w:author="scottma"/>
        </w:rPr>
      </w:pPr>
      <w:ins w:id="1755" w:author="scottma">
        <w:r>
          <w:t xml:space="preserve">      reference "Clause 5.6 of 3GPP TS 32.422</w:t>
        </w:r>
        <w:proofErr w:type="gramStart"/>
        <w:r>
          <w:t>";</w:t>
        </w:r>
        <w:proofErr w:type="gramEnd"/>
      </w:ins>
    </w:p>
    <w:p w14:paraId="755248CC" w14:textId="77777777" w:rsidR="002B0EA8" w:rsidRDefault="002B0EA8" w:rsidP="002B0EA8">
      <w:pPr>
        <w:pStyle w:val="PL"/>
        <w:rPr>
          <w:ins w:id="1756" w:author="scottma"/>
        </w:rPr>
      </w:pPr>
    </w:p>
    <w:p w14:paraId="70BFC1BA" w14:textId="77777777" w:rsidR="002B0EA8" w:rsidRDefault="002B0EA8" w:rsidP="002B0EA8">
      <w:pPr>
        <w:pStyle w:val="PL"/>
        <w:rPr>
          <w:ins w:id="1757" w:author="scottma"/>
        </w:rPr>
      </w:pPr>
      <w:ins w:id="1758" w:author="scottma">
        <w:r>
          <w:t xml:space="preserve">      leaf </w:t>
        </w:r>
        <w:proofErr w:type="spellStart"/>
        <w:r>
          <w:t>idx</w:t>
        </w:r>
        <w:proofErr w:type="spellEnd"/>
        <w:r>
          <w:t xml:space="preserve"> </w:t>
        </w:r>
        <w:proofErr w:type="gramStart"/>
        <w:r>
          <w:t>{ type</w:t>
        </w:r>
        <w:proofErr w:type="gramEnd"/>
        <w:r>
          <w:t xml:space="preserve"> uint32 ; }</w:t>
        </w:r>
      </w:ins>
    </w:p>
    <w:p w14:paraId="0777F416" w14:textId="77777777" w:rsidR="002B0EA8" w:rsidRDefault="002B0EA8" w:rsidP="002B0EA8">
      <w:pPr>
        <w:pStyle w:val="PL"/>
        <w:rPr>
          <w:ins w:id="1759" w:author="scottma"/>
        </w:rPr>
      </w:pPr>
      <w:ins w:id="1760" w:author="scottma">
        <w:r>
          <w:t xml:space="preserve">      uses trace3</w:t>
        </w:r>
        <w:proofErr w:type="gramStart"/>
        <w:r>
          <w:t>gpp:TraceReferenceGrp</w:t>
        </w:r>
        <w:proofErr w:type="gramEnd"/>
        <w:r>
          <w:t xml:space="preserve"> ;    </w:t>
        </w:r>
      </w:ins>
    </w:p>
    <w:p w14:paraId="1FDB98AE" w14:textId="77777777" w:rsidR="002B0EA8" w:rsidRDefault="002B0EA8" w:rsidP="002B0EA8">
      <w:pPr>
        <w:pStyle w:val="PL"/>
        <w:rPr>
          <w:del w:id="1761" w:author="scottma"/>
        </w:rPr>
      </w:pPr>
      <w:del w:id="1762" w:author="scottma">
        <w:r>
          <w:delText xml:space="preserve">    leaf reportingTrigger {</w:delText>
        </w:r>
      </w:del>
    </w:p>
    <w:p w14:paraId="467D16E3" w14:textId="77777777" w:rsidR="002B0EA8" w:rsidRDefault="002B0EA8" w:rsidP="002B0EA8">
      <w:pPr>
        <w:pStyle w:val="PL"/>
        <w:rPr>
          <w:del w:id="1763" w:author="scottma"/>
        </w:rPr>
      </w:pPr>
      <w:del w:id="1764" w:author="scottma">
        <w:r>
          <w:delText xml:space="preserve">      when '../jobType = "IMMEDIATE_MDT_ONLY"';</w:delText>
        </w:r>
      </w:del>
    </w:p>
    <w:p w14:paraId="47E3EDD6" w14:textId="77777777" w:rsidR="002B0EA8" w:rsidRDefault="002B0EA8" w:rsidP="002B0EA8">
      <w:pPr>
        <w:pStyle w:val="PL"/>
        <w:rPr>
          <w:del w:id="1765" w:author="scottma"/>
        </w:rPr>
      </w:pPr>
      <w:del w:id="1766" w:author="scottma">
        <w:r>
          <w:lastRenderedPageBreak/>
          <w:delText xml:space="preserve">      type enumeration {</w:delText>
        </w:r>
      </w:del>
    </w:p>
    <w:p w14:paraId="0E280FC0" w14:textId="77777777" w:rsidR="002B0EA8" w:rsidRDefault="002B0EA8" w:rsidP="002B0EA8">
      <w:pPr>
        <w:pStyle w:val="PL"/>
        <w:rPr>
          <w:del w:id="1767" w:author="scottma"/>
        </w:rPr>
      </w:pPr>
      <w:del w:id="1768" w:author="scottma">
        <w:r>
          <w:delText xml:space="preserve">        enum PERIODICAL;</w:delText>
        </w:r>
      </w:del>
    </w:p>
    <w:p w14:paraId="31F0E688" w14:textId="77777777" w:rsidR="002B0EA8" w:rsidRDefault="002B0EA8" w:rsidP="002B0EA8">
      <w:pPr>
        <w:pStyle w:val="PL"/>
        <w:rPr>
          <w:del w:id="1769" w:author="scottma"/>
        </w:rPr>
      </w:pPr>
      <w:del w:id="1770" w:author="scottma">
        <w:r>
          <w:delText xml:space="preserve">        enum A2_FOR_LTE;</w:delText>
        </w:r>
      </w:del>
    </w:p>
    <w:p w14:paraId="01C8C893" w14:textId="77777777" w:rsidR="002B0EA8" w:rsidRDefault="002B0EA8" w:rsidP="002B0EA8">
      <w:pPr>
        <w:pStyle w:val="PL"/>
        <w:rPr>
          <w:del w:id="1771" w:author="scottma"/>
        </w:rPr>
      </w:pPr>
      <w:del w:id="1772" w:author="scottma">
        <w:r>
          <w:delText xml:space="preserve">        enum 1F_FOR_UMTS;</w:delText>
        </w:r>
      </w:del>
    </w:p>
    <w:p w14:paraId="0EC368BA" w14:textId="77777777" w:rsidR="002B0EA8" w:rsidRDefault="002B0EA8" w:rsidP="002B0EA8">
      <w:pPr>
        <w:pStyle w:val="PL"/>
        <w:rPr>
          <w:del w:id="1773" w:author="scottma"/>
        </w:rPr>
      </w:pPr>
      <w:del w:id="1774" w:author="scottma">
        <w:r>
          <w:delText xml:space="preserve">        enum 1I_FOR_UMTS_MCPS_TDD;</w:delText>
        </w:r>
      </w:del>
    </w:p>
    <w:p w14:paraId="79955952" w14:textId="77777777" w:rsidR="002B0EA8" w:rsidRDefault="002B0EA8" w:rsidP="002B0EA8">
      <w:pPr>
        <w:pStyle w:val="PL"/>
        <w:rPr>
          <w:del w:id="1775" w:author="scottma"/>
        </w:rPr>
      </w:pPr>
      <w:del w:id="1776" w:author="scottma">
        <w:r>
          <w:delText xml:space="preserve">        enum A2_TRIGGERED_PERIODIC_FOR_LTE;</w:delText>
        </w:r>
      </w:del>
    </w:p>
    <w:p w14:paraId="7190A702" w14:textId="77777777" w:rsidR="002B0EA8" w:rsidRDefault="002B0EA8" w:rsidP="002B0EA8">
      <w:pPr>
        <w:pStyle w:val="PL"/>
        <w:rPr>
          <w:del w:id="1777" w:author="scottma"/>
        </w:rPr>
      </w:pPr>
      <w:del w:id="1778" w:author="scottma">
        <w:r>
          <w:delText xml:space="preserve">        enum ALL_CONFIGURED_RRM_FOR_LTE;</w:delText>
        </w:r>
      </w:del>
    </w:p>
    <w:p w14:paraId="5563DA42" w14:textId="77777777" w:rsidR="002B0EA8" w:rsidRDefault="002B0EA8" w:rsidP="002B0EA8">
      <w:pPr>
        <w:pStyle w:val="PL"/>
        <w:rPr>
          <w:del w:id="1779" w:author="scottma"/>
        </w:rPr>
      </w:pPr>
      <w:del w:id="1780" w:author="scottma">
        <w:r>
          <w:delText xml:space="preserve">        enum ALL_CONFIGURED_RRM_FOR_UMTS;</w:delText>
        </w:r>
      </w:del>
    </w:p>
    <w:p w14:paraId="72B8EA6B" w14:textId="77777777" w:rsidR="002B0EA8" w:rsidRDefault="002B0EA8" w:rsidP="002B0EA8">
      <w:pPr>
        <w:pStyle w:val="PL"/>
        <w:rPr>
          <w:del w:id="1781" w:author="scottma"/>
        </w:rPr>
      </w:pPr>
      <w:del w:id="1782" w:author="scottma">
        <w:r>
          <w:delText xml:space="preserve">      }</w:delText>
        </w:r>
      </w:del>
    </w:p>
    <w:p w14:paraId="3B05FFE9" w14:textId="77777777" w:rsidR="002B0EA8" w:rsidRDefault="002B0EA8" w:rsidP="002B0EA8">
      <w:pPr>
        <w:pStyle w:val="PL"/>
        <w:rPr>
          <w:del w:id="1783" w:author="scottma"/>
        </w:rPr>
      </w:pPr>
      <w:del w:id="1784" w:author="scottma">
        <w:r>
          <w:delText xml:space="preserve">      description "It specifies whether periodic or event based measurements</w:delText>
        </w:r>
      </w:del>
    </w:p>
    <w:p w14:paraId="70375CFE" w14:textId="77777777" w:rsidR="002B0EA8" w:rsidRDefault="002B0EA8" w:rsidP="002B0EA8">
      <w:pPr>
        <w:pStyle w:val="PL"/>
        <w:rPr>
          <w:del w:id="1785" w:author="scottma"/>
        </w:rPr>
      </w:pPr>
      <w:del w:id="1786" w:author="scottma">
        <w:r>
          <w:delText xml:space="preserve">        should be collected.</w:delText>
        </w:r>
      </w:del>
    </w:p>
    <w:p w14:paraId="16F763D4" w14:textId="77777777" w:rsidR="002B0EA8" w:rsidRDefault="002B0EA8" w:rsidP="002B0EA8">
      <w:pPr>
        <w:pStyle w:val="PL"/>
        <w:rPr>
          <w:del w:id="1787" w:author="scottma"/>
        </w:rPr>
      </w:pPr>
      <w:del w:id="1788" w:author="scottma">
        <w:r>
          <w:delText xml:space="preserve">        The attribute is applicable only for Immediate MDT and when the</w:delText>
        </w:r>
      </w:del>
    </w:p>
    <w:p w14:paraId="2BBD70B1" w14:textId="77777777" w:rsidR="002B0EA8" w:rsidRDefault="002B0EA8" w:rsidP="002B0EA8">
      <w:pPr>
        <w:pStyle w:val="PL"/>
        <w:rPr>
          <w:del w:id="1789" w:author="scottma"/>
        </w:rPr>
      </w:pPr>
      <w:del w:id="1790" w:author="scottma">
        <w:r>
          <w:delText xml:space="preserve">        listOfMeasurements is configured for M1 (for both UMTS and LTE)</w:delText>
        </w:r>
      </w:del>
    </w:p>
    <w:p w14:paraId="1D990461" w14:textId="77777777" w:rsidR="002B0EA8" w:rsidRDefault="002B0EA8" w:rsidP="002B0EA8">
      <w:pPr>
        <w:pStyle w:val="PL"/>
        <w:rPr>
          <w:del w:id="1791" w:author="scottma"/>
        </w:rPr>
      </w:pPr>
      <w:del w:id="1792" w:author="scottma">
        <w:r>
          <w:delText xml:space="preserve">        or M2 (only for UMTS). In case this attribute is not used, it carries</w:delText>
        </w:r>
      </w:del>
    </w:p>
    <w:p w14:paraId="1249BB0F" w14:textId="77777777" w:rsidR="002B0EA8" w:rsidRDefault="002B0EA8" w:rsidP="002B0EA8">
      <w:pPr>
        <w:pStyle w:val="PL"/>
        <w:rPr>
          <w:del w:id="1793" w:author="scottma"/>
        </w:rPr>
      </w:pPr>
      <w:del w:id="1794" w:author="scottma">
        <w:r>
          <w:delText xml:space="preserve">        a null semantic.";</w:delText>
        </w:r>
      </w:del>
    </w:p>
    <w:p w14:paraId="3199DC4E" w14:textId="77777777" w:rsidR="002B0EA8" w:rsidRDefault="002B0EA8" w:rsidP="002B0EA8">
      <w:pPr>
        <w:pStyle w:val="PL"/>
        <w:rPr>
          <w:del w:id="1795" w:author="scottma"/>
        </w:rPr>
      </w:pPr>
      <w:del w:id="1796" w:author="scottma">
        <w:r>
          <w:delText xml:space="preserve">      reference "Clause 5.10.4 of 3GPP TS 32.422";</w:delText>
        </w:r>
      </w:del>
    </w:p>
    <w:p w14:paraId="76A57C77" w14:textId="77777777" w:rsidR="002B0EA8" w:rsidRDefault="002B0EA8" w:rsidP="002B0EA8">
      <w:pPr>
        <w:pStyle w:val="PL"/>
      </w:pPr>
      <w:r>
        <w:t xml:space="preserve">    }</w:t>
      </w:r>
    </w:p>
    <w:p w14:paraId="45A4E328" w14:textId="77777777" w:rsidR="002B0EA8" w:rsidRDefault="002B0EA8" w:rsidP="002B0EA8">
      <w:pPr>
        <w:pStyle w:val="PL"/>
      </w:pPr>
    </w:p>
    <w:p w14:paraId="61AB4E2B" w14:textId="77777777" w:rsidR="002B0EA8" w:rsidRDefault="002B0EA8" w:rsidP="002B0EA8">
      <w:pPr>
        <w:pStyle w:val="PL"/>
        <w:rPr>
          <w:ins w:id="1797" w:author="scottma"/>
        </w:rPr>
      </w:pPr>
      <w:ins w:id="1798" w:author="scottma">
        <w:r>
          <w:t xml:space="preserve">    leaf </w:t>
        </w:r>
        <w:proofErr w:type="spellStart"/>
        <w:r>
          <w:t>jobId</w:t>
        </w:r>
        <w:proofErr w:type="spellEnd"/>
        <w:r>
          <w:t xml:space="preserve"> {</w:t>
        </w:r>
      </w:ins>
    </w:p>
    <w:p w14:paraId="03E2C342" w14:textId="77777777" w:rsidR="002B0EA8" w:rsidRDefault="002B0EA8" w:rsidP="002B0EA8">
      <w:pPr>
        <w:pStyle w:val="PL"/>
        <w:rPr>
          <w:ins w:id="1799" w:author="scottma"/>
        </w:rPr>
      </w:pPr>
      <w:ins w:id="1800" w:author="scottma">
        <w:r>
          <w:t xml:space="preserve">      type </w:t>
        </w:r>
        <w:proofErr w:type="gramStart"/>
        <w:r>
          <w:t>string;</w:t>
        </w:r>
        <w:proofErr w:type="gramEnd"/>
      </w:ins>
    </w:p>
    <w:p w14:paraId="2D696337" w14:textId="77777777" w:rsidR="002B0EA8" w:rsidRDefault="002B0EA8" w:rsidP="002B0EA8">
      <w:pPr>
        <w:pStyle w:val="PL"/>
        <w:rPr>
          <w:ins w:id="1801" w:author="scottma"/>
        </w:rPr>
      </w:pPr>
      <w:ins w:id="1802" w:author="scottma">
        <w:r>
          <w:t xml:space="preserve">      yext3</w:t>
        </w:r>
        <w:proofErr w:type="gramStart"/>
        <w:r>
          <w:t>gpp:inVariant</w:t>
        </w:r>
        <w:proofErr w:type="gramEnd"/>
        <w:r>
          <w:t>;</w:t>
        </w:r>
      </w:ins>
    </w:p>
    <w:p w14:paraId="3F0FFD36" w14:textId="77777777" w:rsidR="002B0EA8" w:rsidRDefault="002B0EA8" w:rsidP="002B0EA8">
      <w:pPr>
        <w:pStyle w:val="PL"/>
        <w:rPr>
          <w:ins w:id="1803" w:author="scottma"/>
        </w:rPr>
      </w:pPr>
      <w:ins w:id="1804" w:author="scottma">
        <w:r>
          <w:t xml:space="preserve">      description "Identifier of a </w:t>
        </w:r>
        <w:proofErr w:type="spellStart"/>
        <w:r>
          <w:t>TraceJob</w:t>
        </w:r>
        <w:proofErr w:type="spellEnd"/>
        <w:proofErr w:type="gramStart"/>
        <w:r>
          <w:t>";</w:t>
        </w:r>
        <w:proofErr w:type="gramEnd"/>
      </w:ins>
    </w:p>
    <w:p w14:paraId="6371DE5A" w14:textId="77777777" w:rsidR="002B0EA8" w:rsidRDefault="002B0EA8" w:rsidP="002B0EA8">
      <w:pPr>
        <w:pStyle w:val="PL"/>
        <w:rPr>
          <w:del w:id="1805" w:author="scottma"/>
        </w:rPr>
      </w:pPr>
      <w:del w:id="1806" w:author="scottma">
        <w:r>
          <w:delText xml:space="preserve">    leaf reportInterval {</w:delText>
        </w:r>
      </w:del>
    </w:p>
    <w:p w14:paraId="226C0574" w14:textId="77777777" w:rsidR="002B0EA8" w:rsidRDefault="002B0EA8" w:rsidP="002B0EA8">
      <w:pPr>
        <w:pStyle w:val="PL"/>
        <w:rPr>
          <w:del w:id="1807" w:author="scottma"/>
        </w:rPr>
      </w:pPr>
      <w:del w:id="1808" w:author="scottma">
        <w:r>
          <w:delText xml:space="preserve">      when '../jobType = "IMMEDIATE_MDT_ONLY"'</w:delText>
        </w:r>
      </w:del>
    </w:p>
    <w:p w14:paraId="2519F60E" w14:textId="77777777" w:rsidR="002B0EA8" w:rsidRDefault="002B0EA8" w:rsidP="002B0EA8">
      <w:pPr>
        <w:pStyle w:val="PL"/>
        <w:rPr>
          <w:del w:id="1809" w:author="scottma"/>
        </w:rPr>
      </w:pPr>
      <w:del w:id="1810" w:author="scottma">
        <w:r>
          <w:delText xml:space="preserve">        +  ' and ../reportingTrigger = "PERIODICAL"';</w:delText>
        </w:r>
      </w:del>
    </w:p>
    <w:p w14:paraId="7001326D" w14:textId="77777777" w:rsidR="002B0EA8" w:rsidRDefault="002B0EA8" w:rsidP="002B0EA8">
      <w:pPr>
        <w:pStyle w:val="PL"/>
        <w:rPr>
          <w:del w:id="1811" w:author="scottma"/>
        </w:rPr>
      </w:pPr>
      <w:del w:id="1812" w:author="scottma">
        <w:r>
          <w:delText xml:space="preserve">      type uint32 {</w:delText>
        </w:r>
      </w:del>
    </w:p>
    <w:p w14:paraId="78F87A67" w14:textId="77777777" w:rsidR="002B0EA8" w:rsidRDefault="002B0EA8" w:rsidP="002B0EA8">
      <w:pPr>
        <w:pStyle w:val="PL"/>
        <w:rPr>
          <w:del w:id="1813" w:author="scottma"/>
        </w:rPr>
      </w:pPr>
      <w:del w:id="1814" w:author="scottma">
        <w:r>
          <w:delText xml:space="preserve">        range "120|240|250|480|500|640|1000|1024|2000|2048|3000|4000|"</w:delText>
        </w:r>
      </w:del>
    </w:p>
    <w:p w14:paraId="6F7CB687" w14:textId="77777777" w:rsidR="002B0EA8" w:rsidRDefault="002B0EA8" w:rsidP="002B0EA8">
      <w:pPr>
        <w:pStyle w:val="PL"/>
        <w:rPr>
          <w:del w:id="1815" w:author="scottma"/>
        </w:rPr>
      </w:pPr>
      <w:del w:id="1816" w:author="scottma">
        <w:r>
          <w:delText xml:space="preserve">          +"5120|6000|8000|10240|12000|16000|20000|"</w:delText>
        </w:r>
      </w:del>
    </w:p>
    <w:p w14:paraId="1E7355A7" w14:textId="77777777" w:rsidR="002B0EA8" w:rsidRDefault="002B0EA8" w:rsidP="002B0EA8">
      <w:pPr>
        <w:pStyle w:val="PL"/>
        <w:rPr>
          <w:del w:id="1817" w:author="scottma"/>
        </w:rPr>
      </w:pPr>
      <w:del w:id="1818" w:author="scottma">
        <w:r>
          <w:delText xml:space="preserve">          +"20480|24000|28000|32000|40960|60000|64000|"</w:delText>
        </w:r>
      </w:del>
    </w:p>
    <w:p w14:paraId="49A99DD7" w14:textId="77777777" w:rsidR="002B0EA8" w:rsidRDefault="002B0EA8" w:rsidP="002B0EA8">
      <w:pPr>
        <w:pStyle w:val="PL"/>
        <w:rPr>
          <w:del w:id="1819" w:author="scottma"/>
        </w:rPr>
      </w:pPr>
      <w:del w:id="1820" w:author="scottma">
        <w:r>
          <w:delText xml:space="preserve">          +"360000|720000|1800000|3600000";</w:delText>
        </w:r>
      </w:del>
    </w:p>
    <w:p w14:paraId="0B192776" w14:textId="77777777" w:rsidR="002B0EA8" w:rsidRDefault="002B0EA8" w:rsidP="002B0EA8">
      <w:pPr>
        <w:pStyle w:val="PL"/>
        <w:rPr>
          <w:del w:id="1821" w:author="scottma"/>
        </w:rPr>
      </w:pPr>
      <w:del w:id="1822" w:author="scottma">
        <w:r>
          <w:delText xml:space="preserve">      }</w:delText>
        </w:r>
      </w:del>
    </w:p>
    <w:p w14:paraId="5F0B91FD" w14:textId="77777777" w:rsidR="002B0EA8" w:rsidRDefault="002B0EA8" w:rsidP="002B0EA8">
      <w:pPr>
        <w:pStyle w:val="PL"/>
        <w:rPr>
          <w:del w:id="1823" w:author="scottma"/>
        </w:rPr>
      </w:pPr>
      <w:del w:id="1824" w:author="scottma">
        <w:r>
          <w:delText xml:space="preserve">      units milliseconds;</w:delText>
        </w:r>
      </w:del>
    </w:p>
    <w:p w14:paraId="59EC729F" w14:textId="77777777" w:rsidR="002B0EA8" w:rsidRDefault="002B0EA8" w:rsidP="002B0EA8">
      <w:pPr>
        <w:pStyle w:val="PL"/>
        <w:rPr>
          <w:del w:id="1825" w:author="scottma"/>
        </w:rPr>
      </w:pPr>
      <w:del w:id="1826" w:author="scottma">
        <w:r>
          <w:delText xml:space="preserve">      description "It specifies the interval between the periodical measurements</w:delText>
        </w:r>
      </w:del>
    </w:p>
    <w:p w14:paraId="5EF62430" w14:textId="77777777" w:rsidR="002B0EA8" w:rsidRDefault="002B0EA8" w:rsidP="002B0EA8">
      <w:pPr>
        <w:pStyle w:val="PL"/>
        <w:rPr>
          <w:del w:id="1827" w:author="scottma"/>
        </w:rPr>
      </w:pPr>
      <w:del w:id="1828" w:author="scottma">
        <w:r>
          <w:delText xml:space="preserve">        that shall be taken when the UE is in connected mode.</w:delText>
        </w:r>
      </w:del>
    </w:p>
    <w:p w14:paraId="23D72AE4" w14:textId="77777777" w:rsidR="002B0EA8" w:rsidRDefault="002B0EA8" w:rsidP="002B0EA8">
      <w:pPr>
        <w:pStyle w:val="PL"/>
        <w:rPr>
          <w:del w:id="1829" w:author="scottma"/>
        </w:rPr>
      </w:pPr>
      <w:del w:id="1830" w:author="scottma">
        <w:r>
          <w:delText xml:space="preserve">        The attribute is applicable only for Immediate MDT and when</w:delText>
        </w:r>
      </w:del>
    </w:p>
    <w:p w14:paraId="1095446C" w14:textId="77777777" w:rsidR="002B0EA8" w:rsidRDefault="002B0EA8" w:rsidP="002B0EA8">
      <w:pPr>
        <w:pStyle w:val="PL"/>
        <w:rPr>
          <w:del w:id="1831" w:author="scottma"/>
        </w:rPr>
      </w:pPr>
      <w:del w:id="1832" w:author="scottma">
        <w:r>
          <w:delText xml:space="preserve">        reportingTrigger is configured for periodical measurements. In case</w:delText>
        </w:r>
      </w:del>
    </w:p>
    <w:p w14:paraId="496EA3AC" w14:textId="77777777" w:rsidR="002B0EA8" w:rsidRDefault="002B0EA8" w:rsidP="002B0EA8">
      <w:pPr>
        <w:pStyle w:val="PL"/>
        <w:rPr>
          <w:del w:id="1833" w:author="scottma"/>
        </w:rPr>
      </w:pPr>
      <w:del w:id="1834" w:author="scottma">
        <w:r>
          <w:delText xml:space="preserve">        this attribute is not used, it carries a null semantic.";</w:delText>
        </w:r>
      </w:del>
    </w:p>
    <w:p w14:paraId="3489DF6B" w14:textId="77777777" w:rsidR="002B0EA8" w:rsidRDefault="002B0EA8" w:rsidP="002B0EA8">
      <w:pPr>
        <w:pStyle w:val="PL"/>
        <w:rPr>
          <w:del w:id="1835" w:author="scottma"/>
        </w:rPr>
      </w:pPr>
      <w:del w:id="1836" w:author="scottma">
        <w:r>
          <w:delText xml:space="preserve">      reference "5.10.5 of 3GPP TS 32.422";</w:delText>
        </w:r>
      </w:del>
    </w:p>
    <w:p w14:paraId="284CCEDC" w14:textId="77777777" w:rsidR="002B0EA8" w:rsidRDefault="002B0EA8" w:rsidP="002B0EA8">
      <w:pPr>
        <w:pStyle w:val="PL"/>
      </w:pPr>
      <w:r>
        <w:t xml:space="preserve">    }</w:t>
      </w:r>
    </w:p>
    <w:p w14:paraId="25A8903C" w14:textId="77777777" w:rsidR="002B0EA8" w:rsidRDefault="002B0EA8" w:rsidP="002B0EA8">
      <w:pPr>
        <w:pStyle w:val="PL"/>
      </w:pPr>
    </w:p>
    <w:p w14:paraId="4EB21E1F" w14:textId="77777777" w:rsidR="002B0EA8" w:rsidRDefault="002B0EA8" w:rsidP="002B0EA8">
      <w:pPr>
        <w:pStyle w:val="PL"/>
        <w:rPr>
          <w:ins w:id="1837" w:author="scottma"/>
        </w:rPr>
      </w:pPr>
      <w:ins w:id="1838" w:author="scottma">
        <w:r>
          <w:t xml:space="preserve">    leaf </w:t>
        </w:r>
        <w:proofErr w:type="spellStart"/>
        <w:r>
          <w:t>traceReportingFormat</w:t>
        </w:r>
        <w:proofErr w:type="spellEnd"/>
        <w:r>
          <w:t xml:space="preserve"> {</w:t>
        </w:r>
      </w:ins>
    </w:p>
    <w:p w14:paraId="223A5A50" w14:textId="77777777" w:rsidR="002B0EA8" w:rsidRDefault="002B0EA8" w:rsidP="002B0EA8">
      <w:pPr>
        <w:pStyle w:val="PL"/>
        <w:rPr>
          <w:del w:id="1839" w:author="scottma"/>
        </w:rPr>
      </w:pPr>
      <w:del w:id="1840" w:author="scottma">
        <w:r>
          <w:delText xml:space="preserve">    leaf reportType {</w:delText>
        </w:r>
      </w:del>
    </w:p>
    <w:p w14:paraId="33A77ABE" w14:textId="77777777" w:rsidR="002B0EA8" w:rsidRDefault="002B0EA8" w:rsidP="002B0EA8">
      <w:pPr>
        <w:pStyle w:val="PL"/>
        <w:rPr>
          <w:del w:id="1841" w:author="scottma"/>
        </w:rPr>
      </w:pPr>
      <w:del w:id="1842" w:author="scottma">
        <w:r>
          <w:delText xml:space="preserve">      when '../jobType = "IMMEDIATE_MDT_ONLY"';</w:delText>
        </w:r>
      </w:del>
    </w:p>
    <w:p w14:paraId="3B1C9008" w14:textId="77777777" w:rsidR="002B0EA8" w:rsidRDefault="002B0EA8" w:rsidP="002B0EA8">
      <w:pPr>
        <w:pStyle w:val="PL"/>
      </w:pPr>
      <w:r>
        <w:t xml:space="preserve">      type enumeration {</w:t>
      </w:r>
    </w:p>
    <w:p w14:paraId="51CE67E9" w14:textId="77777777" w:rsidR="002B0EA8" w:rsidRDefault="002B0EA8" w:rsidP="002B0EA8">
      <w:pPr>
        <w:pStyle w:val="PL"/>
        <w:rPr>
          <w:ins w:id="1843" w:author="scottma"/>
        </w:rPr>
      </w:pPr>
      <w:ins w:id="1844" w:author="scottma">
        <w:r>
          <w:t xml:space="preserve">        </w:t>
        </w:r>
        <w:proofErr w:type="spellStart"/>
        <w:r>
          <w:t>enum</w:t>
        </w:r>
        <w:proofErr w:type="spellEnd"/>
        <w:r>
          <w:t xml:space="preserve"> FILE_</w:t>
        </w:r>
        <w:proofErr w:type="gramStart"/>
        <w:r>
          <w:t>BASED;</w:t>
        </w:r>
        <w:proofErr w:type="gramEnd"/>
      </w:ins>
    </w:p>
    <w:p w14:paraId="767529C9" w14:textId="77777777" w:rsidR="002B0EA8" w:rsidRDefault="002B0EA8" w:rsidP="002B0EA8">
      <w:pPr>
        <w:pStyle w:val="PL"/>
        <w:rPr>
          <w:ins w:id="1845" w:author="scottma"/>
        </w:rPr>
      </w:pPr>
      <w:ins w:id="1846" w:author="scottma">
        <w:r>
          <w:t xml:space="preserve">        </w:t>
        </w:r>
        <w:proofErr w:type="spellStart"/>
        <w:r>
          <w:t>enum</w:t>
        </w:r>
        <w:proofErr w:type="spellEnd"/>
        <w:r>
          <w:t xml:space="preserve"> </w:t>
        </w:r>
        <w:proofErr w:type="gramStart"/>
        <w:r>
          <w:t>STREAMING;</w:t>
        </w:r>
        <w:proofErr w:type="gramEnd"/>
      </w:ins>
    </w:p>
    <w:p w14:paraId="07D1038D" w14:textId="77777777" w:rsidR="002B0EA8" w:rsidRDefault="002B0EA8" w:rsidP="002B0EA8">
      <w:pPr>
        <w:pStyle w:val="PL"/>
        <w:rPr>
          <w:del w:id="1847" w:author="scottma"/>
        </w:rPr>
      </w:pPr>
      <w:del w:id="1848" w:author="scottma">
        <w:r>
          <w:delText xml:space="preserve">        enum PERIODICAL;</w:delText>
        </w:r>
      </w:del>
    </w:p>
    <w:p w14:paraId="7881F1B1" w14:textId="77777777" w:rsidR="002B0EA8" w:rsidRDefault="002B0EA8" w:rsidP="002B0EA8">
      <w:pPr>
        <w:pStyle w:val="PL"/>
        <w:rPr>
          <w:del w:id="1849" w:author="scottma"/>
        </w:rPr>
      </w:pPr>
      <w:del w:id="1850" w:author="scottma">
        <w:r>
          <w:delText xml:space="preserve">        enum EVENT_TRIGGERED;</w:delText>
        </w:r>
      </w:del>
    </w:p>
    <w:p w14:paraId="2C21F95B" w14:textId="77777777" w:rsidR="002B0EA8" w:rsidRDefault="002B0EA8" w:rsidP="002B0EA8">
      <w:pPr>
        <w:pStyle w:val="PL"/>
      </w:pPr>
      <w:r>
        <w:t xml:space="preserve">      }</w:t>
      </w:r>
    </w:p>
    <w:p w14:paraId="2E67DAD2" w14:textId="77777777" w:rsidR="002B0EA8" w:rsidRDefault="002B0EA8" w:rsidP="002B0EA8">
      <w:pPr>
        <w:pStyle w:val="PL"/>
        <w:rPr>
          <w:ins w:id="1851" w:author="scottma"/>
        </w:rPr>
      </w:pPr>
      <w:ins w:id="1852" w:author="scottma">
        <w:r>
          <w:t xml:space="preserve">      default FILE_</w:t>
        </w:r>
        <w:proofErr w:type="gramStart"/>
        <w:r>
          <w:t>BASED;</w:t>
        </w:r>
        <w:proofErr w:type="gramEnd"/>
      </w:ins>
    </w:p>
    <w:p w14:paraId="61427E0F" w14:textId="77777777" w:rsidR="002B0EA8" w:rsidRDefault="002B0EA8" w:rsidP="002B0EA8">
      <w:pPr>
        <w:pStyle w:val="PL"/>
        <w:rPr>
          <w:ins w:id="1853" w:author="scottma"/>
        </w:rPr>
      </w:pPr>
      <w:ins w:id="1854" w:author="scottma">
        <w:r>
          <w:t xml:space="preserve">      description "Specifies the trace reporting format - streaming </w:t>
        </w:r>
        <w:proofErr w:type="gramStart"/>
        <w:r>
          <w:t>trace</w:t>
        </w:r>
        <w:proofErr w:type="gramEnd"/>
      </w:ins>
    </w:p>
    <w:p w14:paraId="4EEAE223" w14:textId="77777777" w:rsidR="002B0EA8" w:rsidRDefault="002B0EA8" w:rsidP="002B0EA8">
      <w:pPr>
        <w:pStyle w:val="PL"/>
        <w:rPr>
          <w:ins w:id="1855" w:author="scottma"/>
        </w:rPr>
      </w:pPr>
      <w:ins w:id="1856" w:author="scottma">
        <w:r>
          <w:t xml:space="preserve">        reporting or file-based trace reporting</w:t>
        </w:r>
        <w:proofErr w:type="gramStart"/>
        <w:r>
          <w:t>";</w:t>
        </w:r>
        <w:proofErr w:type="gramEnd"/>
      </w:ins>
    </w:p>
    <w:p w14:paraId="23F226A4" w14:textId="77777777" w:rsidR="002B0EA8" w:rsidRDefault="002B0EA8" w:rsidP="002B0EA8">
      <w:pPr>
        <w:pStyle w:val="PL"/>
        <w:rPr>
          <w:ins w:id="1857" w:author="scottma"/>
        </w:rPr>
      </w:pPr>
      <w:ins w:id="1858" w:author="scottma">
        <w:r>
          <w:t xml:space="preserve">      reference "3GPP TS 32.422 clause 5.11</w:t>
        </w:r>
        <w:proofErr w:type="gramStart"/>
        <w:r>
          <w:t>";</w:t>
        </w:r>
        <w:proofErr w:type="gramEnd"/>
      </w:ins>
    </w:p>
    <w:p w14:paraId="1BC137D3" w14:textId="77777777" w:rsidR="002B0EA8" w:rsidRDefault="002B0EA8" w:rsidP="002B0EA8">
      <w:pPr>
        <w:pStyle w:val="PL"/>
        <w:rPr>
          <w:del w:id="1859" w:author="scottma"/>
        </w:rPr>
      </w:pPr>
      <w:del w:id="1860" w:author="scottma">
        <w:r>
          <w:delText xml:space="preserve">      description "It specifies report type for logged NR MDT";</w:delText>
        </w:r>
      </w:del>
    </w:p>
    <w:p w14:paraId="5E874FC0" w14:textId="77777777" w:rsidR="002B0EA8" w:rsidRDefault="002B0EA8" w:rsidP="002B0EA8">
      <w:pPr>
        <w:pStyle w:val="PL"/>
        <w:rPr>
          <w:del w:id="1861" w:author="scottma"/>
        </w:rPr>
      </w:pPr>
      <w:del w:id="1862" w:author="scottma">
        <w:r>
          <w:delText xml:space="preserve">      reference "Clause 5.10.27 of 3GPP TS 32.422";</w:delText>
        </w:r>
      </w:del>
    </w:p>
    <w:p w14:paraId="080B5823" w14:textId="77777777" w:rsidR="002B0EA8" w:rsidRDefault="002B0EA8" w:rsidP="002B0EA8">
      <w:pPr>
        <w:pStyle w:val="PL"/>
      </w:pPr>
      <w:r>
        <w:t xml:space="preserve">    }</w:t>
      </w:r>
    </w:p>
    <w:p w14:paraId="3640F2F5" w14:textId="77777777" w:rsidR="002B0EA8" w:rsidRDefault="002B0EA8" w:rsidP="002B0EA8">
      <w:pPr>
        <w:pStyle w:val="PL"/>
        <w:rPr>
          <w:ins w:id="1863" w:author="scottma"/>
        </w:rPr>
      </w:pPr>
      <w:ins w:id="1864" w:author="scottma">
        <w:r>
          <w:t xml:space="preserve">    </w:t>
        </w:r>
      </w:ins>
    </w:p>
    <w:p w14:paraId="74B57C57" w14:textId="77777777" w:rsidR="002B0EA8" w:rsidRDefault="002B0EA8" w:rsidP="002B0EA8">
      <w:pPr>
        <w:pStyle w:val="PL"/>
        <w:rPr>
          <w:ins w:id="1865" w:author="scottma"/>
        </w:rPr>
      </w:pPr>
      <w:ins w:id="1866" w:author="scottma">
        <w:r>
          <w:t xml:space="preserve">    list </w:t>
        </w:r>
        <w:proofErr w:type="spellStart"/>
        <w:r>
          <w:t>traceTarget</w:t>
        </w:r>
        <w:proofErr w:type="spellEnd"/>
        <w:r>
          <w:t xml:space="preserve"> {</w:t>
        </w:r>
      </w:ins>
    </w:p>
    <w:p w14:paraId="716FFF8D" w14:textId="77777777" w:rsidR="002B0EA8" w:rsidRDefault="002B0EA8" w:rsidP="002B0EA8">
      <w:pPr>
        <w:pStyle w:val="PL"/>
        <w:rPr>
          <w:ins w:id="1867" w:author="scottma"/>
        </w:rPr>
      </w:pPr>
      <w:ins w:id="1868" w:author="scottma">
        <w:r>
          <w:t xml:space="preserve">      key "</w:t>
        </w:r>
        <w:proofErr w:type="spellStart"/>
        <w:r>
          <w:t>targetIdType</w:t>
        </w:r>
        <w:proofErr w:type="spellEnd"/>
        <w:r>
          <w:t xml:space="preserve"> </w:t>
        </w:r>
        <w:proofErr w:type="spellStart"/>
        <w:r>
          <w:t>targetIdValue</w:t>
        </w:r>
        <w:proofErr w:type="spellEnd"/>
        <w:proofErr w:type="gramStart"/>
        <w:r>
          <w:t>";</w:t>
        </w:r>
        <w:proofErr w:type="gramEnd"/>
      </w:ins>
    </w:p>
    <w:p w14:paraId="70ABBE6E" w14:textId="77777777" w:rsidR="002B0EA8" w:rsidRDefault="002B0EA8" w:rsidP="002B0EA8">
      <w:pPr>
        <w:pStyle w:val="PL"/>
        <w:rPr>
          <w:ins w:id="1869" w:author="scottma"/>
        </w:rPr>
      </w:pPr>
      <w:ins w:id="1870" w:author="scottma">
        <w:r>
          <w:t xml:space="preserve">      </w:t>
        </w:r>
        <w:proofErr w:type="gramStart"/>
        <w:r>
          <w:t>max-elements</w:t>
        </w:r>
        <w:proofErr w:type="gramEnd"/>
        <w:r>
          <w:t xml:space="preserve"> 1;</w:t>
        </w:r>
      </w:ins>
    </w:p>
    <w:p w14:paraId="07B565B2" w14:textId="77777777" w:rsidR="002B0EA8" w:rsidRDefault="002B0EA8" w:rsidP="002B0EA8">
      <w:pPr>
        <w:pStyle w:val="PL"/>
      </w:pPr>
    </w:p>
    <w:p w14:paraId="550B0826" w14:textId="77777777" w:rsidR="002B0EA8" w:rsidRDefault="002B0EA8" w:rsidP="002B0EA8">
      <w:pPr>
        <w:pStyle w:val="PL"/>
        <w:rPr>
          <w:ins w:id="1871" w:author="scottma"/>
        </w:rPr>
      </w:pPr>
      <w:ins w:id="1872" w:author="scottma">
        <w:r>
          <w:t xml:space="preserve">      leaf </w:t>
        </w:r>
        <w:proofErr w:type="spellStart"/>
        <w:r>
          <w:t>targetIdType</w:t>
        </w:r>
        <w:proofErr w:type="spellEnd"/>
        <w:r>
          <w:t xml:space="preserve"> {</w:t>
        </w:r>
      </w:ins>
    </w:p>
    <w:p w14:paraId="23447345" w14:textId="77777777" w:rsidR="002B0EA8" w:rsidRDefault="002B0EA8" w:rsidP="002B0EA8">
      <w:pPr>
        <w:pStyle w:val="PL"/>
        <w:rPr>
          <w:ins w:id="1873" w:author="scottma"/>
        </w:rPr>
      </w:pPr>
      <w:ins w:id="1874" w:author="scottma">
        <w:r>
          <w:t xml:space="preserve">        type enumeration {</w:t>
        </w:r>
      </w:ins>
    </w:p>
    <w:p w14:paraId="1406F343" w14:textId="77777777" w:rsidR="002B0EA8" w:rsidRDefault="002B0EA8" w:rsidP="002B0EA8">
      <w:pPr>
        <w:pStyle w:val="PL"/>
        <w:rPr>
          <w:ins w:id="1875" w:author="scottma"/>
        </w:rPr>
      </w:pPr>
      <w:ins w:id="1876" w:author="scottma">
        <w:r>
          <w:t xml:space="preserve">          </w:t>
        </w:r>
        <w:proofErr w:type="spellStart"/>
        <w:r>
          <w:t>enum</w:t>
        </w:r>
        <w:proofErr w:type="spellEnd"/>
        <w:r>
          <w:t xml:space="preserve"> </w:t>
        </w:r>
        <w:proofErr w:type="gramStart"/>
        <w:r>
          <w:t>IMSI;</w:t>
        </w:r>
        <w:proofErr w:type="gramEnd"/>
      </w:ins>
    </w:p>
    <w:p w14:paraId="69AF18F8" w14:textId="77777777" w:rsidR="002B0EA8" w:rsidRDefault="002B0EA8" w:rsidP="002B0EA8">
      <w:pPr>
        <w:pStyle w:val="PL"/>
        <w:rPr>
          <w:ins w:id="1877" w:author="scottma"/>
        </w:rPr>
      </w:pPr>
      <w:ins w:id="1878" w:author="scottma">
        <w:r>
          <w:t xml:space="preserve">          </w:t>
        </w:r>
        <w:proofErr w:type="spellStart"/>
        <w:r>
          <w:t>enum</w:t>
        </w:r>
        <w:proofErr w:type="spellEnd"/>
        <w:r>
          <w:t xml:space="preserve"> </w:t>
        </w:r>
        <w:proofErr w:type="gramStart"/>
        <w:r>
          <w:t>IMEI;</w:t>
        </w:r>
        <w:proofErr w:type="gramEnd"/>
      </w:ins>
    </w:p>
    <w:p w14:paraId="7D5DD4CE" w14:textId="77777777" w:rsidR="002B0EA8" w:rsidRDefault="002B0EA8" w:rsidP="002B0EA8">
      <w:pPr>
        <w:pStyle w:val="PL"/>
        <w:rPr>
          <w:ins w:id="1879" w:author="scottma"/>
        </w:rPr>
      </w:pPr>
      <w:ins w:id="1880" w:author="scottma">
        <w:r>
          <w:t xml:space="preserve">          </w:t>
        </w:r>
        <w:proofErr w:type="spellStart"/>
        <w:r>
          <w:t>enum</w:t>
        </w:r>
        <w:proofErr w:type="spellEnd"/>
        <w:r>
          <w:t xml:space="preserve"> </w:t>
        </w:r>
        <w:proofErr w:type="gramStart"/>
        <w:r>
          <w:t>IMEISV;</w:t>
        </w:r>
        <w:proofErr w:type="gramEnd"/>
      </w:ins>
    </w:p>
    <w:p w14:paraId="13B9E690" w14:textId="77777777" w:rsidR="002B0EA8" w:rsidRDefault="002B0EA8" w:rsidP="002B0EA8">
      <w:pPr>
        <w:pStyle w:val="PL"/>
        <w:rPr>
          <w:ins w:id="1881" w:author="scottma"/>
        </w:rPr>
      </w:pPr>
      <w:ins w:id="1882" w:author="scottma">
        <w:r>
          <w:t xml:space="preserve">          </w:t>
        </w:r>
        <w:proofErr w:type="spellStart"/>
        <w:r>
          <w:t>enum</w:t>
        </w:r>
        <w:proofErr w:type="spellEnd"/>
        <w:r>
          <w:t xml:space="preserve"> PUBLIC_</w:t>
        </w:r>
        <w:proofErr w:type="gramStart"/>
        <w:r>
          <w:t>ID;</w:t>
        </w:r>
        <w:proofErr w:type="gramEnd"/>
      </w:ins>
    </w:p>
    <w:p w14:paraId="5DCEE260" w14:textId="77777777" w:rsidR="002B0EA8" w:rsidRDefault="002B0EA8" w:rsidP="002B0EA8">
      <w:pPr>
        <w:pStyle w:val="PL"/>
        <w:rPr>
          <w:ins w:id="1883" w:author="scottma"/>
        </w:rPr>
      </w:pPr>
      <w:ins w:id="1884" w:author="scottma">
        <w:r>
          <w:t xml:space="preserve">          </w:t>
        </w:r>
        <w:proofErr w:type="spellStart"/>
        <w:r>
          <w:t>enum</w:t>
        </w:r>
        <w:proofErr w:type="spellEnd"/>
        <w:r>
          <w:t xml:space="preserve"> UTRAN_</w:t>
        </w:r>
        <w:proofErr w:type="gramStart"/>
        <w:r>
          <w:t>CELL;</w:t>
        </w:r>
        <w:proofErr w:type="gramEnd"/>
      </w:ins>
    </w:p>
    <w:p w14:paraId="64CF6253" w14:textId="77777777" w:rsidR="002B0EA8" w:rsidRDefault="002B0EA8" w:rsidP="002B0EA8">
      <w:pPr>
        <w:pStyle w:val="PL"/>
        <w:rPr>
          <w:ins w:id="1885" w:author="scottma"/>
        </w:rPr>
      </w:pPr>
      <w:ins w:id="1886" w:author="scottma">
        <w:r>
          <w:t xml:space="preserve">          </w:t>
        </w:r>
        <w:proofErr w:type="spellStart"/>
        <w:r>
          <w:t>enum</w:t>
        </w:r>
        <w:proofErr w:type="spellEnd"/>
        <w:r>
          <w:t xml:space="preserve"> E_UTRAN_</w:t>
        </w:r>
        <w:proofErr w:type="gramStart"/>
        <w:r>
          <w:t>CELL;</w:t>
        </w:r>
        <w:proofErr w:type="gramEnd"/>
      </w:ins>
    </w:p>
    <w:p w14:paraId="02FC081C" w14:textId="77777777" w:rsidR="002B0EA8" w:rsidRDefault="002B0EA8" w:rsidP="002B0EA8">
      <w:pPr>
        <w:pStyle w:val="PL"/>
        <w:rPr>
          <w:ins w:id="1887" w:author="scottma"/>
        </w:rPr>
      </w:pPr>
      <w:ins w:id="1888" w:author="scottma">
        <w:r>
          <w:t xml:space="preserve">          </w:t>
        </w:r>
        <w:proofErr w:type="spellStart"/>
        <w:r>
          <w:t>enum</w:t>
        </w:r>
        <w:proofErr w:type="spellEnd"/>
        <w:r>
          <w:t xml:space="preserve"> NG_RAN_</w:t>
        </w:r>
        <w:proofErr w:type="gramStart"/>
        <w:r>
          <w:t>CELL;</w:t>
        </w:r>
        <w:proofErr w:type="gramEnd"/>
      </w:ins>
    </w:p>
    <w:p w14:paraId="19CFDA9D" w14:textId="77777777" w:rsidR="002B0EA8" w:rsidRDefault="002B0EA8" w:rsidP="002B0EA8">
      <w:pPr>
        <w:pStyle w:val="PL"/>
        <w:rPr>
          <w:ins w:id="1889" w:author="scottma"/>
        </w:rPr>
      </w:pPr>
      <w:ins w:id="1890" w:author="scottma">
        <w:r>
          <w:t xml:space="preserve">          </w:t>
        </w:r>
        <w:proofErr w:type="spellStart"/>
        <w:r>
          <w:t>enum</w:t>
        </w:r>
        <w:proofErr w:type="spellEnd"/>
        <w:r>
          <w:t xml:space="preserve"> </w:t>
        </w:r>
        <w:proofErr w:type="gramStart"/>
        <w:r>
          <w:t>ENB;</w:t>
        </w:r>
        <w:proofErr w:type="gramEnd"/>
      </w:ins>
    </w:p>
    <w:p w14:paraId="5602749B" w14:textId="77777777" w:rsidR="002B0EA8" w:rsidRDefault="002B0EA8" w:rsidP="002B0EA8">
      <w:pPr>
        <w:pStyle w:val="PL"/>
        <w:rPr>
          <w:ins w:id="1891" w:author="scottma"/>
        </w:rPr>
      </w:pPr>
      <w:ins w:id="1892" w:author="scottma">
        <w:r>
          <w:t xml:space="preserve">          </w:t>
        </w:r>
        <w:proofErr w:type="spellStart"/>
        <w:r>
          <w:t>enum</w:t>
        </w:r>
        <w:proofErr w:type="spellEnd"/>
        <w:r>
          <w:t xml:space="preserve"> </w:t>
        </w:r>
        <w:proofErr w:type="gramStart"/>
        <w:r>
          <w:t>RNC;</w:t>
        </w:r>
        <w:proofErr w:type="gramEnd"/>
      </w:ins>
    </w:p>
    <w:p w14:paraId="3740384C" w14:textId="77777777" w:rsidR="002B0EA8" w:rsidRDefault="002B0EA8" w:rsidP="002B0EA8">
      <w:pPr>
        <w:pStyle w:val="PL"/>
        <w:rPr>
          <w:ins w:id="1893" w:author="scottma"/>
        </w:rPr>
      </w:pPr>
      <w:ins w:id="1894" w:author="scottma">
        <w:r>
          <w:t xml:space="preserve">          </w:t>
        </w:r>
        <w:proofErr w:type="spellStart"/>
        <w:r>
          <w:t>enum</w:t>
        </w:r>
        <w:proofErr w:type="spellEnd"/>
        <w:r>
          <w:t xml:space="preserve"> </w:t>
        </w:r>
        <w:proofErr w:type="gramStart"/>
        <w:r>
          <w:t>GNB;</w:t>
        </w:r>
        <w:proofErr w:type="gramEnd"/>
      </w:ins>
    </w:p>
    <w:p w14:paraId="35BC9B38" w14:textId="77777777" w:rsidR="002B0EA8" w:rsidRDefault="002B0EA8" w:rsidP="002B0EA8">
      <w:pPr>
        <w:pStyle w:val="PL"/>
        <w:rPr>
          <w:ins w:id="1895" w:author="scottma"/>
        </w:rPr>
      </w:pPr>
      <w:ins w:id="1896" w:author="scottma">
        <w:r>
          <w:t xml:space="preserve">          </w:t>
        </w:r>
        <w:proofErr w:type="spellStart"/>
        <w:r>
          <w:t>enum</w:t>
        </w:r>
        <w:proofErr w:type="spellEnd"/>
        <w:r>
          <w:t xml:space="preserve"> </w:t>
        </w:r>
        <w:proofErr w:type="gramStart"/>
        <w:r>
          <w:t>SUPI;</w:t>
        </w:r>
        <w:proofErr w:type="gramEnd"/>
      </w:ins>
    </w:p>
    <w:p w14:paraId="1F9B847E" w14:textId="77777777" w:rsidR="002B0EA8" w:rsidRDefault="002B0EA8" w:rsidP="002B0EA8">
      <w:pPr>
        <w:pStyle w:val="PL"/>
        <w:rPr>
          <w:ins w:id="1897" w:author="scottma"/>
        </w:rPr>
      </w:pPr>
      <w:ins w:id="1898" w:author="scottma">
        <w:r>
          <w:t xml:space="preserve">        }</w:t>
        </w:r>
      </w:ins>
    </w:p>
    <w:p w14:paraId="2C36A4C0" w14:textId="77777777" w:rsidR="002B0EA8" w:rsidRDefault="002B0EA8" w:rsidP="002B0EA8">
      <w:pPr>
        <w:pStyle w:val="PL"/>
        <w:rPr>
          <w:del w:id="1899" w:author="scottma"/>
        </w:rPr>
      </w:pPr>
      <w:del w:id="1900" w:author="scottma">
        <w:r>
          <w:delText xml:space="preserve">    leaf-list sensorInformation {</w:delText>
        </w:r>
      </w:del>
    </w:p>
    <w:p w14:paraId="475B1E76" w14:textId="77777777" w:rsidR="002B0EA8" w:rsidRDefault="002B0EA8" w:rsidP="002B0EA8">
      <w:pPr>
        <w:pStyle w:val="PL"/>
        <w:rPr>
          <w:del w:id="1901" w:author="scottma"/>
        </w:rPr>
      </w:pPr>
      <w:del w:id="1902" w:author="scottma">
        <w:r>
          <w:delText xml:space="preserve">      type enumeration {</w:delText>
        </w:r>
      </w:del>
    </w:p>
    <w:p w14:paraId="0DAC5E00" w14:textId="77777777" w:rsidR="002B0EA8" w:rsidRDefault="002B0EA8" w:rsidP="002B0EA8">
      <w:pPr>
        <w:pStyle w:val="PL"/>
        <w:rPr>
          <w:del w:id="1903" w:author="scottma"/>
        </w:rPr>
      </w:pPr>
      <w:del w:id="1904" w:author="scottma">
        <w:r>
          <w:delText xml:space="preserve">        enum BAROMETRIC_PRESSURE;</w:delText>
        </w:r>
      </w:del>
    </w:p>
    <w:p w14:paraId="289EE444" w14:textId="77777777" w:rsidR="002B0EA8" w:rsidRDefault="002B0EA8" w:rsidP="002B0EA8">
      <w:pPr>
        <w:pStyle w:val="PL"/>
        <w:rPr>
          <w:del w:id="1905" w:author="scottma"/>
        </w:rPr>
      </w:pPr>
      <w:del w:id="1906" w:author="scottma">
        <w:r>
          <w:lastRenderedPageBreak/>
          <w:delText xml:space="preserve">        enum UE_SPEED;</w:delText>
        </w:r>
      </w:del>
    </w:p>
    <w:p w14:paraId="72A7DC5E" w14:textId="77777777" w:rsidR="002B0EA8" w:rsidRDefault="002B0EA8" w:rsidP="002B0EA8">
      <w:pPr>
        <w:pStyle w:val="PL"/>
        <w:rPr>
          <w:del w:id="1907" w:author="scottma"/>
        </w:rPr>
      </w:pPr>
      <w:del w:id="1908" w:author="scottma">
        <w:r>
          <w:delText xml:space="preserve">        enum UE_ORIENTATION;</w:delText>
        </w:r>
      </w:del>
    </w:p>
    <w:p w14:paraId="2CBDEFEB" w14:textId="77777777" w:rsidR="002B0EA8" w:rsidRDefault="002B0EA8" w:rsidP="002B0EA8">
      <w:pPr>
        <w:pStyle w:val="PL"/>
      </w:pPr>
      <w:r>
        <w:t xml:space="preserve">      }</w:t>
      </w:r>
    </w:p>
    <w:p w14:paraId="0DA9E842" w14:textId="77777777" w:rsidR="002B0EA8" w:rsidRDefault="002B0EA8" w:rsidP="002B0EA8">
      <w:pPr>
        <w:pStyle w:val="PL"/>
        <w:rPr>
          <w:del w:id="1909" w:author="scottma"/>
        </w:rPr>
      </w:pPr>
      <w:del w:id="1910" w:author="scottma">
        <w:r>
          <w:delText xml:space="preserve">      description "It specifies which sensor information shall be included in</w:delText>
        </w:r>
      </w:del>
    </w:p>
    <w:p w14:paraId="4A3FF64E" w14:textId="77777777" w:rsidR="002B0EA8" w:rsidRDefault="002B0EA8" w:rsidP="002B0EA8">
      <w:pPr>
        <w:pStyle w:val="PL"/>
        <w:rPr>
          <w:del w:id="1911" w:author="scottma"/>
        </w:rPr>
      </w:pPr>
      <w:del w:id="1912" w:author="scottma">
        <w:r>
          <w:delText xml:space="preserve">        logged NR MDT and immediate NR MDT measurement if they are available.</w:delText>
        </w:r>
      </w:del>
    </w:p>
    <w:p w14:paraId="12D8EF5F" w14:textId="77777777" w:rsidR="002B0EA8" w:rsidRDefault="002B0EA8" w:rsidP="002B0EA8">
      <w:pPr>
        <w:pStyle w:val="PL"/>
        <w:rPr>
          <w:del w:id="1913" w:author="scottma"/>
        </w:rPr>
      </w:pPr>
      <w:del w:id="1914" w:author="scottma">
        <w:r>
          <w:delText xml:space="preserve">        The following sensor measurement can be included or excluded for </w:delText>
        </w:r>
      </w:del>
    </w:p>
    <w:p w14:paraId="2763CB9B" w14:textId="77777777" w:rsidR="002B0EA8" w:rsidRDefault="002B0EA8" w:rsidP="002B0EA8">
      <w:pPr>
        <w:pStyle w:val="PL"/>
        <w:rPr>
          <w:del w:id="1915" w:author="scottma"/>
        </w:rPr>
      </w:pPr>
      <w:del w:id="1916" w:author="scottma">
        <w:r>
          <w:delText xml:space="preserve">        the UE.";</w:delText>
        </w:r>
      </w:del>
    </w:p>
    <w:p w14:paraId="3A86C6B6" w14:textId="77777777" w:rsidR="002B0EA8" w:rsidRDefault="002B0EA8" w:rsidP="002B0EA8">
      <w:pPr>
        <w:pStyle w:val="PL"/>
        <w:rPr>
          <w:del w:id="1917" w:author="scottma"/>
        </w:rPr>
      </w:pPr>
      <w:del w:id="1918" w:author="scottma">
        <w:r>
          <w:delText xml:space="preserve">      reference "Clause 5.10.29 of 3GPP TS 32.422";</w:delText>
        </w:r>
      </w:del>
    </w:p>
    <w:p w14:paraId="5F81FFF1" w14:textId="77777777" w:rsidR="002B0EA8" w:rsidRDefault="002B0EA8" w:rsidP="002B0EA8">
      <w:pPr>
        <w:pStyle w:val="PL"/>
        <w:rPr>
          <w:del w:id="1919" w:author="scottma"/>
        </w:rPr>
      </w:pPr>
      <w:del w:id="1920" w:author="scottma">
        <w:r>
          <w:delText xml:space="preserve">    }</w:delText>
        </w:r>
      </w:del>
    </w:p>
    <w:p w14:paraId="1944B9DD" w14:textId="77777777" w:rsidR="002B0EA8" w:rsidRDefault="002B0EA8" w:rsidP="002B0EA8">
      <w:pPr>
        <w:pStyle w:val="PL"/>
      </w:pPr>
    </w:p>
    <w:p w14:paraId="7C9B09AE" w14:textId="77777777" w:rsidR="002B0EA8" w:rsidRDefault="002B0EA8" w:rsidP="002B0EA8">
      <w:pPr>
        <w:pStyle w:val="PL"/>
        <w:rPr>
          <w:ins w:id="1921" w:author="scottma"/>
        </w:rPr>
      </w:pPr>
      <w:ins w:id="1922" w:author="scottma">
        <w:r>
          <w:t xml:space="preserve">      leaf </w:t>
        </w:r>
        <w:proofErr w:type="spellStart"/>
        <w:r>
          <w:t>targetIdValue</w:t>
        </w:r>
        <w:proofErr w:type="spellEnd"/>
        <w:r>
          <w:t xml:space="preserve"> {</w:t>
        </w:r>
      </w:ins>
    </w:p>
    <w:p w14:paraId="62CF5377" w14:textId="77777777" w:rsidR="002B0EA8" w:rsidRDefault="002B0EA8" w:rsidP="002B0EA8">
      <w:pPr>
        <w:pStyle w:val="PL"/>
        <w:rPr>
          <w:ins w:id="1923" w:author="scottma"/>
        </w:rPr>
      </w:pPr>
      <w:ins w:id="1924" w:author="scottma">
        <w:r>
          <w:t xml:space="preserve">        type </w:t>
        </w:r>
        <w:proofErr w:type="gramStart"/>
        <w:r>
          <w:t>string;</w:t>
        </w:r>
        <w:proofErr w:type="gramEnd"/>
      </w:ins>
    </w:p>
    <w:p w14:paraId="46C1F4CA" w14:textId="77777777" w:rsidR="002B0EA8" w:rsidRDefault="002B0EA8" w:rsidP="002B0EA8">
      <w:pPr>
        <w:pStyle w:val="PL"/>
        <w:rPr>
          <w:ins w:id="1925" w:author="scottma"/>
        </w:rPr>
      </w:pPr>
      <w:ins w:id="1926" w:author="scottma">
        <w:r>
          <w:t xml:space="preserve">      }</w:t>
        </w:r>
      </w:ins>
    </w:p>
    <w:p w14:paraId="19D8CD31" w14:textId="77777777" w:rsidR="002B0EA8" w:rsidRDefault="002B0EA8" w:rsidP="002B0EA8">
      <w:pPr>
        <w:pStyle w:val="PL"/>
        <w:rPr>
          <w:ins w:id="1927" w:author="scottma"/>
        </w:rPr>
      </w:pPr>
    </w:p>
    <w:p w14:paraId="2D44822E" w14:textId="77777777" w:rsidR="002B0EA8" w:rsidRDefault="002B0EA8" w:rsidP="002B0EA8">
      <w:pPr>
        <w:pStyle w:val="PL"/>
        <w:rPr>
          <w:ins w:id="1928" w:author="scottma"/>
        </w:rPr>
      </w:pPr>
      <w:ins w:id="1929" w:author="scottma">
        <w:r>
          <w:t xml:space="preserve">      description "Specifies the target object of the Trace and MDT. The</w:t>
        </w:r>
      </w:ins>
    </w:p>
    <w:p w14:paraId="3842ED16" w14:textId="77777777" w:rsidR="002B0EA8" w:rsidRDefault="002B0EA8" w:rsidP="002B0EA8">
      <w:pPr>
        <w:pStyle w:val="PL"/>
        <w:rPr>
          <w:ins w:id="1930" w:author="scottma"/>
        </w:rPr>
      </w:pPr>
      <w:ins w:id="1931" w:author="scottma">
        <w:r>
          <w:t xml:space="preserve">        attribute is applicable for both Trace and MDT. This attribute</w:t>
        </w:r>
      </w:ins>
    </w:p>
    <w:p w14:paraId="7A8E3EAE" w14:textId="77777777" w:rsidR="002B0EA8" w:rsidRDefault="002B0EA8" w:rsidP="002B0EA8">
      <w:pPr>
        <w:pStyle w:val="PL"/>
        <w:rPr>
          <w:ins w:id="1932" w:author="scottma"/>
        </w:rPr>
      </w:pPr>
      <w:ins w:id="1933" w:author="scottma">
        <w:r>
          <w:t xml:space="preserve">        includes the ID type of the target as an enumeration and the ID value.</w:t>
        </w:r>
      </w:ins>
    </w:p>
    <w:p w14:paraId="3E07834F" w14:textId="77777777" w:rsidR="002B0EA8" w:rsidRDefault="002B0EA8" w:rsidP="002B0EA8">
      <w:pPr>
        <w:pStyle w:val="PL"/>
        <w:rPr>
          <w:ins w:id="1934" w:author="scottma"/>
        </w:rPr>
      </w:pPr>
    </w:p>
    <w:p w14:paraId="41454F55" w14:textId="77777777" w:rsidR="002B0EA8" w:rsidRDefault="002B0EA8" w:rsidP="002B0EA8">
      <w:pPr>
        <w:pStyle w:val="PL"/>
        <w:rPr>
          <w:ins w:id="1935" w:author="scottma"/>
        </w:rPr>
      </w:pPr>
      <w:ins w:id="1936" w:author="scottma">
        <w:r>
          <w:t xml:space="preserve">        The </w:t>
        </w:r>
        <w:proofErr w:type="spellStart"/>
        <w:r>
          <w:t>traceTarget</w:t>
        </w:r>
        <w:proofErr w:type="spellEnd"/>
        <w:r>
          <w:t xml:space="preserve"> shall be public ID in case of a Management Based</w:t>
        </w:r>
      </w:ins>
    </w:p>
    <w:p w14:paraId="1B013D5B" w14:textId="77777777" w:rsidR="002B0EA8" w:rsidRDefault="002B0EA8" w:rsidP="002B0EA8">
      <w:pPr>
        <w:pStyle w:val="PL"/>
        <w:rPr>
          <w:ins w:id="1937" w:author="scottma"/>
        </w:rPr>
      </w:pPr>
      <w:ins w:id="1938" w:author="scottma">
        <w:r>
          <w:t xml:space="preserve">        Activation is done to an </w:t>
        </w:r>
        <w:proofErr w:type="spellStart"/>
        <w:r>
          <w:t>ScscfFunction</w:t>
        </w:r>
        <w:proofErr w:type="spellEnd"/>
        <w:r>
          <w:t xml:space="preserve">. The </w:t>
        </w:r>
        <w:proofErr w:type="spellStart"/>
        <w:r>
          <w:t>traceTarget</w:t>
        </w:r>
        <w:proofErr w:type="spellEnd"/>
        <w:r>
          <w:t xml:space="preserve"> shall </w:t>
        </w:r>
        <w:proofErr w:type="gramStart"/>
        <w:r>
          <w:t>be</w:t>
        </w:r>
        <w:proofErr w:type="gramEnd"/>
      </w:ins>
    </w:p>
    <w:p w14:paraId="199B9EDB" w14:textId="77777777" w:rsidR="002B0EA8" w:rsidRDefault="002B0EA8" w:rsidP="002B0EA8">
      <w:pPr>
        <w:pStyle w:val="PL"/>
        <w:rPr>
          <w:ins w:id="1939" w:author="scottma"/>
        </w:rPr>
      </w:pPr>
      <w:ins w:id="1940" w:author="scottma">
        <w:r>
          <w:t xml:space="preserve">        cell only in case of the UTRAN cell traffic trace function.</w:t>
        </w:r>
      </w:ins>
    </w:p>
    <w:p w14:paraId="022A0663" w14:textId="77777777" w:rsidR="002B0EA8" w:rsidRDefault="002B0EA8" w:rsidP="002B0EA8">
      <w:pPr>
        <w:pStyle w:val="PL"/>
        <w:rPr>
          <w:ins w:id="1941" w:author="scottma"/>
        </w:rPr>
      </w:pPr>
    </w:p>
    <w:p w14:paraId="2143BABD" w14:textId="77777777" w:rsidR="002B0EA8" w:rsidRDefault="002B0EA8" w:rsidP="002B0EA8">
      <w:pPr>
        <w:pStyle w:val="PL"/>
        <w:rPr>
          <w:ins w:id="1942" w:author="scottma"/>
        </w:rPr>
      </w:pPr>
      <w:ins w:id="1943" w:author="scottma">
        <w:r>
          <w:t xml:space="preserve">        The </w:t>
        </w:r>
        <w:proofErr w:type="spellStart"/>
        <w:r>
          <w:t>traceTarget</w:t>
        </w:r>
        <w:proofErr w:type="spellEnd"/>
        <w:r>
          <w:t xml:space="preserve"> shall be E-</w:t>
        </w:r>
        <w:proofErr w:type="spellStart"/>
        <w:r>
          <w:t>UtranCell</w:t>
        </w:r>
        <w:proofErr w:type="spellEnd"/>
        <w:r>
          <w:t xml:space="preserve"> only in case of E-UTRAN </w:t>
        </w:r>
        <w:proofErr w:type="gramStart"/>
        <w:r>
          <w:t>cell</w:t>
        </w:r>
        <w:proofErr w:type="gramEnd"/>
      </w:ins>
    </w:p>
    <w:p w14:paraId="3E5FB609" w14:textId="77777777" w:rsidR="002B0EA8" w:rsidRDefault="002B0EA8" w:rsidP="002B0EA8">
      <w:pPr>
        <w:pStyle w:val="PL"/>
        <w:rPr>
          <w:ins w:id="1944" w:author="scottma"/>
        </w:rPr>
      </w:pPr>
      <w:ins w:id="1945" w:author="scottma">
        <w:r>
          <w:t xml:space="preserve">        traffic trace </w:t>
        </w:r>
        <w:proofErr w:type="spellStart"/>
        <w:proofErr w:type="gramStart"/>
        <w:r>
          <w:t>function.The</w:t>
        </w:r>
        <w:proofErr w:type="spellEnd"/>
        <w:proofErr w:type="gramEnd"/>
        <w:r>
          <w:t xml:space="preserve"> </w:t>
        </w:r>
        <w:proofErr w:type="spellStart"/>
        <w:r>
          <w:t>traceTarget</w:t>
        </w:r>
        <w:proofErr w:type="spellEnd"/>
        <w:r>
          <w:t xml:space="preserve"> shall be either IMSI or</w:t>
        </w:r>
      </w:ins>
    </w:p>
    <w:p w14:paraId="78D74BC9" w14:textId="77777777" w:rsidR="002B0EA8" w:rsidRDefault="002B0EA8" w:rsidP="002B0EA8">
      <w:pPr>
        <w:pStyle w:val="PL"/>
        <w:rPr>
          <w:ins w:id="1946" w:author="scottma"/>
        </w:rPr>
      </w:pPr>
      <w:ins w:id="1947" w:author="scottma">
        <w:r>
          <w:t xml:space="preserve">        IMEI(SV) if the Trace Session is activated to any of the </w:t>
        </w:r>
        <w:proofErr w:type="gramStart"/>
        <w:r>
          <w:t>following</w:t>
        </w:r>
        <w:proofErr w:type="gramEnd"/>
      </w:ins>
    </w:p>
    <w:p w14:paraId="76835A06" w14:textId="77777777" w:rsidR="002B0EA8" w:rsidRDefault="002B0EA8" w:rsidP="002B0EA8">
      <w:pPr>
        <w:pStyle w:val="PL"/>
        <w:rPr>
          <w:ins w:id="1948" w:author="scottma"/>
        </w:rPr>
      </w:pPr>
      <w:ins w:id="1949" w:author="scottma">
        <w:r>
          <w:t xml:space="preserve">        </w:t>
        </w:r>
        <w:proofErr w:type="spellStart"/>
        <w:r>
          <w:t>ManagedEntity</w:t>
        </w:r>
        <w:proofErr w:type="spellEnd"/>
        <w:r>
          <w:t>(</w:t>
        </w:r>
        <w:proofErr w:type="spellStart"/>
        <w:r>
          <w:t>ies</w:t>
        </w:r>
        <w:proofErr w:type="spellEnd"/>
        <w:r>
          <w:t>):</w:t>
        </w:r>
      </w:ins>
    </w:p>
    <w:p w14:paraId="282189B3" w14:textId="77777777" w:rsidR="002B0EA8" w:rsidRDefault="002B0EA8" w:rsidP="002B0EA8">
      <w:pPr>
        <w:pStyle w:val="PL"/>
        <w:rPr>
          <w:ins w:id="1950" w:author="scottma"/>
        </w:rPr>
      </w:pPr>
      <w:ins w:id="1951" w:author="scottma">
        <w:r>
          <w:t xml:space="preserve">        - </w:t>
        </w:r>
        <w:proofErr w:type="spellStart"/>
        <w:r>
          <w:t>HssFunction</w:t>
        </w:r>
        <w:proofErr w:type="spellEnd"/>
      </w:ins>
    </w:p>
    <w:p w14:paraId="29AC52B3" w14:textId="77777777" w:rsidR="002B0EA8" w:rsidRDefault="002B0EA8" w:rsidP="002B0EA8">
      <w:pPr>
        <w:pStyle w:val="PL"/>
        <w:rPr>
          <w:ins w:id="1952" w:author="scottma"/>
        </w:rPr>
      </w:pPr>
      <w:ins w:id="1953" w:author="scottma">
        <w:r>
          <w:t xml:space="preserve">        - </w:t>
        </w:r>
        <w:proofErr w:type="spellStart"/>
        <w:r>
          <w:t>MscServerFunction</w:t>
        </w:r>
        <w:proofErr w:type="spellEnd"/>
      </w:ins>
    </w:p>
    <w:p w14:paraId="52ED591E" w14:textId="77777777" w:rsidR="002B0EA8" w:rsidRDefault="002B0EA8" w:rsidP="002B0EA8">
      <w:pPr>
        <w:pStyle w:val="PL"/>
        <w:rPr>
          <w:ins w:id="1954" w:author="scottma"/>
        </w:rPr>
      </w:pPr>
      <w:ins w:id="1955" w:author="scottma">
        <w:r>
          <w:t xml:space="preserve">        - </w:t>
        </w:r>
        <w:proofErr w:type="spellStart"/>
        <w:r>
          <w:t>SgsnFunction</w:t>
        </w:r>
        <w:proofErr w:type="spellEnd"/>
      </w:ins>
    </w:p>
    <w:p w14:paraId="7680C7A9" w14:textId="77777777" w:rsidR="002B0EA8" w:rsidRDefault="002B0EA8" w:rsidP="002B0EA8">
      <w:pPr>
        <w:pStyle w:val="PL"/>
        <w:rPr>
          <w:ins w:id="1956" w:author="scottma"/>
        </w:rPr>
      </w:pPr>
      <w:ins w:id="1957" w:author="scottma">
        <w:r>
          <w:t xml:space="preserve">        - </w:t>
        </w:r>
        <w:proofErr w:type="spellStart"/>
        <w:r>
          <w:t>GgsnFunction</w:t>
        </w:r>
        <w:proofErr w:type="spellEnd"/>
      </w:ins>
    </w:p>
    <w:p w14:paraId="45789096" w14:textId="77777777" w:rsidR="002B0EA8" w:rsidRDefault="002B0EA8" w:rsidP="002B0EA8">
      <w:pPr>
        <w:pStyle w:val="PL"/>
        <w:rPr>
          <w:ins w:id="1958" w:author="scottma"/>
        </w:rPr>
      </w:pPr>
      <w:ins w:id="1959" w:author="scottma">
        <w:r>
          <w:t xml:space="preserve">        - </w:t>
        </w:r>
        <w:proofErr w:type="spellStart"/>
        <w:r>
          <w:t>BmscFunction</w:t>
        </w:r>
        <w:proofErr w:type="spellEnd"/>
      </w:ins>
    </w:p>
    <w:p w14:paraId="3D4F9D70" w14:textId="77777777" w:rsidR="002B0EA8" w:rsidRDefault="002B0EA8" w:rsidP="002B0EA8">
      <w:pPr>
        <w:pStyle w:val="PL"/>
        <w:rPr>
          <w:ins w:id="1960" w:author="scottma"/>
        </w:rPr>
      </w:pPr>
      <w:ins w:id="1961" w:author="scottma">
        <w:r>
          <w:t xml:space="preserve">        - </w:t>
        </w:r>
        <w:proofErr w:type="spellStart"/>
        <w:r>
          <w:t>RncFunction</w:t>
        </w:r>
        <w:proofErr w:type="spellEnd"/>
      </w:ins>
    </w:p>
    <w:p w14:paraId="3257AE73" w14:textId="77777777" w:rsidR="002B0EA8" w:rsidRDefault="002B0EA8" w:rsidP="002B0EA8">
      <w:pPr>
        <w:pStyle w:val="PL"/>
        <w:rPr>
          <w:ins w:id="1962" w:author="scottma"/>
        </w:rPr>
      </w:pPr>
      <w:ins w:id="1963" w:author="scottma">
        <w:r>
          <w:t xml:space="preserve">        - </w:t>
        </w:r>
        <w:proofErr w:type="spellStart"/>
        <w:r>
          <w:t>MmeFunction</w:t>
        </w:r>
        <w:proofErr w:type="spellEnd"/>
      </w:ins>
    </w:p>
    <w:p w14:paraId="68CC46AB" w14:textId="77777777" w:rsidR="002B0EA8" w:rsidRDefault="002B0EA8" w:rsidP="002B0EA8">
      <w:pPr>
        <w:pStyle w:val="PL"/>
        <w:rPr>
          <w:ins w:id="1964" w:author="scottma"/>
        </w:rPr>
      </w:pPr>
    </w:p>
    <w:p w14:paraId="7FC0069A" w14:textId="77777777" w:rsidR="002B0EA8" w:rsidRDefault="002B0EA8" w:rsidP="002B0EA8">
      <w:pPr>
        <w:pStyle w:val="PL"/>
        <w:rPr>
          <w:ins w:id="1965" w:author="scottma"/>
        </w:rPr>
      </w:pPr>
      <w:ins w:id="1966" w:author="scottma">
        <w:r>
          <w:t xml:space="preserve">        The </w:t>
        </w:r>
        <w:proofErr w:type="spellStart"/>
        <w:r>
          <w:t>traceTarget</w:t>
        </w:r>
        <w:proofErr w:type="spellEnd"/>
        <w:r>
          <w:t xml:space="preserve"> shall be IMSI if the Trace Session is activated to a</w:t>
        </w:r>
      </w:ins>
    </w:p>
    <w:p w14:paraId="04CA4526" w14:textId="77777777" w:rsidR="002B0EA8" w:rsidRDefault="002B0EA8" w:rsidP="002B0EA8">
      <w:pPr>
        <w:pStyle w:val="PL"/>
        <w:rPr>
          <w:ins w:id="1967" w:author="scottma"/>
        </w:rPr>
      </w:pPr>
      <w:ins w:id="1968" w:author="scottma">
        <w:r>
          <w:t xml:space="preserve">        </w:t>
        </w:r>
        <w:proofErr w:type="spellStart"/>
        <w:r>
          <w:t>ManagedEntity</w:t>
        </w:r>
        <w:proofErr w:type="spellEnd"/>
        <w:r>
          <w:t xml:space="preserve"> playing a role of </w:t>
        </w:r>
        <w:proofErr w:type="spellStart"/>
        <w:r>
          <w:t>ServinGWFunction</w:t>
        </w:r>
        <w:proofErr w:type="spellEnd"/>
        <w:r>
          <w:t>.</w:t>
        </w:r>
      </w:ins>
    </w:p>
    <w:p w14:paraId="5ECB7860" w14:textId="77777777" w:rsidR="002B0EA8" w:rsidRDefault="002B0EA8" w:rsidP="002B0EA8">
      <w:pPr>
        <w:pStyle w:val="PL"/>
        <w:rPr>
          <w:ins w:id="1969" w:author="scottma"/>
        </w:rPr>
      </w:pPr>
    </w:p>
    <w:p w14:paraId="3ED5F635" w14:textId="77777777" w:rsidR="002B0EA8" w:rsidRDefault="002B0EA8" w:rsidP="002B0EA8">
      <w:pPr>
        <w:pStyle w:val="PL"/>
        <w:rPr>
          <w:ins w:id="1970" w:author="scottma"/>
        </w:rPr>
      </w:pPr>
      <w:ins w:id="1971" w:author="scottma">
        <w:r>
          <w:t xml:space="preserve">        In case of </w:t>
        </w:r>
        <w:proofErr w:type="spellStart"/>
        <w:r>
          <w:t>signaling</w:t>
        </w:r>
        <w:proofErr w:type="spellEnd"/>
        <w:r>
          <w:t xml:space="preserve"> based Trace/MDT, the </w:t>
        </w:r>
        <w:proofErr w:type="spellStart"/>
        <w:r>
          <w:t>traceTarget</w:t>
        </w:r>
        <w:proofErr w:type="spellEnd"/>
        <w:r>
          <w:t xml:space="preserve"> attribute </w:t>
        </w:r>
        <w:proofErr w:type="gramStart"/>
        <w:r>
          <w:t>shall</w:t>
        </w:r>
        <w:proofErr w:type="gramEnd"/>
        <w:r>
          <w:t xml:space="preserve"> </w:t>
        </w:r>
      </w:ins>
    </w:p>
    <w:p w14:paraId="31532858" w14:textId="77777777" w:rsidR="002B0EA8" w:rsidRDefault="002B0EA8" w:rsidP="002B0EA8">
      <w:pPr>
        <w:pStyle w:val="PL"/>
        <w:rPr>
          <w:ins w:id="1972" w:author="scottma"/>
        </w:rPr>
      </w:pPr>
      <w:ins w:id="1973" w:author="scottma">
        <w:r>
          <w:t xml:space="preserve">        be able to carry (IMSI or IMEI(SV)or SUPI), the </w:t>
        </w:r>
        <w:proofErr w:type="spellStart"/>
        <w:r>
          <w:t>mDTAreaScope</w:t>
        </w:r>
        <w:proofErr w:type="spellEnd"/>
        <w:r>
          <w:t xml:space="preserve"> </w:t>
        </w:r>
        <w:proofErr w:type="gramStart"/>
        <w:r>
          <w:t>attribute</w:t>
        </w:r>
        <w:proofErr w:type="gramEnd"/>
        <w:r>
          <w:t xml:space="preserve"> </w:t>
        </w:r>
      </w:ins>
    </w:p>
    <w:p w14:paraId="5E3F90AF" w14:textId="77777777" w:rsidR="002B0EA8" w:rsidRDefault="002B0EA8" w:rsidP="002B0EA8">
      <w:pPr>
        <w:pStyle w:val="PL"/>
        <w:rPr>
          <w:ins w:id="1974" w:author="scottma"/>
        </w:rPr>
      </w:pPr>
      <w:ins w:id="1975" w:author="scottma">
        <w:r>
          <w:t xml:space="preserve">        shall be able to carry a list of (cell or E-</w:t>
        </w:r>
        <w:proofErr w:type="spellStart"/>
        <w:r>
          <w:t>UtranCell</w:t>
        </w:r>
        <w:proofErr w:type="spellEnd"/>
        <w:r>
          <w:t xml:space="preserve"> or </w:t>
        </w:r>
        <w:proofErr w:type="spellStart"/>
        <w:r>
          <w:t>NRCellDU</w:t>
        </w:r>
        <w:proofErr w:type="spellEnd"/>
        <w:r>
          <w:t xml:space="preserve"> or </w:t>
        </w:r>
      </w:ins>
    </w:p>
    <w:p w14:paraId="479E65D0" w14:textId="77777777" w:rsidR="002B0EA8" w:rsidRDefault="002B0EA8" w:rsidP="002B0EA8">
      <w:pPr>
        <w:pStyle w:val="PL"/>
        <w:rPr>
          <w:ins w:id="1976" w:author="scottma"/>
        </w:rPr>
      </w:pPr>
      <w:ins w:id="1977" w:author="scottma">
        <w:r>
          <w:t xml:space="preserve">        TA/LA/RA).</w:t>
        </w:r>
      </w:ins>
    </w:p>
    <w:p w14:paraId="22B4A70B" w14:textId="77777777" w:rsidR="002B0EA8" w:rsidRDefault="002B0EA8" w:rsidP="002B0EA8">
      <w:pPr>
        <w:pStyle w:val="PL"/>
        <w:rPr>
          <w:ins w:id="1978" w:author="scottma"/>
        </w:rPr>
      </w:pPr>
    </w:p>
    <w:p w14:paraId="0779199B" w14:textId="77777777" w:rsidR="002B0EA8" w:rsidRDefault="002B0EA8" w:rsidP="002B0EA8">
      <w:pPr>
        <w:pStyle w:val="PL"/>
        <w:rPr>
          <w:ins w:id="1979" w:author="scottma"/>
        </w:rPr>
      </w:pPr>
      <w:ins w:id="1980" w:author="scottma">
        <w:r>
          <w:t xml:space="preserve">        In case of management based Immediate MDT, the </w:t>
        </w:r>
        <w:proofErr w:type="spellStart"/>
        <w:r>
          <w:t>traceTarget</w:t>
        </w:r>
        <w:proofErr w:type="spellEnd"/>
        <w:r>
          <w:t xml:space="preserve"> </w:t>
        </w:r>
        <w:proofErr w:type="gramStart"/>
        <w:r>
          <w:t>attribute</w:t>
        </w:r>
        <w:proofErr w:type="gramEnd"/>
      </w:ins>
    </w:p>
    <w:p w14:paraId="4BD80329" w14:textId="77777777" w:rsidR="002B0EA8" w:rsidRDefault="002B0EA8" w:rsidP="002B0EA8">
      <w:pPr>
        <w:pStyle w:val="PL"/>
        <w:rPr>
          <w:ins w:id="1981" w:author="scottma"/>
        </w:rPr>
      </w:pPr>
      <w:ins w:id="1982" w:author="scottma">
        <w:r>
          <w:t xml:space="preserve">        shall be null value, the </w:t>
        </w:r>
        <w:proofErr w:type="spellStart"/>
        <w:r>
          <w:t>mDTAreaScope</w:t>
        </w:r>
        <w:proofErr w:type="spellEnd"/>
        <w:r>
          <w:t xml:space="preserve"> attribute shall carry a list of</w:t>
        </w:r>
      </w:ins>
    </w:p>
    <w:p w14:paraId="38FE0A0C" w14:textId="77777777" w:rsidR="002B0EA8" w:rsidRDefault="002B0EA8" w:rsidP="002B0EA8">
      <w:pPr>
        <w:pStyle w:val="PL"/>
        <w:rPr>
          <w:ins w:id="1983" w:author="scottma"/>
        </w:rPr>
      </w:pPr>
      <w:ins w:id="1984" w:author="scottma">
        <w:r>
          <w:t xml:space="preserve">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w:t>
        </w:r>
      </w:ins>
    </w:p>
    <w:p w14:paraId="04D43326" w14:textId="77777777" w:rsidR="002B0EA8" w:rsidRDefault="002B0EA8" w:rsidP="002B0EA8">
      <w:pPr>
        <w:pStyle w:val="PL"/>
        <w:rPr>
          <w:ins w:id="1985" w:author="scottma"/>
        </w:rPr>
      </w:pPr>
    </w:p>
    <w:p w14:paraId="5BBAE28A" w14:textId="77777777" w:rsidR="002B0EA8" w:rsidRDefault="002B0EA8" w:rsidP="002B0EA8">
      <w:pPr>
        <w:pStyle w:val="PL"/>
        <w:rPr>
          <w:ins w:id="1986" w:author="scottma"/>
        </w:rPr>
      </w:pPr>
      <w:ins w:id="1987" w:author="scottma">
        <w:r>
          <w:t xml:space="preserve">        In case of management based Logged MDT, the </w:t>
        </w:r>
        <w:proofErr w:type="spellStart"/>
        <w:r>
          <w:t>traceTarget</w:t>
        </w:r>
        <w:proofErr w:type="spellEnd"/>
        <w:r>
          <w:t xml:space="preserve"> </w:t>
        </w:r>
        <w:proofErr w:type="gramStart"/>
        <w:r>
          <w:t>attribute</w:t>
        </w:r>
        <w:proofErr w:type="gramEnd"/>
      </w:ins>
    </w:p>
    <w:p w14:paraId="2B91A8A4" w14:textId="77777777" w:rsidR="002B0EA8" w:rsidRDefault="002B0EA8" w:rsidP="002B0EA8">
      <w:pPr>
        <w:pStyle w:val="PL"/>
        <w:rPr>
          <w:ins w:id="1988" w:author="scottma"/>
        </w:rPr>
      </w:pPr>
      <w:ins w:id="1989" w:author="scottma">
        <w:r>
          <w:t xml:space="preserve">        shall carry an </w:t>
        </w:r>
        <w:proofErr w:type="spellStart"/>
        <w:r>
          <w:t>eBs</w:t>
        </w:r>
        <w:proofErr w:type="spellEnd"/>
        <w:r>
          <w:t xml:space="preserve"> or a RNC or </w:t>
        </w:r>
        <w:proofErr w:type="spellStart"/>
        <w:r>
          <w:t>gNBs</w:t>
        </w:r>
        <w:proofErr w:type="spellEnd"/>
        <w:r>
          <w:t xml:space="preserve">. The Logged MDT should be </w:t>
        </w:r>
        <w:proofErr w:type="gramStart"/>
        <w:r>
          <w:t>initiated</w:t>
        </w:r>
        <w:proofErr w:type="gramEnd"/>
        <w:r>
          <w:t xml:space="preserve"> </w:t>
        </w:r>
      </w:ins>
    </w:p>
    <w:p w14:paraId="0DFF739F" w14:textId="77777777" w:rsidR="002B0EA8" w:rsidRDefault="002B0EA8" w:rsidP="002B0EA8">
      <w:pPr>
        <w:pStyle w:val="PL"/>
        <w:rPr>
          <w:ins w:id="1990" w:author="scottma"/>
        </w:rPr>
      </w:pPr>
      <w:ins w:id="1991" w:author="scottma">
        <w:r>
          <w:t xml:space="preserve">        on the specified </w:t>
        </w:r>
        <w:proofErr w:type="spellStart"/>
        <w:r>
          <w:t>eNB</w:t>
        </w:r>
        <w:proofErr w:type="spellEnd"/>
        <w:r>
          <w:t xml:space="preserve"> or RNC or </w:t>
        </w:r>
        <w:proofErr w:type="spellStart"/>
        <w:r>
          <w:t>gNB</w:t>
        </w:r>
        <w:proofErr w:type="spellEnd"/>
        <w:r>
          <w:t xml:space="preserve"> in </w:t>
        </w:r>
        <w:proofErr w:type="spellStart"/>
        <w:r>
          <w:t>traceTarget</w:t>
        </w:r>
        <w:proofErr w:type="spellEnd"/>
        <w:r>
          <w:t xml:space="preserve">. The </w:t>
        </w:r>
        <w:proofErr w:type="spellStart"/>
        <w:r>
          <w:t>mDTAreaScope</w:t>
        </w:r>
        <w:proofErr w:type="spellEnd"/>
        <w:r>
          <w:t xml:space="preserve"> </w:t>
        </w:r>
      </w:ins>
    </w:p>
    <w:p w14:paraId="1C035EA6" w14:textId="77777777" w:rsidR="002B0EA8" w:rsidRDefault="002B0EA8" w:rsidP="002B0EA8">
      <w:pPr>
        <w:pStyle w:val="PL"/>
        <w:rPr>
          <w:ins w:id="1992" w:author="scottma"/>
        </w:rPr>
      </w:pPr>
      <w:ins w:id="1993" w:author="scottma">
        <w:r>
          <w:t xml:space="preserve">        attribute shall carry a list of (</w:t>
        </w:r>
        <w:proofErr w:type="spellStart"/>
        <w:r>
          <w:t>Utrancell</w:t>
        </w:r>
        <w:proofErr w:type="spellEnd"/>
        <w:r>
          <w:t xml:space="preserve"> or E-</w:t>
        </w:r>
        <w:proofErr w:type="spellStart"/>
        <w:r>
          <w:t>UtranCell</w:t>
        </w:r>
        <w:proofErr w:type="spellEnd"/>
        <w:r>
          <w:t xml:space="preserve"> or </w:t>
        </w:r>
        <w:proofErr w:type="spellStart"/>
        <w:r>
          <w:t>NRCellDU</w:t>
        </w:r>
        <w:proofErr w:type="spellEnd"/>
        <w:r>
          <w:t xml:space="preserve"> or </w:t>
        </w:r>
      </w:ins>
    </w:p>
    <w:p w14:paraId="4852CF82" w14:textId="77777777" w:rsidR="002B0EA8" w:rsidRDefault="002B0EA8" w:rsidP="002B0EA8">
      <w:pPr>
        <w:pStyle w:val="PL"/>
        <w:rPr>
          <w:ins w:id="1994" w:author="scottma"/>
        </w:rPr>
      </w:pPr>
      <w:ins w:id="1995" w:author="scottma">
        <w:r>
          <w:t xml:space="preserve">        TA/LA/RA).</w:t>
        </w:r>
      </w:ins>
    </w:p>
    <w:p w14:paraId="2BEF99D3" w14:textId="77777777" w:rsidR="002B0EA8" w:rsidRDefault="002B0EA8" w:rsidP="002B0EA8">
      <w:pPr>
        <w:pStyle w:val="PL"/>
        <w:rPr>
          <w:ins w:id="1996" w:author="scottma"/>
        </w:rPr>
      </w:pPr>
    </w:p>
    <w:p w14:paraId="21ED0733" w14:textId="77777777" w:rsidR="002B0EA8" w:rsidRDefault="002B0EA8" w:rsidP="002B0EA8">
      <w:pPr>
        <w:pStyle w:val="PL"/>
        <w:rPr>
          <w:ins w:id="1997" w:author="scottma"/>
        </w:rPr>
      </w:pPr>
      <w:ins w:id="1998" w:author="scottma">
        <w:r>
          <w:t xml:space="preserve">        In case of RLF reporting, or RCEF </w:t>
        </w:r>
        <w:proofErr w:type="gramStart"/>
        <w:r>
          <w:t>reporting,  the</w:t>
        </w:r>
        <w:proofErr w:type="gramEnd"/>
        <w:r>
          <w:t xml:space="preserve"> </w:t>
        </w:r>
        <w:proofErr w:type="spellStart"/>
        <w:r>
          <w:t>traceTarget</w:t>
        </w:r>
        <w:proofErr w:type="spellEnd"/>
        <w:r>
          <w:t xml:space="preserve"> </w:t>
        </w:r>
      </w:ins>
    </w:p>
    <w:p w14:paraId="1D39F750" w14:textId="77777777" w:rsidR="002B0EA8" w:rsidRDefault="002B0EA8" w:rsidP="002B0EA8">
      <w:pPr>
        <w:pStyle w:val="PL"/>
        <w:rPr>
          <w:ins w:id="1999" w:author="scottma"/>
        </w:rPr>
      </w:pPr>
      <w:ins w:id="2000" w:author="scottma">
        <w:r>
          <w:t xml:space="preserve">        attribute shall be null value, the </w:t>
        </w:r>
        <w:proofErr w:type="spellStart"/>
        <w:r>
          <w:t>mDTAreaScope</w:t>
        </w:r>
        <w:proofErr w:type="spellEnd"/>
        <w:r>
          <w:t xml:space="preserve"> attribute shall </w:t>
        </w:r>
        <w:proofErr w:type="gramStart"/>
        <w:r>
          <w:t>carry</w:t>
        </w:r>
        <w:proofErr w:type="gramEnd"/>
        <w:r>
          <w:t xml:space="preserve"> </w:t>
        </w:r>
      </w:ins>
    </w:p>
    <w:p w14:paraId="53D16BFD" w14:textId="77777777" w:rsidR="002B0EA8" w:rsidRDefault="002B0EA8" w:rsidP="002B0EA8">
      <w:pPr>
        <w:pStyle w:val="PL"/>
        <w:rPr>
          <w:ins w:id="2001" w:author="scottma"/>
        </w:rPr>
      </w:pPr>
      <w:ins w:id="2002" w:author="scottma">
        <w:r>
          <w:t xml:space="preserve">        one or list of </w:t>
        </w:r>
        <w:proofErr w:type="spellStart"/>
        <w:r>
          <w:t>eNBs</w:t>
        </w:r>
        <w:proofErr w:type="spellEnd"/>
        <w:r>
          <w:t>/</w:t>
        </w:r>
        <w:proofErr w:type="spellStart"/>
        <w:r>
          <w:t>gNBs</w:t>
        </w:r>
        <w:proofErr w:type="spellEnd"/>
        <w:proofErr w:type="gramStart"/>
        <w:r>
          <w:t>";</w:t>
        </w:r>
        <w:proofErr w:type="gramEnd"/>
      </w:ins>
    </w:p>
    <w:p w14:paraId="24289E08" w14:textId="77777777" w:rsidR="002B0EA8" w:rsidRDefault="002B0EA8" w:rsidP="002B0EA8">
      <w:pPr>
        <w:pStyle w:val="PL"/>
        <w:rPr>
          <w:ins w:id="2003" w:author="scottma"/>
        </w:rPr>
      </w:pPr>
      <w:ins w:id="2004" w:author="scottma">
        <w:r>
          <w:t xml:space="preserve">      reference "3GPP TS 32.422</w:t>
        </w:r>
        <w:proofErr w:type="gramStart"/>
        <w:r>
          <w:t>";</w:t>
        </w:r>
        <w:proofErr w:type="gramEnd"/>
      </w:ins>
    </w:p>
    <w:p w14:paraId="45435992" w14:textId="77777777" w:rsidR="002B0EA8" w:rsidRDefault="002B0EA8" w:rsidP="002B0EA8">
      <w:pPr>
        <w:pStyle w:val="PL"/>
        <w:rPr>
          <w:del w:id="2005" w:author="scottma"/>
        </w:rPr>
      </w:pPr>
      <w:del w:id="2006" w:author="scottma">
        <w:r>
          <w:delText xml:space="preserve">    leaf traceCollectionEntityId  {</w:delText>
        </w:r>
      </w:del>
    </w:p>
    <w:p w14:paraId="43D00683" w14:textId="77777777" w:rsidR="002B0EA8" w:rsidRDefault="002B0EA8" w:rsidP="002B0EA8">
      <w:pPr>
        <w:pStyle w:val="PL"/>
        <w:rPr>
          <w:del w:id="2007" w:author="scottma"/>
        </w:rPr>
      </w:pPr>
      <w:del w:id="2008" w:author="scottma">
        <w:r>
          <w:delText xml:space="preserve">      when '../jobType = "LOGGED_MDT_ONLY" or ' </w:delText>
        </w:r>
      </w:del>
    </w:p>
    <w:p w14:paraId="1E96AC94" w14:textId="77777777" w:rsidR="002B0EA8" w:rsidRDefault="002B0EA8" w:rsidP="002B0EA8">
      <w:pPr>
        <w:pStyle w:val="PL"/>
        <w:rPr>
          <w:del w:id="2009" w:author="scottma"/>
        </w:rPr>
      </w:pPr>
      <w:del w:id="2010" w:author="scottma">
        <w:r>
          <w:delText xml:space="preserve">        + '../jobType = "LOGGED_MBSFN_MDT"';</w:delText>
        </w:r>
      </w:del>
    </w:p>
    <w:p w14:paraId="15676D34" w14:textId="77777777" w:rsidR="002B0EA8" w:rsidRDefault="002B0EA8" w:rsidP="002B0EA8">
      <w:pPr>
        <w:pStyle w:val="PL"/>
        <w:rPr>
          <w:del w:id="2011" w:author="scottma"/>
        </w:rPr>
      </w:pPr>
      <w:del w:id="2012" w:author="scottma">
        <w:r>
          <w:delText xml:space="preserve">      type uint32;</w:delText>
        </w:r>
      </w:del>
    </w:p>
    <w:p w14:paraId="3BD529A6" w14:textId="77777777" w:rsidR="002B0EA8" w:rsidRDefault="002B0EA8" w:rsidP="002B0EA8">
      <w:pPr>
        <w:pStyle w:val="PL"/>
        <w:rPr>
          <w:del w:id="2013" w:author="scottma"/>
        </w:rPr>
      </w:pPr>
      <w:del w:id="2014" w:author="scottma">
        <w:r>
          <w:delText xml:space="preserve">      description "It specifies the TCE Id which is sent to the UE in </w:delText>
        </w:r>
      </w:del>
    </w:p>
    <w:p w14:paraId="7BABA343" w14:textId="77777777" w:rsidR="002B0EA8" w:rsidRDefault="002B0EA8" w:rsidP="002B0EA8">
      <w:pPr>
        <w:pStyle w:val="PL"/>
        <w:rPr>
          <w:del w:id="2015" w:author="scottma"/>
        </w:rPr>
      </w:pPr>
      <w:del w:id="2016" w:author="scottma">
        <w:r>
          <w:delText xml:space="preserve">        Logged MDT.";</w:delText>
        </w:r>
      </w:del>
    </w:p>
    <w:p w14:paraId="02A33901" w14:textId="77777777" w:rsidR="002B0EA8" w:rsidRDefault="002B0EA8" w:rsidP="002B0EA8">
      <w:pPr>
        <w:pStyle w:val="PL"/>
        <w:rPr>
          <w:del w:id="2017" w:author="scottma"/>
        </w:rPr>
      </w:pPr>
      <w:del w:id="2018" w:author="scottma">
        <w:r>
          <w:delText xml:space="preserve">      reference "Clause 5.10.11 of 3GPP TS 32.422";</w:delText>
        </w:r>
      </w:del>
    </w:p>
    <w:p w14:paraId="4ACE91FC" w14:textId="77777777" w:rsidR="002B0EA8" w:rsidRDefault="002B0EA8" w:rsidP="002B0EA8">
      <w:pPr>
        <w:pStyle w:val="PL"/>
      </w:pPr>
      <w:r>
        <w:t xml:space="preserve">    }</w:t>
      </w:r>
    </w:p>
    <w:p w14:paraId="71C35A58" w14:textId="77777777" w:rsidR="002B0EA8" w:rsidRDefault="002B0EA8" w:rsidP="002B0EA8">
      <w:pPr>
        <w:pStyle w:val="PL"/>
      </w:pPr>
    </w:p>
    <w:p w14:paraId="6E6DE517" w14:textId="77777777" w:rsidR="002B0EA8" w:rsidRDefault="002B0EA8" w:rsidP="002B0EA8">
      <w:pPr>
        <w:pStyle w:val="PL"/>
        <w:rPr>
          <w:ins w:id="2019" w:author="scottma"/>
        </w:rPr>
      </w:pPr>
      <w:ins w:id="2020" w:author="scottma">
        <w:r>
          <w:t xml:space="preserve">   list </w:t>
        </w:r>
        <w:proofErr w:type="spellStart"/>
        <w:r>
          <w:t>traceConfig</w:t>
        </w:r>
        <w:proofErr w:type="spellEnd"/>
        <w:r>
          <w:t xml:space="preserve"> {      </w:t>
        </w:r>
      </w:ins>
    </w:p>
    <w:p w14:paraId="08FA9EC4" w14:textId="77777777" w:rsidR="002B0EA8" w:rsidRDefault="002B0EA8" w:rsidP="002B0EA8">
      <w:pPr>
        <w:pStyle w:val="PL"/>
        <w:rPr>
          <w:ins w:id="2021" w:author="scottma"/>
        </w:rPr>
      </w:pPr>
      <w:ins w:id="2022" w:author="scottma">
        <w:r>
          <w:t xml:space="preserve">     when </w:t>
        </w:r>
        <w:proofErr w:type="gramStart"/>
        <w:r>
          <w:t>'..</w:t>
        </w:r>
        <w:proofErr w:type="gramEnd"/>
        <w:r>
          <w:t>/</w:t>
        </w:r>
        <w:proofErr w:type="spellStart"/>
        <w:r>
          <w:t>jobType</w:t>
        </w:r>
        <w:proofErr w:type="spellEnd"/>
        <w:r>
          <w:t xml:space="preserve"> = "TRACE_ONLY"'</w:t>
        </w:r>
      </w:ins>
    </w:p>
    <w:p w14:paraId="11A97EFA" w14:textId="77777777" w:rsidR="002B0EA8" w:rsidRDefault="002B0EA8" w:rsidP="002B0EA8">
      <w:pPr>
        <w:pStyle w:val="PL"/>
        <w:rPr>
          <w:ins w:id="2023" w:author="scottma"/>
        </w:rPr>
      </w:pPr>
      <w:ins w:id="2024" w:author="scottma">
        <w:r>
          <w:t xml:space="preserve">     +  ' or</w:t>
        </w:r>
        <w:proofErr w:type="gramStart"/>
        <w:r>
          <w:t xml:space="preserve"> ..</w:t>
        </w:r>
        <w:proofErr w:type="gramEnd"/>
        <w:r>
          <w:t>/</w:t>
        </w:r>
        <w:proofErr w:type="spellStart"/>
        <w:r>
          <w:t>jobType</w:t>
        </w:r>
        <w:proofErr w:type="spellEnd"/>
        <w:r>
          <w:t xml:space="preserve"> = "IMMEDIATE_MDT_AND_TRACE"';  </w:t>
        </w:r>
      </w:ins>
    </w:p>
    <w:p w14:paraId="2E78F205" w14:textId="77777777" w:rsidR="002B0EA8" w:rsidRDefault="002B0EA8" w:rsidP="002B0EA8">
      <w:pPr>
        <w:pStyle w:val="PL"/>
        <w:rPr>
          <w:ins w:id="2025" w:author="scottma"/>
        </w:rPr>
      </w:pPr>
      <w:ins w:id="2026" w:author="scottma">
        <w:r>
          <w:t xml:space="preserve">     key </w:t>
        </w:r>
        <w:proofErr w:type="spellStart"/>
        <w:proofErr w:type="gramStart"/>
        <w:r>
          <w:t>idx</w:t>
        </w:r>
        <w:proofErr w:type="spellEnd"/>
        <w:r>
          <w:t>;</w:t>
        </w:r>
        <w:proofErr w:type="gramEnd"/>
      </w:ins>
    </w:p>
    <w:p w14:paraId="70E9824E" w14:textId="77777777" w:rsidR="002B0EA8" w:rsidRDefault="002B0EA8" w:rsidP="002B0EA8">
      <w:pPr>
        <w:pStyle w:val="PL"/>
        <w:rPr>
          <w:ins w:id="2027" w:author="scottma"/>
        </w:rPr>
      </w:pPr>
      <w:ins w:id="2028" w:author="scottma">
        <w:r>
          <w:t xml:space="preserve">     description "Trace config</w:t>
        </w:r>
        <w:proofErr w:type="gramStart"/>
        <w:r>
          <w:t>";</w:t>
        </w:r>
        <w:proofErr w:type="gramEnd"/>
      </w:ins>
    </w:p>
    <w:p w14:paraId="4938D808" w14:textId="77777777" w:rsidR="002B0EA8" w:rsidRDefault="002B0EA8" w:rsidP="002B0EA8">
      <w:pPr>
        <w:pStyle w:val="PL"/>
        <w:rPr>
          <w:ins w:id="2029" w:author="scottma"/>
        </w:rPr>
      </w:pPr>
      <w:ins w:id="2030" w:author="scottma">
        <w:r>
          <w:t xml:space="preserve">     </w:t>
        </w:r>
        <w:proofErr w:type="gramStart"/>
        <w:r>
          <w:t>max-elements</w:t>
        </w:r>
        <w:proofErr w:type="gramEnd"/>
        <w:r>
          <w:t xml:space="preserve"> 1;</w:t>
        </w:r>
      </w:ins>
    </w:p>
    <w:p w14:paraId="24C481C0" w14:textId="77777777" w:rsidR="002B0EA8" w:rsidRDefault="002B0EA8" w:rsidP="002B0EA8">
      <w:pPr>
        <w:pStyle w:val="PL"/>
        <w:rPr>
          <w:ins w:id="2031" w:author="scottma"/>
        </w:rPr>
      </w:pPr>
      <w:ins w:id="2032" w:author="scottma">
        <w:r>
          <w:t xml:space="preserve">     uses </w:t>
        </w:r>
        <w:proofErr w:type="spellStart"/>
        <w:proofErr w:type="gramStart"/>
        <w:r>
          <w:t>TraceConfigGrp</w:t>
        </w:r>
        <w:proofErr w:type="spellEnd"/>
        <w:r>
          <w:t>;</w:t>
        </w:r>
        <w:proofErr w:type="gramEnd"/>
        <w:r>
          <w:t xml:space="preserve">    </w:t>
        </w:r>
      </w:ins>
    </w:p>
    <w:p w14:paraId="21B26A3C" w14:textId="77777777" w:rsidR="002B0EA8" w:rsidRDefault="002B0EA8" w:rsidP="002B0EA8">
      <w:pPr>
        <w:pStyle w:val="PL"/>
        <w:rPr>
          <w:ins w:id="2033" w:author="scottma"/>
        </w:rPr>
      </w:pPr>
      <w:ins w:id="2034" w:author="scottma">
        <w:r>
          <w:t xml:space="preserve">     leaf </w:t>
        </w:r>
        <w:proofErr w:type="spellStart"/>
        <w:r>
          <w:t>idx</w:t>
        </w:r>
        <w:proofErr w:type="spellEnd"/>
        <w:r>
          <w:t xml:space="preserve"> </w:t>
        </w:r>
        <w:proofErr w:type="gramStart"/>
        <w:r>
          <w:t>{ type</w:t>
        </w:r>
        <w:proofErr w:type="gramEnd"/>
        <w:r>
          <w:t xml:space="preserve"> string; }</w:t>
        </w:r>
      </w:ins>
    </w:p>
    <w:p w14:paraId="54A23E36" w14:textId="77777777" w:rsidR="002B0EA8" w:rsidRDefault="002B0EA8" w:rsidP="002B0EA8">
      <w:pPr>
        <w:pStyle w:val="PL"/>
        <w:rPr>
          <w:ins w:id="2035" w:author="scottma"/>
        </w:rPr>
      </w:pPr>
      <w:ins w:id="2036" w:author="scottma">
        <w:r>
          <w:t xml:space="preserve">    }</w:t>
        </w:r>
      </w:ins>
    </w:p>
    <w:p w14:paraId="6F398338" w14:textId="77777777" w:rsidR="002B0EA8" w:rsidRDefault="002B0EA8" w:rsidP="002B0EA8">
      <w:pPr>
        <w:pStyle w:val="PL"/>
        <w:rPr>
          <w:ins w:id="2037" w:author="scottma"/>
        </w:rPr>
      </w:pPr>
      <w:ins w:id="2038" w:author="scottma">
        <w:r>
          <w:t xml:space="preserve">    </w:t>
        </w:r>
      </w:ins>
    </w:p>
    <w:p w14:paraId="0C6BE0E0" w14:textId="77777777" w:rsidR="002B0EA8" w:rsidRDefault="002B0EA8" w:rsidP="002B0EA8">
      <w:pPr>
        <w:pStyle w:val="PL"/>
        <w:rPr>
          <w:ins w:id="2039" w:author="scottma"/>
        </w:rPr>
      </w:pPr>
      <w:ins w:id="2040" w:author="scottma">
        <w:r>
          <w:t xml:space="preserve">   list </w:t>
        </w:r>
        <w:proofErr w:type="spellStart"/>
        <w:r>
          <w:t>mdtConfig</w:t>
        </w:r>
        <w:proofErr w:type="spellEnd"/>
        <w:r>
          <w:t xml:space="preserve"> { </w:t>
        </w:r>
      </w:ins>
    </w:p>
    <w:p w14:paraId="219EA9A6" w14:textId="77777777" w:rsidR="002B0EA8" w:rsidRDefault="002B0EA8" w:rsidP="002B0EA8">
      <w:pPr>
        <w:pStyle w:val="PL"/>
        <w:rPr>
          <w:ins w:id="2041" w:author="scottma"/>
        </w:rPr>
      </w:pPr>
      <w:ins w:id="2042" w:author="scottma">
        <w:r>
          <w:t xml:space="preserve">     when </w:t>
        </w:r>
        <w:proofErr w:type="gramStart"/>
        <w:r>
          <w:t>'..</w:t>
        </w:r>
        <w:proofErr w:type="gramEnd"/>
        <w:r>
          <w:t>/</w:t>
        </w:r>
        <w:proofErr w:type="spellStart"/>
        <w:r>
          <w:t>jobType</w:t>
        </w:r>
        <w:proofErr w:type="spellEnd"/>
        <w:r>
          <w:t xml:space="preserve"> = "IMMEDIATE_MDT_ONLY"'</w:t>
        </w:r>
      </w:ins>
    </w:p>
    <w:p w14:paraId="5EDF0897" w14:textId="77777777" w:rsidR="002B0EA8" w:rsidRDefault="002B0EA8" w:rsidP="002B0EA8">
      <w:pPr>
        <w:pStyle w:val="PL"/>
        <w:rPr>
          <w:ins w:id="2043" w:author="scottma"/>
        </w:rPr>
      </w:pPr>
      <w:ins w:id="2044" w:author="scottma">
        <w:r>
          <w:t xml:space="preserve">        + ' or</w:t>
        </w:r>
        <w:proofErr w:type="gramStart"/>
        <w:r>
          <w:t xml:space="preserve"> ..</w:t>
        </w:r>
        <w:proofErr w:type="gramEnd"/>
        <w:r>
          <w:t>/</w:t>
        </w:r>
        <w:proofErr w:type="spellStart"/>
        <w:r>
          <w:t>jobType</w:t>
        </w:r>
        <w:proofErr w:type="spellEnd"/>
        <w:r>
          <w:t xml:space="preserve"> = "IMMEDIATE_MDT_AND_TRACE"'</w:t>
        </w:r>
      </w:ins>
    </w:p>
    <w:p w14:paraId="2D59670B" w14:textId="77777777" w:rsidR="002B0EA8" w:rsidRDefault="002B0EA8" w:rsidP="002B0EA8">
      <w:pPr>
        <w:pStyle w:val="PL"/>
        <w:rPr>
          <w:ins w:id="2045" w:author="scottma"/>
        </w:rPr>
      </w:pPr>
      <w:ins w:id="2046" w:author="scottma">
        <w:r>
          <w:lastRenderedPageBreak/>
          <w:t xml:space="preserve">        + ' or</w:t>
        </w:r>
        <w:proofErr w:type="gramStart"/>
        <w:r>
          <w:t xml:space="preserve"> ..</w:t>
        </w:r>
        <w:proofErr w:type="gramEnd"/>
        <w:r>
          <w:t>/</w:t>
        </w:r>
        <w:proofErr w:type="spellStart"/>
        <w:r>
          <w:t>jobType</w:t>
        </w:r>
        <w:proofErr w:type="spellEnd"/>
        <w:r>
          <w:t xml:space="preserve"> = "RLF_REPORT_ONLY"'</w:t>
        </w:r>
      </w:ins>
    </w:p>
    <w:p w14:paraId="59D2D0D5" w14:textId="77777777" w:rsidR="002B0EA8" w:rsidRDefault="002B0EA8" w:rsidP="002B0EA8">
      <w:pPr>
        <w:pStyle w:val="PL"/>
        <w:rPr>
          <w:ins w:id="2047" w:author="scottma"/>
        </w:rPr>
      </w:pPr>
      <w:ins w:id="2048" w:author="scottma">
        <w:r>
          <w:t xml:space="preserve">        + ' or</w:t>
        </w:r>
        <w:proofErr w:type="gramStart"/>
        <w:r>
          <w:t xml:space="preserve"> ..</w:t>
        </w:r>
        <w:proofErr w:type="gramEnd"/>
        <w:r>
          <w:t>/</w:t>
        </w:r>
        <w:proofErr w:type="spellStart"/>
        <w:r>
          <w:t>jobType</w:t>
        </w:r>
        <w:proofErr w:type="spellEnd"/>
        <w:r>
          <w:t xml:space="preserve"> = "RCEF_REPORT_ONLY"'</w:t>
        </w:r>
      </w:ins>
    </w:p>
    <w:p w14:paraId="07A2724B" w14:textId="77777777" w:rsidR="002B0EA8" w:rsidRDefault="002B0EA8" w:rsidP="002B0EA8">
      <w:pPr>
        <w:pStyle w:val="PL"/>
        <w:rPr>
          <w:ins w:id="2049" w:author="scottma"/>
        </w:rPr>
      </w:pPr>
      <w:ins w:id="2050" w:author="scottma">
        <w:r>
          <w:t xml:space="preserve">        + ' or</w:t>
        </w:r>
        <w:proofErr w:type="gramStart"/>
        <w:r>
          <w:t xml:space="preserve"> ..</w:t>
        </w:r>
        <w:proofErr w:type="gramEnd"/>
        <w:r>
          <w:t>/</w:t>
        </w:r>
        <w:proofErr w:type="spellStart"/>
        <w:r>
          <w:t>jobType</w:t>
        </w:r>
        <w:proofErr w:type="spellEnd"/>
        <w:r>
          <w:t xml:space="preserve"> = "LOGGED_MBSFN_MDT"';</w:t>
        </w:r>
      </w:ins>
    </w:p>
    <w:p w14:paraId="7E0764D5" w14:textId="77777777" w:rsidR="002B0EA8" w:rsidRDefault="002B0EA8" w:rsidP="002B0EA8">
      <w:pPr>
        <w:pStyle w:val="PL"/>
        <w:rPr>
          <w:ins w:id="2051" w:author="scottma"/>
        </w:rPr>
      </w:pPr>
      <w:ins w:id="2052" w:author="scottma">
        <w:r>
          <w:t xml:space="preserve">     key </w:t>
        </w:r>
        <w:proofErr w:type="spellStart"/>
        <w:proofErr w:type="gramStart"/>
        <w:r>
          <w:t>idx</w:t>
        </w:r>
        <w:proofErr w:type="spellEnd"/>
        <w:r>
          <w:t>;</w:t>
        </w:r>
        <w:proofErr w:type="gramEnd"/>
      </w:ins>
    </w:p>
    <w:p w14:paraId="7CB44B6B" w14:textId="77777777" w:rsidR="002B0EA8" w:rsidRDefault="002B0EA8" w:rsidP="002B0EA8">
      <w:pPr>
        <w:pStyle w:val="PL"/>
        <w:rPr>
          <w:ins w:id="2053" w:author="scottma"/>
        </w:rPr>
      </w:pPr>
      <w:ins w:id="2054" w:author="scottma">
        <w:r>
          <w:t xml:space="preserve">     description "MDT config</w:t>
        </w:r>
        <w:proofErr w:type="gramStart"/>
        <w:r>
          <w:t>";</w:t>
        </w:r>
        <w:proofErr w:type="gramEnd"/>
      </w:ins>
    </w:p>
    <w:p w14:paraId="2BBE3472" w14:textId="77777777" w:rsidR="002B0EA8" w:rsidRDefault="002B0EA8" w:rsidP="002B0EA8">
      <w:pPr>
        <w:pStyle w:val="PL"/>
        <w:rPr>
          <w:ins w:id="2055" w:author="scottma"/>
        </w:rPr>
      </w:pPr>
      <w:ins w:id="2056" w:author="scottma">
        <w:r>
          <w:t xml:space="preserve">     </w:t>
        </w:r>
        <w:proofErr w:type="gramStart"/>
        <w:r>
          <w:t>max-elements</w:t>
        </w:r>
        <w:proofErr w:type="gramEnd"/>
        <w:r>
          <w:t xml:space="preserve"> 1;       </w:t>
        </w:r>
      </w:ins>
    </w:p>
    <w:p w14:paraId="3AEEB488" w14:textId="77777777" w:rsidR="002B0EA8" w:rsidRDefault="002B0EA8" w:rsidP="002B0EA8">
      <w:pPr>
        <w:pStyle w:val="PL"/>
        <w:rPr>
          <w:ins w:id="2057" w:author="scottma"/>
        </w:rPr>
      </w:pPr>
      <w:ins w:id="2058" w:author="scottma">
        <w:r>
          <w:t xml:space="preserve">     uses </w:t>
        </w:r>
        <w:proofErr w:type="spellStart"/>
        <w:proofErr w:type="gramStart"/>
        <w:r>
          <w:t>MdtConfigGrp</w:t>
        </w:r>
        <w:proofErr w:type="spellEnd"/>
        <w:r>
          <w:t>;</w:t>
        </w:r>
        <w:proofErr w:type="gramEnd"/>
      </w:ins>
    </w:p>
    <w:p w14:paraId="7290AB4E" w14:textId="77777777" w:rsidR="002B0EA8" w:rsidRDefault="002B0EA8" w:rsidP="002B0EA8">
      <w:pPr>
        <w:pStyle w:val="PL"/>
        <w:rPr>
          <w:ins w:id="2059" w:author="scottma"/>
        </w:rPr>
      </w:pPr>
      <w:ins w:id="2060" w:author="scottma">
        <w:r>
          <w:t xml:space="preserve">     leaf </w:t>
        </w:r>
        <w:proofErr w:type="spellStart"/>
        <w:r>
          <w:t>idx</w:t>
        </w:r>
        <w:proofErr w:type="spellEnd"/>
        <w:r>
          <w:t xml:space="preserve"> </w:t>
        </w:r>
        <w:proofErr w:type="gramStart"/>
        <w:r>
          <w:t>{ type</w:t>
        </w:r>
        <w:proofErr w:type="gramEnd"/>
        <w:r>
          <w:t xml:space="preserve"> string; }    </w:t>
        </w:r>
      </w:ins>
    </w:p>
    <w:p w14:paraId="3308D0BD" w14:textId="77777777" w:rsidR="002B0EA8" w:rsidRDefault="002B0EA8" w:rsidP="002B0EA8">
      <w:pPr>
        <w:pStyle w:val="PL"/>
        <w:rPr>
          <w:del w:id="2061" w:author="scottma"/>
        </w:rPr>
      </w:pPr>
      <w:del w:id="2062" w:author="scottma">
        <w:r>
          <w:delText xml:space="preserve">    list excessPacketDelayThresholds {</w:delText>
        </w:r>
      </w:del>
    </w:p>
    <w:p w14:paraId="743CB0CF" w14:textId="77777777" w:rsidR="002B0EA8" w:rsidRDefault="002B0EA8" w:rsidP="002B0EA8">
      <w:pPr>
        <w:pStyle w:val="PL"/>
        <w:rPr>
          <w:del w:id="2063" w:author="scottma"/>
        </w:rPr>
      </w:pPr>
      <w:del w:id="2064" w:author="scottma">
        <w:r>
          <w:delText xml:space="preserve">      description "Excess packet delay thresholds info for M6 UL measurement.";</w:delText>
        </w:r>
      </w:del>
    </w:p>
    <w:p w14:paraId="5757E058" w14:textId="77777777" w:rsidR="002B0EA8" w:rsidRDefault="002B0EA8" w:rsidP="002B0EA8">
      <w:pPr>
        <w:pStyle w:val="PL"/>
        <w:rPr>
          <w:del w:id="2065" w:author="scottma"/>
        </w:rPr>
      </w:pPr>
      <w:del w:id="2066" w:author="scottma">
        <w:r>
          <w:delText xml:space="preserve">      min-elements 1;</w:delText>
        </w:r>
      </w:del>
    </w:p>
    <w:p w14:paraId="61468694" w14:textId="77777777" w:rsidR="002B0EA8" w:rsidRDefault="002B0EA8" w:rsidP="002B0EA8">
      <w:pPr>
        <w:pStyle w:val="PL"/>
        <w:rPr>
          <w:del w:id="2067" w:author="scottma"/>
        </w:rPr>
      </w:pPr>
      <w:del w:id="2068" w:author="scottma">
        <w:r>
          <w:delText xml:space="preserve">      key idx;</w:delText>
        </w:r>
      </w:del>
    </w:p>
    <w:p w14:paraId="69A5CA35" w14:textId="77777777" w:rsidR="002B0EA8" w:rsidRDefault="002B0EA8" w:rsidP="002B0EA8">
      <w:pPr>
        <w:pStyle w:val="PL"/>
        <w:rPr>
          <w:del w:id="2069" w:author="scottma"/>
        </w:rPr>
      </w:pPr>
      <w:del w:id="2070" w:author="scottma">
        <w:r>
          <w:delText xml:space="preserve">      leaf idx { type string; }</w:delText>
        </w:r>
      </w:del>
    </w:p>
    <w:p w14:paraId="184B496B" w14:textId="77777777" w:rsidR="002B0EA8" w:rsidRDefault="002B0EA8" w:rsidP="002B0EA8">
      <w:pPr>
        <w:pStyle w:val="PL"/>
        <w:rPr>
          <w:del w:id="2071" w:author="scottma"/>
        </w:rPr>
      </w:pPr>
      <w:del w:id="2072" w:author="scottma">
        <w:r>
          <w:delText xml:space="preserve">      uses ExcessPacketDelayThresholdsGrp;</w:delText>
        </w:r>
      </w:del>
    </w:p>
    <w:p w14:paraId="1B4C5282" w14:textId="77777777" w:rsidR="002B0EA8" w:rsidRDefault="002B0EA8" w:rsidP="002B0EA8">
      <w:pPr>
        <w:pStyle w:val="PL"/>
      </w:pPr>
      <w:r>
        <w:t xml:space="preserve">    }</w:t>
      </w:r>
    </w:p>
    <w:p w14:paraId="5A060763" w14:textId="77777777" w:rsidR="002B0EA8" w:rsidRDefault="002B0EA8" w:rsidP="002B0EA8">
      <w:pPr>
        <w:pStyle w:val="PL"/>
      </w:pPr>
      <w:r>
        <w:t xml:space="preserve">  }</w:t>
      </w:r>
    </w:p>
    <w:p w14:paraId="345649B7" w14:textId="77777777" w:rsidR="002B0EA8" w:rsidRDefault="002B0EA8" w:rsidP="002B0EA8">
      <w:pPr>
        <w:pStyle w:val="PL"/>
      </w:pPr>
    </w:p>
    <w:p w14:paraId="6D56C8C5" w14:textId="77777777" w:rsidR="002B0EA8" w:rsidRDefault="002B0EA8" w:rsidP="002B0EA8">
      <w:pPr>
        <w:pStyle w:val="PL"/>
      </w:pPr>
      <w:r>
        <w:t xml:space="preserve">  grouping </w:t>
      </w:r>
      <w:proofErr w:type="spellStart"/>
      <w:r>
        <w:t>TraceSubtree</w:t>
      </w:r>
      <w:proofErr w:type="spellEnd"/>
      <w:r>
        <w:t xml:space="preserve"> {</w:t>
      </w:r>
    </w:p>
    <w:p w14:paraId="35611EDC" w14:textId="77777777" w:rsidR="002B0EA8" w:rsidRDefault="002B0EA8" w:rsidP="002B0EA8">
      <w:pPr>
        <w:pStyle w:val="PL"/>
      </w:pPr>
      <w:r>
        <w:t xml:space="preserve">    description "Contains classes that manage Tracing.</w:t>
      </w:r>
    </w:p>
    <w:p w14:paraId="69E9A9F9" w14:textId="77777777" w:rsidR="002B0EA8" w:rsidRDefault="002B0EA8" w:rsidP="002B0EA8">
      <w:pPr>
        <w:pStyle w:val="PL"/>
      </w:pPr>
      <w:r>
        <w:t xml:space="preserve">      Should be used in </w:t>
      </w:r>
      <w:proofErr w:type="gramStart"/>
      <w:r>
        <w:t>all  classes</w:t>
      </w:r>
      <w:proofErr w:type="gramEnd"/>
      <w:r>
        <w:t xml:space="preserve"> (or classes inheriting from)</w:t>
      </w:r>
    </w:p>
    <w:p w14:paraId="442A9D4F" w14:textId="77777777" w:rsidR="002B0EA8" w:rsidRDefault="002B0EA8" w:rsidP="002B0EA8">
      <w:pPr>
        <w:pStyle w:val="PL"/>
      </w:pPr>
      <w:r>
        <w:t xml:space="preserve">      - </w:t>
      </w:r>
      <w:proofErr w:type="spellStart"/>
      <w:r>
        <w:t>SubNnetwork</w:t>
      </w:r>
      <w:proofErr w:type="spellEnd"/>
    </w:p>
    <w:p w14:paraId="31E1B019" w14:textId="77777777" w:rsidR="002B0EA8" w:rsidRDefault="002B0EA8" w:rsidP="002B0EA8">
      <w:pPr>
        <w:pStyle w:val="PL"/>
      </w:pPr>
      <w:r>
        <w:t xml:space="preserve">      - </w:t>
      </w:r>
      <w:proofErr w:type="spellStart"/>
      <w:r>
        <w:t>ManagedElement</w:t>
      </w:r>
      <w:proofErr w:type="spellEnd"/>
    </w:p>
    <w:p w14:paraId="3A2D851A" w14:textId="77777777" w:rsidR="002B0EA8" w:rsidRDefault="002B0EA8" w:rsidP="002B0EA8">
      <w:pPr>
        <w:pStyle w:val="PL"/>
      </w:pPr>
      <w:r>
        <w:t xml:space="preserve">      - </w:t>
      </w:r>
      <w:proofErr w:type="spellStart"/>
      <w:r>
        <w:t>ManagedFunction</w:t>
      </w:r>
      <w:proofErr w:type="spellEnd"/>
    </w:p>
    <w:p w14:paraId="7F57FE00" w14:textId="77777777" w:rsidR="002B0EA8" w:rsidRDefault="002B0EA8" w:rsidP="002B0EA8">
      <w:pPr>
        <w:pStyle w:val="PL"/>
      </w:pPr>
    </w:p>
    <w:p w14:paraId="6DB831BF" w14:textId="77777777" w:rsidR="002B0EA8" w:rsidRDefault="002B0EA8" w:rsidP="002B0EA8">
      <w:pPr>
        <w:pStyle w:val="PL"/>
      </w:pPr>
      <w:r>
        <w:t xml:space="preserve">      If a YANG module wants to augment these classes/list/</w:t>
      </w:r>
      <w:proofErr w:type="gramStart"/>
      <w:r>
        <w:t>groupings</w:t>
      </w:r>
      <w:proofErr w:type="gramEnd"/>
      <w:r>
        <w:t xml:space="preserve"> they must</w:t>
      </w:r>
    </w:p>
    <w:p w14:paraId="4E594E05" w14:textId="77777777" w:rsidR="002B0EA8" w:rsidRDefault="002B0EA8" w:rsidP="002B0EA8">
      <w:pPr>
        <w:pStyle w:val="PL"/>
      </w:pPr>
      <w:r>
        <w:t xml:space="preserve">      augment all user classes!</w:t>
      </w:r>
      <w:proofErr w:type="gramStart"/>
      <w:r>
        <w:t>";</w:t>
      </w:r>
      <w:proofErr w:type="gramEnd"/>
    </w:p>
    <w:p w14:paraId="5312E35E" w14:textId="77777777" w:rsidR="002B0EA8" w:rsidRDefault="002B0EA8" w:rsidP="002B0EA8">
      <w:pPr>
        <w:pStyle w:val="PL"/>
      </w:pPr>
    </w:p>
    <w:p w14:paraId="16A966EA" w14:textId="77777777" w:rsidR="002B0EA8" w:rsidRDefault="002B0EA8" w:rsidP="002B0EA8">
      <w:pPr>
        <w:pStyle w:val="PL"/>
      </w:pPr>
      <w:r>
        <w:t xml:space="preserve">    list </w:t>
      </w:r>
      <w:proofErr w:type="spellStart"/>
      <w:r>
        <w:t>TraceJob</w:t>
      </w:r>
      <w:proofErr w:type="spellEnd"/>
      <w:r>
        <w:t xml:space="preserve"> {</w:t>
      </w:r>
    </w:p>
    <w:p w14:paraId="7BDDE9B5" w14:textId="77777777" w:rsidR="002B0EA8" w:rsidRDefault="002B0EA8" w:rsidP="002B0EA8">
      <w:pPr>
        <w:pStyle w:val="PL"/>
      </w:pPr>
      <w:r>
        <w:t xml:space="preserve">      description "A </w:t>
      </w:r>
      <w:proofErr w:type="spellStart"/>
      <w:r>
        <w:t>TraceJob</w:t>
      </w:r>
      <w:proofErr w:type="spellEnd"/>
      <w:r>
        <w:t xml:space="preserve"> instance represents the Trace Control and </w:t>
      </w:r>
    </w:p>
    <w:p w14:paraId="0B5BC8A2" w14:textId="77777777" w:rsidR="002B0EA8" w:rsidRDefault="002B0EA8" w:rsidP="002B0EA8">
      <w:pPr>
        <w:pStyle w:val="PL"/>
      </w:pPr>
      <w:r>
        <w:t xml:space="preserve">        Configuration parameters of a particular Trace Job (see TS 32.421 and </w:t>
      </w:r>
    </w:p>
    <w:p w14:paraId="5B2C9656" w14:textId="77777777" w:rsidR="002B0EA8" w:rsidRDefault="002B0EA8" w:rsidP="002B0EA8">
      <w:pPr>
        <w:pStyle w:val="PL"/>
      </w:pPr>
      <w:r>
        <w:t xml:space="preserve">        TS 32.422 for details). It can be name-contained by </w:t>
      </w:r>
      <w:proofErr w:type="spellStart"/>
      <w:r>
        <w:t>SubNetwork</w:t>
      </w:r>
      <w:proofErr w:type="spellEnd"/>
      <w:r>
        <w:t xml:space="preserve">, </w:t>
      </w:r>
    </w:p>
    <w:p w14:paraId="589056E1" w14:textId="77777777" w:rsidR="002B0EA8" w:rsidRDefault="002B0EA8" w:rsidP="002B0EA8">
      <w:pPr>
        <w:pStyle w:val="PL"/>
      </w:pPr>
      <w:r>
        <w:t xml:space="preserve">        </w:t>
      </w:r>
      <w:proofErr w:type="spellStart"/>
      <w:r>
        <w:t>ManagedElement</w:t>
      </w:r>
      <w:proofErr w:type="spellEnd"/>
      <w:r>
        <w:t xml:space="preserve">, </w:t>
      </w:r>
      <w:proofErr w:type="spellStart"/>
      <w:r>
        <w:t>ManagedFunction</w:t>
      </w:r>
      <w:proofErr w:type="spellEnd"/>
      <w:r>
        <w:t>.</w:t>
      </w:r>
    </w:p>
    <w:p w14:paraId="3461D652" w14:textId="77777777" w:rsidR="002B0EA8" w:rsidRDefault="002B0EA8" w:rsidP="002B0EA8">
      <w:pPr>
        <w:pStyle w:val="PL"/>
      </w:pPr>
    </w:p>
    <w:p w14:paraId="2867E6CD" w14:textId="77777777" w:rsidR="002B0EA8" w:rsidRDefault="002B0EA8" w:rsidP="002B0EA8">
      <w:pPr>
        <w:pStyle w:val="PL"/>
      </w:pPr>
      <w:r>
        <w:t xml:space="preserve">        To activate Trace Jobs, a </w:t>
      </w:r>
      <w:proofErr w:type="spellStart"/>
      <w:r>
        <w:t>MnS</w:t>
      </w:r>
      <w:proofErr w:type="spellEnd"/>
      <w:r>
        <w:t xml:space="preserve"> consumer has to create </w:t>
      </w:r>
      <w:proofErr w:type="spellStart"/>
      <w:r>
        <w:t>TraceJob</w:t>
      </w:r>
      <w:proofErr w:type="spellEnd"/>
      <w:r>
        <w:t xml:space="preserve"> </w:t>
      </w:r>
      <w:proofErr w:type="gramStart"/>
      <w:r>
        <w:t>object</w:t>
      </w:r>
      <w:proofErr w:type="gramEnd"/>
      <w:r>
        <w:t xml:space="preserve"> </w:t>
      </w:r>
    </w:p>
    <w:p w14:paraId="350E063D" w14:textId="77777777" w:rsidR="002B0EA8" w:rsidRDefault="002B0EA8" w:rsidP="002B0EA8">
      <w:pPr>
        <w:pStyle w:val="PL"/>
      </w:pPr>
      <w:r>
        <w:t xml:space="preserve">        instances on the </w:t>
      </w:r>
      <w:proofErr w:type="spellStart"/>
      <w:r>
        <w:t>MnS</w:t>
      </w:r>
      <w:proofErr w:type="spellEnd"/>
      <w:r>
        <w:t xml:space="preserve"> producer. A </w:t>
      </w:r>
      <w:proofErr w:type="spellStart"/>
      <w:r>
        <w:t>MnS</w:t>
      </w:r>
      <w:proofErr w:type="spellEnd"/>
      <w:r>
        <w:t xml:space="preserve"> consumer can activate a Trace Job </w:t>
      </w:r>
    </w:p>
    <w:p w14:paraId="76121BBD" w14:textId="77777777" w:rsidR="002B0EA8" w:rsidRDefault="002B0EA8" w:rsidP="002B0EA8">
      <w:pPr>
        <w:pStyle w:val="PL"/>
      </w:pPr>
      <w:r>
        <w:t xml:space="preserve">        for another </w:t>
      </w:r>
      <w:proofErr w:type="spellStart"/>
      <w:r>
        <w:t>MnS</w:t>
      </w:r>
      <w:proofErr w:type="spellEnd"/>
      <w:r>
        <w:t xml:space="preserve"> consumer since it is not required the value of </w:t>
      </w:r>
    </w:p>
    <w:p w14:paraId="2FBF09BD" w14:textId="77777777" w:rsidR="002B0EA8" w:rsidRDefault="002B0EA8" w:rsidP="002B0EA8">
      <w:pPr>
        <w:pStyle w:val="PL"/>
      </w:pPr>
      <w:r>
        <w:t xml:space="preserve">        </w:t>
      </w:r>
      <w:proofErr w:type="spellStart"/>
      <w:r>
        <w:t>traceCollectionEntityIPAddress</w:t>
      </w:r>
      <w:proofErr w:type="spellEnd"/>
      <w:r>
        <w:t xml:space="preserve"> or </w:t>
      </w:r>
      <w:proofErr w:type="spellStart"/>
      <w:r>
        <w:t>traceReportingConsumerUri</w:t>
      </w:r>
      <w:proofErr w:type="spellEnd"/>
      <w:r>
        <w:t xml:space="preserve"> to </w:t>
      </w:r>
      <w:proofErr w:type="gramStart"/>
      <w:r>
        <w:t>be</w:t>
      </w:r>
      <w:proofErr w:type="gramEnd"/>
      <w:r>
        <w:t xml:space="preserve"> </w:t>
      </w:r>
    </w:p>
    <w:p w14:paraId="4EE556AD" w14:textId="77777777" w:rsidR="002B0EA8" w:rsidRDefault="002B0EA8" w:rsidP="002B0EA8">
      <w:pPr>
        <w:pStyle w:val="PL"/>
      </w:pPr>
      <w:r>
        <w:t xml:space="preserve">        his own.</w:t>
      </w:r>
    </w:p>
    <w:p w14:paraId="4F3AFB78" w14:textId="77777777" w:rsidR="002B0EA8" w:rsidRDefault="002B0EA8" w:rsidP="002B0EA8">
      <w:pPr>
        <w:pStyle w:val="PL"/>
      </w:pPr>
    </w:p>
    <w:p w14:paraId="24CE1585" w14:textId="77777777" w:rsidR="002B0EA8" w:rsidRDefault="002B0EA8" w:rsidP="002B0EA8">
      <w:pPr>
        <w:pStyle w:val="PL"/>
      </w:pPr>
      <w:r>
        <w:t xml:space="preserve">        For the details of Trace Job activation see clauses 4.1.1.1.2 and </w:t>
      </w:r>
    </w:p>
    <w:p w14:paraId="111C4A83" w14:textId="77777777" w:rsidR="002B0EA8" w:rsidRDefault="002B0EA8" w:rsidP="002B0EA8">
      <w:pPr>
        <w:pStyle w:val="PL"/>
      </w:pPr>
      <w:r>
        <w:t xml:space="preserve">        4.1.2.1.2 of TS 32.422.</w:t>
      </w:r>
    </w:p>
    <w:p w14:paraId="05634A1A" w14:textId="77777777" w:rsidR="002B0EA8" w:rsidRDefault="002B0EA8" w:rsidP="002B0EA8">
      <w:pPr>
        <w:pStyle w:val="PL"/>
      </w:pPr>
    </w:p>
    <w:p w14:paraId="4D1E7800" w14:textId="77777777" w:rsidR="002B0EA8" w:rsidRDefault="002B0EA8" w:rsidP="002B0EA8">
      <w:pPr>
        <w:pStyle w:val="PL"/>
      </w:pPr>
      <w:r>
        <w:t xml:space="preserve">        When a </w:t>
      </w:r>
      <w:proofErr w:type="spellStart"/>
      <w:r>
        <w:t>MnS</w:t>
      </w:r>
      <w:proofErr w:type="spellEnd"/>
      <w:r>
        <w:t xml:space="preserve"> consumer wishes to deactivate a Trace Job, the </w:t>
      </w:r>
      <w:proofErr w:type="spellStart"/>
      <w:r>
        <w:t>MnS</w:t>
      </w:r>
      <w:proofErr w:type="spellEnd"/>
      <w:r>
        <w:t xml:space="preserve"> </w:t>
      </w:r>
      <w:proofErr w:type="gramStart"/>
      <w:r>
        <w:t>consumer</w:t>
      </w:r>
      <w:proofErr w:type="gramEnd"/>
      <w:r>
        <w:t xml:space="preserve"> </w:t>
      </w:r>
    </w:p>
    <w:p w14:paraId="24EE6674" w14:textId="77777777" w:rsidR="002B0EA8" w:rsidRDefault="002B0EA8" w:rsidP="002B0EA8">
      <w:pPr>
        <w:pStyle w:val="PL"/>
      </w:pPr>
      <w:r>
        <w:t xml:space="preserve">        shall delete the corresponding </w:t>
      </w:r>
      <w:proofErr w:type="spellStart"/>
      <w:r>
        <w:t>TraceJob</w:t>
      </w:r>
      <w:proofErr w:type="spellEnd"/>
      <w:r>
        <w:t xml:space="preserve"> instance. </w:t>
      </w:r>
    </w:p>
    <w:p w14:paraId="68DD2A6F" w14:textId="77777777" w:rsidR="002B0EA8" w:rsidRDefault="002B0EA8" w:rsidP="002B0EA8">
      <w:pPr>
        <w:pStyle w:val="PL"/>
      </w:pPr>
      <w:r>
        <w:t xml:space="preserve">        </w:t>
      </w:r>
    </w:p>
    <w:p w14:paraId="07B1CA4E" w14:textId="77777777" w:rsidR="002B0EA8" w:rsidRDefault="002B0EA8" w:rsidP="002B0EA8">
      <w:pPr>
        <w:pStyle w:val="PL"/>
      </w:pPr>
      <w:r>
        <w:t xml:space="preserve">        For details of management Trace Job activation/deactivation see clause</w:t>
      </w:r>
    </w:p>
    <w:p w14:paraId="4AAACDFB" w14:textId="77777777" w:rsidR="002B0EA8" w:rsidRDefault="002B0EA8" w:rsidP="002B0EA8">
      <w:pPr>
        <w:pStyle w:val="PL"/>
      </w:pPr>
      <w:r>
        <w:t xml:space="preserve">        4.1.1.1.2 of TS 32.422.</w:t>
      </w:r>
    </w:p>
    <w:p w14:paraId="15ACE024" w14:textId="77777777" w:rsidR="002B0EA8" w:rsidRDefault="002B0EA8" w:rsidP="002B0EA8">
      <w:pPr>
        <w:pStyle w:val="PL"/>
      </w:pPr>
    </w:p>
    <w:p w14:paraId="241F8345" w14:textId="77777777" w:rsidR="002B0EA8" w:rsidRDefault="002B0EA8" w:rsidP="002B0EA8">
      <w:pPr>
        <w:pStyle w:val="PL"/>
      </w:pPr>
      <w:r>
        <w:t xml:space="preserve">        The attribute </w:t>
      </w:r>
      <w:proofErr w:type="spellStart"/>
      <w:r>
        <w:t>traceReference</w:t>
      </w:r>
      <w:proofErr w:type="spellEnd"/>
      <w:r>
        <w:t xml:space="preserve"> specifies a globally unique ID and </w:t>
      </w:r>
    </w:p>
    <w:p w14:paraId="67FBBEC3" w14:textId="77777777" w:rsidR="002B0EA8" w:rsidRDefault="002B0EA8" w:rsidP="002B0EA8">
      <w:pPr>
        <w:pStyle w:val="PL"/>
      </w:pPr>
      <w:r>
        <w:t xml:space="preserve">        identifies a Trace session. One Trace Session may be activated to </w:t>
      </w:r>
    </w:p>
    <w:p w14:paraId="3FD230BB" w14:textId="77777777" w:rsidR="002B0EA8" w:rsidRDefault="002B0EA8" w:rsidP="002B0EA8">
      <w:pPr>
        <w:pStyle w:val="PL"/>
      </w:pPr>
      <w:r>
        <w:t xml:space="preserve">        multiple Network Elements. The </w:t>
      </w:r>
      <w:proofErr w:type="spellStart"/>
      <w:r>
        <w:t>traceReference</w:t>
      </w:r>
      <w:proofErr w:type="spellEnd"/>
      <w:r>
        <w:t xml:space="preserve"> is populated by the</w:t>
      </w:r>
    </w:p>
    <w:p w14:paraId="7DA4535E" w14:textId="77777777" w:rsidR="002B0EA8" w:rsidRDefault="002B0EA8" w:rsidP="002B0EA8">
      <w:pPr>
        <w:pStyle w:val="PL"/>
      </w:pPr>
      <w:r>
        <w:t xml:space="preserve">        consumer that makes the request for a Trace Session.</w:t>
      </w:r>
    </w:p>
    <w:p w14:paraId="241F2A65" w14:textId="77777777" w:rsidR="002B0EA8" w:rsidRDefault="002B0EA8" w:rsidP="002B0EA8">
      <w:pPr>
        <w:pStyle w:val="PL"/>
      </w:pPr>
    </w:p>
    <w:p w14:paraId="5AAA383C" w14:textId="77777777" w:rsidR="002B0EA8" w:rsidRDefault="002B0EA8" w:rsidP="002B0EA8">
      <w:pPr>
        <w:pStyle w:val="PL"/>
      </w:pPr>
      <w:r>
        <w:t xml:space="preserve">        The </w:t>
      </w:r>
      <w:proofErr w:type="spellStart"/>
      <w:r>
        <w:t>jobId</w:t>
      </w:r>
      <w:proofErr w:type="spellEnd"/>
      <w:r>
        <w:t xml:space="preserve"> attribute presents the job identifier of a </w:t>
      </w:r>
      <w:proofErr w:type="spellStart"/>
      <w:r>
        <w:t>TraceJob</w:t>
      </w:r>
      <w:proofErr w:type="spellEnd"/>
      <w:r>
        <w:t xml:space="preserve"> instance. </w:t>
      </w:r>
    </w:p>
    <w:p w14:paraId="4F3C43F1" w14:textId="77777777" w:rsidR="002B0EA8" w:rsidRDefault="002B0EA8" w:rsidP="002B0EA8">
      <w:pPr>
        <w:pStyle w:val="PL"/>
      </w:pPr>
      <w:r>
        <w:t xml:space="preserve">        The </w:t>
      </w:r>
      <w:proofErr w:type="spellStart"/>
      <w:r>
        <w:t>jobId</w:t>
      </w:r>
      <w:proofErr w:type="spellEnd"/>
      <w:r>
        <w:t xml:space="preserve"> can be used to </w:t>
      </w:r>
      <w:proofErr w:type="gramStart"/>
      <w:r>
        <w:t>associate  multiple</w:t>
      </w:r>
      <w:proofErr w:type="gramEnd"/>
      <w:r>
        <w:t xml:space="preserve"> </w:t>
      </w:r>
      <w:proofErr w:type="spellStart"/>
      <w:r>
        <w:t>TraceJob</w:t>
      </w:r>
      <w:proofErr w:type="spellEnd"/>
      <w:r>
        <w:t xml:space="preserve"> instances. </w:t>
      </w:r>
    </w:p>
    <w:p w14:paraId="56074ED7" w14:textId="77777777" w:rsidR="002B0EA8" w:rsidRDefault="002B0EA8" w:rsidP="002B0EA8">
      <w:pPr>
        <w:pStyle w:val="PL"/>
      </w:pPr>
      <w:r>
        <w:t xml:space="preserve">        For example, it is possible to configure the same </w:t>
      </w:r>
      <w:proofErr w:type="spellStart"/>
      <w:r>
        <w:t>jobId</w:t>
      </w:r>
      <w:proofErr w:type="spellEnd"/>
      <w:r>
        <w:t xml:space="preserve"> value for </w:t>
      </w:r>
    </w:p>
    <w:p w14:paraId="71686339" w14:textId="77777777" w:rsidR="002B0EA8" w:rsidRDefault="002B0EA8" w:rsidP="002B0EA8">
      <w:pPr>
        <w:pStyle w:val="PL"/>
      </w:pPr>
      <w:r>
        <w:t xml:space="preserve">        multiple </w:t>
      </w:r>
      <w:proofErr w:type="spellStart"/>
      <w:r>
        <w:t>TraceJob</w:t>
      </w:r>
      <w:proofErr w:type="spellEnd"/>
      <w:r>
        <w:t xml:space="preserve"> instances required to produce the data (</w:t>
      </w:r>
      <w:proofErr w:type="gramStart"/>
      <w:r>
        <w:t>e.g.</w:t>
      </w:r>
      <w:proofErr w:type="gramEnd"/>
      <w:r>
        <w:t xml:space="preserve"> RSRP </w:t>
      </w:r>
    </w:p>
    <w:p w14:paraId="4CB368BC" w14:textId="77777777" w:rsidR="002B0EA8" w:rsidRDefault="002B0EA8" w:rsidP="002B0EA8">
      <w:pPr>
        <w:pStyle w:val="PL"/>
      </w:pPr>
      <w:r>
        <w:t xml:space="preserve">        values of M1 and RLF reports) for a specific network analysis.</w:t>
      </w:r>
    </w:p>
    <w:p w14:paraId="19C5C4D9" w14:textId="77777777" w:rsidR="002B0EA8" w:rsidRDefault="002B0EA8" w:rsidP="002B0EA8">
      <w:pPr>
        <w:pStyle w:val="PL"/>
      </w:pPr>
    </w:p>
    <w:p w14:paraId="531D766C" w14:textId="77777777" w:rsidR="002B0EA8" w:rsidRDefault="002B0EA8" w:rsidP="002B0EA8">
      <w:pPr>
        <w:pStyle w:val="PL"/>
      </w:pPr>
      <w:r>
        <w:t xml:space="preserve">        The attribute </w:t>
      </w:r>
      <w:proofErr w:type="spellStart"/>
      <w:r>
        <w:t>traceReportingFormat</w:t>
      </w:r>
      <w:proofErr w:type="spellEnd"/>
      <w:r>
        <w:t xml:space="preserve"> defines the method for </w:t>
      </w:r>
      <w:proofErr w:type="gramStart"/>
      <w:r>
        <w:t>reporting</w:t>
      </w:r>
      <w:proofErr w:type="gramEnd"/>
      <w:r>
        <w:t xml:space="preserve"> </w:t>
      </w:r>
    </w:p>
    <w:p w14:paraId="2C54F2EA" w14:textId="77777777" w:rsidR="002B0EA8" w:rsidRDefault="002B0EA8" w:rsidP="002B0EA8">
      <w:pPr>
        <w:pStyle w:val="PL"/>
      </w:pPr>
      <w:r>
        <w:t xml:space="preserve">        </w:t>
      </w:r>
      <w:proofErr w:type="spellStart"/>
      <w:r>
        <w:t>the</w:t>
      </w:r>
      <w:proofErr w:type="spellEnd"/>
      <w:r>
        <w:t xml:space="preserve"> produced measurements. The selectable options are file-based or </w:t>
      </w:r>
    </w:p>
    <w:p w14:paraId="51F7C124" w14:textId="77777777" w:rsidR="002B0EA8" w:rsidRDefault="002B0EA8" w:rsidP="002B0EA8">
      <w:pPr>
        <w:pStyle w:val="PL"/>
      </w:pPr>
      <w:r>
        <w:t xml:space="preserve">        stream-based reporting. In case of file-based reporting the attribute </w:t>
      </w:r>
    </w:p>
    <w:p w14:paraId="28B95C85" w14:textId="77777777" w:rsidR="002B0EA8" w:rsidRDefault="002B0EA8" w:rsidP="002B0EA8">
      <w:pPr>
        <w:pStyle w:val="PL"/>
      </w:pPr>
      <w:r>
        <w:t xml:space="preserve">        </w:t>
      </w:r>
      <w:proofErr w:type="spellStart"/>
      <w:r>
        <w:t>traceCollectionEntityIPAddress</w:t>
      </w:r>
      <w:proofErr w:type="spellEnd"/>
      <w:r>
        <w:t xml:space="preserve"> is used to specify the IP address to </w:t>
      </w:r>
    </w:p>
    <w:p w14:paraId="6A1F1702" w14:textId="77777777" w:rsidR="002B0EA8" w:rsidRDefault="002B0EA8" w:rsidP="002B0EA8">
      <w:pPr>
        <w:pStyle w:val="PL"/>
      </w:pPr>
      <w:r>
        <w:t xml:space="preserve">        which the trace records shall be transferred, while in case of </w:t>
      </w:r>
    </w:p>
    <w:p w14:paraId="45C28683" w14:textId="77777777" w:rsidR="002B0EA8" w:rsidRDefault="002B0EA8" w:rsidP="002B0EA8">
      <w:pPr>
        <w:pStyle w:val="PL"/>
      </w:pPr>
      <w:r>
        <w:t xml:space="preserve">        stream-based reporting the attribute </w:t>
      </w:r>
      <w:proofErr w:type="spellStart"/>
      <w:r>
        <w:t>traceReportingConsumerUri</w:t>
      </w:r>
      <w:proofErr w:type="spellEnd"/>
      <w:r>
        <w:t xml:space="preserve"> </w:t>
      </w:r>
    </w:p>
    <w:p w14:paraId="52AF20D0" w14:textId="77777777" w:rsidR="002B0EA8" w:rsidRDefault="002B0EA8" w:rsidP="002B0EA8">
      <w:pPr>
        <w:pStyle w:val="PL"/>
      </w:pPr>
      <w:r>
        <w:t xml:space="preserve">        specifies the streaming target.</w:t>
      </w:r>
    </w:p>
    <w:p w14:paraId="238AA182" w14:textId="77777777" w:rsidR="002B0EA8" w:rsidRDefault="002B0EA8" w:rsidP="002B0EA8">
      <w:pPr>
        <w:pStyle w:val="PL"/>
      </w:pPr>
    </w:p>
    <w:p w14:paraId="1862B8D1" w14:textId="77777777" w:rsidR="002B0EA8" w:rsidRDefault="002B0EA8" w:rsidP="002B0EA8">
      <w:pPr>
        <w:pStyle w:val="PL"/>
      </w:pPr>
      <w:r>
        <w:t xml:space="preserve">        The mandatory attribute </w:t>
      </w:r>
      <w:proofErr w:type="spellStart"/>
      <w:r>
        <w:t>traceTarget</w:t>
      </w:r>
      <w:proofErr w:type="spellEnd"/>
      <w:r>
        <w:t xml:space="preserve"> determines the target object of </w:t>
      </w:r>
    </w:p>
    <w:p w14:paraId="1E58F36F" w14:textId="77777777" w:rsidR="002B0EA8" w:rsidRDefault="002B0EA8" w:rsidP="002B0EA8">
      <w:pPr>
        <w:pStyle w:val="PL"/>
      </w:pPr>
      <w:r>
        <w:t xml:space="preserve">        the </w:t>
      </w:r>
      <w:proofErr w:type="spellStart"/>
      <w:r>
        <w:t>TraceJob</w:t>
      </w:r>
      <w:proofErr w:type="spellEnd"/>
      <w:r>
        <w:t xml:space="preserve">. Dependent on the network element to which the Trace </w:t>
      </w:r>
    </w:p>
    <w:p w14:paraId="557FA411" w14:textId="77777777" w:rsidR="002B0EA8" w:rsidRDefault="002B0EA8" w:rsidP="002B0EA8">
      <w:pPr>
        <w:pStyle w:val="PL"/>
      </w:pPr>
      <w:r>
        <w:t xml:space="preserve">        Session is activated different types of the target object are possible. </w:t>
      </w:r>
    </w:p>
    <w:p w14:paraId="1CC6099A" w14:textId="77777777" w:rsidR="002B0EA8" w:rsidRDefault="002B0EA8" w:rsidP="002B0EA8">
      <w:pPr>
        <w:pStyle w:val="PL"/>
      </w:pPr>
      <w:r>
        <w:t xml:space="preserve">        The attribute </w:t>
      </w:r>
      <w:proofErr w:type="spellStart"/>
      <w:r>
        <w:t>pLMNTarget</w:t>
      </w:r>
      <w:proofErr w:type="spellEnd"/>
      <w:r>
        <w:t xml:space="preserve"> defines the PLMN for which sessions shall </w:t>
      </w:r>
      <w:proofErr w:type="gramStart"/>
      <w:r>
        <w:t>be</w:t>
      </w:r>
      <w:proofErr w:type="gramEnd"/>
      <w:r>
        <w:t xml:space="preserve"> </w:t>
      </w:r>
    </w:p>
    <w:p w14:paraId="746B2239" w14:textId="77777777" w:rsidR="002B0EA8" w:rsidRDefault="002B0EA8" w:rsidP="002B0EA8">
      <w:pPr>
        <w:pStyle w:val="PL"/>
      </w:pPr>
      <w:r>
        <w:t xml:space="preserve">        selected in the Trace Session in case of management based </w:t>
      </w:r>
      <w:proofErr w:type="gramStart"/>
      <w:r>
        <w:t>activation</w:t>
      </w:r>
      <w:proofErr w:type="gramEnd"/>
      <w:r>
        <w:t xml:space="preserve"> </w:t>
      </w:r>
    </w:p>
    <w:p w14:paraId="4D0CD746" w14:textId="77777777" w:rsidR="002B0EA8" w:rsidRDefault="002B0EA8" w:rsidP="002B0EA8">
      <w:pPr>
        <w:pStyle w:val="PL"/>
      </w:pPr>
      <w:r>
        <w:t xml:space="preserve">        when several PLMNs are supported in the RAN.</w:t>
      </w:r>
    </w:p>
    <w:p w14:paraId="00AB67EF" w14:textId="77777777" w:rsidR="002B0EA8" w:rsidRDefault="002B0EA8" w:rsidP="002B0EA8">
      <w:pPr>
        <w:pStyle w:val="PL"/>
      </w:pPr>
    </w:p>
    <w:p w14:paraId="4ABEE496" w14:textId="77777777" w:rsidR="002B0EA8" w:rsidRDefault="002B0EA8" w:rsidP="002B0EA8">
      <w:pPr>
        <w:pStyle w:val="PL"/>
        <w:rPr>
          <w:ins w:id="2073" w:author="scottma"/>
        </w:rPr>
      </w:pPr>
      <w:ins w:id="2074" w:author="scottma">
        <w:r>
          <w:t xml:space="preserve">        The attribute </w:t>
        </w:r>
        <w:proofErr w:type="spellStart"/>
        <w:r>
          <w:t>jobType</w:t>
        </w:r>
        <w:proofErr w:type="spellEnd"/>
        <w:r>
          <w:t xml:space="preserve"> specifies the kind of data to collect. </w:t>
        </w:r>
      </w:ins>
    </w:p>
    <w:p w14:paraId="18542124" w14:textId="77777777" w:rsidR="002B0EA8" w:rsidRDefault="002B0EA8" w:rsidP="002B0EA8">
      <w:pPr>
        <w:pStyle w:val="PL"/>
        <w:rPr>
          <w:ins w:id="2075" w:author="scottma"/>
        </w:rPr>
      </w:pPr>
      <w:ins w:id="2076" w:author="scottma">
        <w:r>
          <w:t xml:space="preserve">        In case of TRACE_ONLY, the configuration parameters of attribute </w:t>
        </w:r>
      </w:ins>
    </w:p>
    <w:p w14:paraId="6E882E6D" w14:textId="77777777" w:rsidR="002B0EA8" w:rsidRDefault="002B0EA8" w:rsidP="002B0EA8">
      <w:pPr>
        <w:pStyle w:val="PL"/>
        <w:rPr>
          <w:ins w:id="2077" w:author="scottma"/>
        </w:rPr>
      </w:pPr>
      <w:ins w:id="2078" w:author="scottma">
        <w:r>
          <w:t xml:space="preserve">        </w:t>
        </w:r>
        <w:proofErr w:type="spellStart"/>
        <w:r>
          <w:t>traceConfig</w:t>
        </w:r>
        <w:proofErr w:type="spellEnd"/>
        <w:r>
          <w:t xml:space="preserve"> shall be applied. In case of IMMEDIATE_MDT_ONLY, </w:t>
        </w:r>
      </w:ins>
    </w:p>
    <w:p w14:paraId="796A0F52" w14:textId="77777777" w:rsidR="002B0EA8" w:rsidRDefault="002B0EA8" w:rsidP="002B0EA8">
      <w:pPr>
        <w:pStyle w:val="PL"/>
        <w:rPr>
          <w:ins w:id="2079" w:author="scottma"/>
        </w:rPr>
      </w:pPr>
      <w:ins w:id="2080" w:author="scottma">
        <w:r>
          <w:t xml:space="preserve">        LOGGED_MDT_ONLY, RLF_REPORT_ONLY, RCEF_REPORT_ONLY and </w:t>
        </w:r>
      </w:ins>
    </w:p>
    <w:p w14:paraId="74DAA337" w14:textId="77777777" w:rsidR="002B0EA8" w:rsidRDefault="002B0EA8" w:rsidP="002B0EA8">
      <w:pPr>
        <w:pStyle w:val="PL"/>
        <w:rPr>
          <w:ins w:id="2081" w:author="scottma"/>
        </w:rPr>
      </w:pPr>
      <w:ins w:id="2082" w:author="scottma">
        <w:r>
          <w:lastRenderedPageBreak/>
          <w:t xml:space="preserve">        LOGGED_MBSFN_MDT the configuration parameters of </w:t>
        </w:r>
        <w:proofErr w:type="gramStart"/>
        <w:r>
          <w:t>attribute</w:t>
        </w:r>
        <w:proofErr w:type="gramEnd"/>
        <w:r>
          <w:t xml:space="preserve"> </w:t>
        </w:r>
      </w:ins>
    </w:p>
    <w:p w14:paraId="02B45A83" w14:textId="77777777" w:rsidR="002B0EA8" w:rsidRDefault="002B0EA8" w:rsidP="002B0EA8">
      <w:pPr>
        <w:pStyle w:val="PL"/>
        <w:rPr>
          <w:ins w:id="2083" w:author="scottma"/>
        </w:rPr>
      </w:pPr>
      <w:ins w:id="2084" w:author="scottma">
        <w:r>
          <w:t xml:space="preserve">        </w:t>
        </w:r>
        <w:proofErr w:type="spellStart"/>
        <w:r>
          <w:t>mdtConfig</w:t>
        </w:r>
        <w:proofErr w:type="spellEnd"/>
        <w:r>
          <w:t xml:space="preserve"> or a subset of these shall be applied. </w:t>
        </w:r>
      </w:ins>
    </w:p>
    <w:p w14:paraId="5C010BDC" w14:textId="77777777" w:rsidR="002B0EA8" w:rsidRDefault="002B0EA8" w:rsidP="002B0EA8">
      <w:pPr>
        <w:pStyle w:val="PL"/>
        <w:rPr>
          <w:ins w:id="2085" w:author="scottma"/>
        </w:rPr>
      </w:pPr>
      <w:ins w:id="2086" w:author="scottma">
        <w:r>
          <w:t xml:space="preserve">        In case of IMMEDIATE_MDT_AND_TRACE both attributes, </w:t>
        </w:r>
        <w:proofErr w:type="spellStart"/>
        <w:r>
          <w:t>traceConfig</w:t>
        </w:r>
        <w:proofErr w:type="spellEnd"/>
        <w:r>
          <w:t xml:space="preserve"> and </w:t>
        </w:r>
      </w:ins>
    </w:p>
    <w:p w14:paraId="2F30E093" w14:textId="77777777" w:rsidR="002B0EA8" w:rsidRDefault="002B0EA8" w:rsidP="002B0EA8">
      <w:pPr>
        <w:pStyle w:val="PL"/>
        <w:rPr>
          <w:ins w:id="2087" w:author="scottma"/>
        </w:rPr>
      </w:pPr>
      <w:ins w:id="2088" w:author="scottma">
        <w:r>
          <w:t xml:space="preserve">        </w:t>
        </w:r>
        <w:proofErr w:type="spellStart"/>
        <w:r>
          <w:t>mdtConfig</w:t>
        </w:r>
        <w:proofErr w:type="spellEnd"/>
        <w:r>
          <w:t xml:space="preserve"> are applicable.</w:t>
        </w:r>
      </w:ins>
    </w:p>
    <w:p w14:paraId="0124363B" w14:textId="77777777" w:rsidR="002B0EA8" w:rsidRDefault="002B0EA8" w:rsidP="002B0EA8">
      <w:pPr>
        <w:pStyle w:val="PL"/>
        <w:rPr>
          <w:del w:id="2089" w:author="scottma"/>
        </w:rPr>
      </w:pPr>
      <w:del w:id="2090" w:author="scottma">
        <w:r>
          <w:delText xml:space="preserve">        The attribute jobType specifies the kind of data to collect. Dependent </w:delText>
        </w:r>
      </w:del>
    </w:p>
    <w:p w14:paraId="65412C34" w14:textId="77777777" w:rsidR="002B0EA8" w:rsidRDefault="002B0EA8" w:rsidP="002B0EA8">
      <w:pPr>
        <w:pStyle w:val="PL"/>
        <w:rPr>
          <w:del w:id="2091" w:author="scottma"/>
        </w:rPr>
      </w:pPr>
      <w:del w:id="2092" w:author="scottma">
        <w:r>
          <w:delText xml:space="preserve">        on the selected type various parameters shall be available. The </w:delText>
        </w:r>
      </w:del>
    </w:p>
    <w:p w14:paraId="1049BEA1" w14:textId="77777777" w:rsidR="002B0EA8" w:rsidRDefault="002B0EA8" w:rsidP="002B0EA8">
      <w:pPr>
        <w:pStyle w:val="PL"/>
        <w:rPr>
          <w:del w:id="2093" w:author="scottma"/>
        </w:rPr>
      </w:pPr>
      <w:del w:id="2094" w:author="scottma">
        <w:r>
          <w:delText xml:space="preserve">        attributes jobType, traceReference,  </w:delText>
        </w:r>
      </w:del>
    </w:p>
    <w:p w14:paraId="7822EF77" w14:textId="77777777" w:rsidR="002B0EA8" w:rsidRDefault="002B0EA8" w:rsidP="002B0EA8">
      <w:pPr>
        <w:pStyle w:val="PL"/>
        <w:rPr>
          <w:del w:id="2095" w:author="scottma"/>
        </w:rPr>
      </w:pPr>
      <w:del w:id="2096" w:author="scottma">
        <w:r>
          <w:delText xml:space="preserve">        traceCollectionEntityIPAddress, traceTarget and traceReportingFormat </w:delText>
        </w:r>
      </w:del>
    </w:p>
    <w:p w14:paraId="6F49A549" w14:textId="77777777" w:rsidR="002B0EA8" w:rsidRDefault="002B0EA8" w:rsidP="002B0EA8">
      <w:pPr>
        <w:pStyle w:val="PL"/>
        <w:rPr>
          <w:del w:id="2097" w:author="scottma"/>
        </w:rPr>
      </w:pPr>
      <w:del w:id="2098" w:author="scottma">
        <w:r>
          <w:delText xml:space="preserve">        are mandatory for all job types. If streaming reporting is selected </w:delText>
        </w:r>
      </w:del>
    </w:p>
    <w:p w14:paraId="7756C180" w14:textId="77777777" w:rsidR="002B0EA8" w:rsidRDefault="002B0EA8" w:rsidP="002B0EA8">
      <w:pPr>
        <w:pStyle w:val="PL"/>
        <w:rPr>
          <w:del w:id="2099" w:author="scottma"/>
        </w:rPr>
      </w:pPr>
      <w:del w:id="2100" w:author="scottma">
        <w:r>
          <w:delText xml:space="preserve">        for traceReportingFormat, traceReportingConsumerUri shall be present </w:delText>
        </w:r>
      </w:del>
    </w:p>
    <w:p w14:paraId="564A3F90" w14:textId="77777777" w:rsidR="002B0EA8" w:rsidRDefault="002B0EA8" w:rsidP="002B0EA8">
      <w:pPr>
        <w:pStyle w:val="PL"/>
        <w:rPr>
          <w:del w:id="2101" w:author="scottma"/>
        </w:rPr>
      </w:pPr>
      <w:del w:id="2102" w:author="scottma">
        <w:r>
          <w:delText xml:space="preserve">        additionally. The attribute pLMNTarget shall be present if trace </w:delText>
        </w:r>
      </w:del>
    </w:p>
    <w:p w14:paraId="79755F16" w14:textId="77777777" w:rsidR="002B0EA8" w:rsidRDefault="002B0EA8" w:rsidP="002B0EA8">
      <w:pPr>
        <w:pStyle w:val="PL"/>
        <w:rPr>
          <w:del w:id="2103" w:author="scottma"/>
        </w:rPr>
      </w:pPr>
      <w:del w:id="2104" w:author="scottma">
        <w:r>
          <w:delText xml:space="preserve">        activation method is management based.</w:delText>
        </w:r>
      </w:del>
    </w:p>
    <w:p w14:paraId="26CDBEC9" w14:textId="77777777" w:rsidR="002B0EA8" w:rsidRDefault="002B0EA8" w:rsidP="002B0EA8">
      <w:pPr>
        <w:pStyle w:val="PL"/>
        <w:rPr>
          <w:del w:id="2105" w:author="scottma"/>
        </w:rPr>
      </w:pPr>
    </w:p>
    <w:p w14:paraId="3E1CFF29" w14:textId="77777777" w:rsidR="002B0EA8" w:rsidRDefault="002B0EA8" w:rsidP="002B0EA8">
      <w:pPr>
        <w:pStyle w:val="PL"/>
        <w:rPr>
          <w:del w:id="2106" w:author="scottma"/>
        </w:rPr>
      </w:pPr>
      <w:del w:id="2107" w:author="scottma">
        <w:r>
          <w:delText xml:space="preserve">        For the different job types the attributes are differentiated as follows:</w:delText>
        </w:r>
      </w:del>
    </w:p>
    <w:p w14:paraId="79758F13" w14:textId="77777777" w:rsidR="002B0EA8" w:rsidRDefault="002B0EA8" w:rsidP="002B0EA8">
      <w:pPr>
        <w:pStyle w:val="PL"/>
        <w:rPr>
          <w:del w:id="2108" w:author="scottma"/>
        </w:rPr>
      </w:pPr>
    </w:p>
    <w:p w14:paraId="2DFEBB2C" w14:textId="77777777" w:rsidR="002B0EA8" w:rsidRDefault="002B0EA8" w:rsidP="002B0EA8">
      <w:pPr>
        <w:pStyle w:val="PL"/>
        <w:rPr>
          <w:del w:id="2109" w:author="scottma"/>
        </w:rPr>
      </w:pPr>
      <w:del w:id="2110" w:author="scottma">
        <w:r>
          <w:delText xml:space="preserve">        - In case of TRACE_ONLY additionally the following attributes shall be </w:delText>
        </w:r>
      </w:del>
    </w:p>
    <w:p w14:paraId="205F56C9" w14:textId="77777777" w:rsidR="002B0EA8" w:rsidRDefault="002B0EA8" w:rsidP="002B0EA8">
      <w:pPr>
        <w:pStyle w:val="PL"/>
        <w:rPr>
          <w:del w:id="2111" w:author="scottma"/>
        </w:rPr>
      </w:pPr>
      <w:del w:id="2112" w:author="scottma">
        <w:r>
          <w:delText xml:space="preserve">        available: listOfNETypes, traceDepth, and triggeringEvents.</w:delText>
        </w:r>
      </w:del>
    </w:p>
    <w:p w14:paraId="049121A8" w14:textId="77777777" w:rsidR="002B0EA8" w:rsidRDefault="002B0EA8" w:rsidP="002B0EA8">
      <w:pPr>
        <w:pStyle w:val="PL"/>
        <w:rPr>
          <w:del w:id="2113" w:author="scottma"/>
        </w:rPr>
      </w:pPr>
    </w:p>
    <w:p w14:paraId="4EC4EC31" w14:textId="77777777" w:rsidR="002B0EA8" w:rsidRDefault="002B0EA8" w:rsidP="002B0EA8">
      <w:pPr>
        <w:pStyle w:val="PL"/>
        <w:rPr>
          <w:del w:id="2114" w:author="scottma"/>
        </w:rPr>
      </w:pPr>
      <w:del w:id="2115" w:author="scottma">
        <w:r>
          <w:delText xml:space="preserve">        For this case the optional attribute listOfInterfaces allows to specify </w:delText>
        </w:r>
      </w:del>
    </w:p>
    <w:p w14:paraId="73A5FC8C" w14:textId="77777777" w:rsidR="002B0EA8" w:rsidRDefault="002B0EA8" w:rsidP="002B0EA8">
      <w:pPr>
        <w:pStyle w:val="PL"/>
        <w:rPr>
          <w:del w:id="2116" w:author="scottma"/>
        </w:rPr>
      </w:pPr>
      <w:del w:id="2117" w:author="scottma">
        <w:r>
          <w:delText xml:space="preserve">        the interfaces to be recorded.</w:delText>
        </w:r>
      </w:del>
    </w:p>
    <w:p w14:paraId="41D68484" w14:textId="77777777" w:rsidR="002B0EA8" w:rsidRDefault="002B0EA8" w:rsidP="002B0EA8">
      <w:pPr>
        <w:pStyle w:val="PL"/>
        <w:rPr>
          <w:del w:id="2118" w:author="scottma"/>
        </w:rPr>
      </w:pPr>
    </w:p>
    <w:p w14:paraId="5DA686F4" w14:textId="77777777" w:rsidR="002B0EA8" w:rsidRDefault="002B0EA8" w:rsidP="002B0EA8">
      <w:pPr>
        <w:pStyle w:val="PL"/>
        <w:rPr>
          <w:del w:id="2119" w:author="scottma"/>
        </w:rPr>
      </w:pPr>
      <w:del w:id="2120" w:author="scottma">
        <w:r>
          <w:delText xml:space="preserve">        - In case of IMMEDIATE_MDT_ONLY additionally the following attributes </w:delText>
        </w:r>
      </w:del>
    </w:p>
    <w:p w14:paraId="58943806" w14:textId="77777777" w:rsidR="002B0EA8" w:rsidRDefault="002B0EA8" w:rsidP="002B0EA8">
      <w:pPr>
        <w:pStyle w:val="PL"/>
        <w:rPr>
          <w:del w:id="2121" w:author="scottma"/>
        </w:rPr>
      </w:pPr>
      <w:del w:id="2122" w:author="scottma">
        <w:r>
          <w:delText xml:space="preserve">        shall be available:</w:delText>
        </w:r>
      </w:del>
    </w:p>
    <w:p w14:paraId="493621E9" w14:textId="77777777" w:rsidR="002B0EA8" w:rsidRDefault="002B0EA8" w:rsidP="002B0EA8">
      <w:pPr>
        <w:pStyle w:val="PL"/>
        <w:rPr>
          <w:del w:id="2123" w:author="scottma"/>
        </w:rPr>
      </w:pPr>
      <w:del w:id="2124" w:author="scottma">
        <w:r>
          <w:delText xml:space="preserve">        - anonymizationOfMDTData, </w:delText>
        </w:r>
      </w:del>
    </w:p>
    <w:p w14:paraId="3CBFB86B" w14:textId="77777777" w:rsidR="002B0EA8" w:rsidRDefault="002B0EA8" w:rsidP="002B0EA8">
      <w:pPr>
        <w:pStyle w:val="PL"/>
        <w:rPr>
          <w:del w:id="2125" w:author="scottma"/>
        </w:rPr>
      </w:pPr>
      <w:del w:id="2126" w:author="scottma">
        <w:r>
          <w:delText xml:space="preserve">        - listOfMeasurements, </w:delText>
        </w:r>
      </w:del>
    </w:p>
    <w:p w14:paraId="2212B35F" w14:textId="77777777" w:rsidR="002B0EA8" w:rsidRDefault="002B0EA8" w:rsidP="002B0EA8">
      <w:pPr>
        <w:pStyle w:val="PL"/>
        <w:rPr>
          <w:del w:id="2127" w:author="scottma"/>
        </w:rPr>
      </w:pPr>
      <w:del w:id="2128" w:author="scottma">
        <w:r>
          <w:delText xml:space="preserve">        - collectionPeriodRRMUMTS (conditional for M4 and M5 in UMTS),</w:delText>
        </w:r>
      </w:del>
    </w:p>
    <w:p w14:paraId="4277F677" w14:textId="77777777" w:rsidR="002B0EA8" w:rsidRDefault="002B0EA8" w:rsidP="002B0EA8">
      <w:pPr>
        <w:pStyle w:val="PL"/>
        <w:rPr>
          <w:del w:id="2129" w:author="scottma"/>
        </w:rPr>
      </w:pPr>
      <w:del w:id="2130" w:author="scottma">
        <w:r>
          <w:delText xml:space="preserve">        - measurementPeriodUMTS (conditional for M6 and M7 in UMTS),</w:delText>
        </w:r>
      </w:del>
    </w:p>
    <w:p w14:paraId="0F36FA7E" w14:textId="77777777" w:rsidR="002B0EA8" w:rsidRDefault="002B0EA8" w:rsidP="002B0EA8">
      <w:pPr>
        <w:pStyle w:val="PL"/>
        <w:rPr>
          <w:del w:id="2131" w:author="scottma"/>
        </w:rPr>
      </w:pPr>
      <w:del w:id="2132" w:author="scottma">
        <w:r>
          <w:delText xml:space="preserve">        - collectionPeriodRRMLTE (conditional for M3 in LTE), </w:delText>
        </w:r>
      </w:del>
    </w:p>
    <w:p w14:paraId="4B345D49" w14:textId="77777777" w:rsidR="002B0EA8" w:rsidRDefault="002B0EA8" w:rsidP="002B0EA8">
      <w:pPr>
        <w:pStyle w:val="PL"/>
        <w:rPr>
          <w:del w:id="2133" w:author="scottma"/>
        </w:rPr>
      </w:pPr>
      <w:del w:id="2134" w:author="scottma">
        <w:r>
          <w:delText xml:space="preserve">        - measurementPeriodLTE (conditional for M4 and M5 in LTE),</w:delText>
        </w:r>
      </w:del>
    </w:p>
    <w:p w14:paraId="32EB8520" w14:textId="77777777" w:rsidR="002B0EA8" w:rsidRDefault="002B0EA8" w:rsidP="002B0EA8">
      <w:pPr>
        <w:pStyle w:val="PL"/>
        <w:rPr>
          <w:del w:id="2135" w:author="scottma"/>
        </w:rPr>
      </w:pPr>
      <w:del w:id="2136" w:author="scottma">
        <w:r>
          <w:delText xml:space="preserve">        - collectionPeriodM6LTE (conditional for M6 in LTE), </w:delText>
        </w:r>
      </w:del>
    </w:p>
    <w:p w14:paraId="105EDAAB" w14:textId="77777777" w:rsidR="002B0EA8" w:rsidRDefault="002B0EA8" w:rsidP="002B0EA8">
      <w:pPr>
        <w:pStyle w:val="PL"/>
        <w:rPr>
          <w:del w:id="2137" w:author="scottma"/>
        </w:rPr>
      </w:pPr>
      <w:del w:id="2138" w:author="scottma">
        <w:r>
          <w:delText xml:space="preserve">        - collectionPeriodM7LTE (conditional for M7 in LTE),</w:delText>
        </w:r>
      </w:del>
    </w:p>
    <w:p w14:paraId="21F794E2" w14:textId="77777777" w:rsidR="002B0EA8" w:rsidRDefault="002B0EA8" w:rsidP="002B0EA8">
      <w:pPr>
        <w:pStyle w:val="PL"/>
        <w:rPr>
          <w:del w:id="2139" w:author="scottma"/>
        </w:rPr>
      </w:pPr>
      <w:del w:id="2140" w:author="scottma">
        <w:r>
          <w:delText xml:space="preserve">        - collectionPeriodRRMNR (conditional for M4 and M5 in NR), </w:delText>
        </w:r>
      </w:del>
    </w:p>
    <w:p w14:paraId="321775DF" w14:textId="77777777" w:rsidR="002B0EA8" w:rsidRDefault="002B0EA8" w:rsidP="002B0EA8">
      <w:pPr>
        <w:pStyle w:val="PL"/>
        <w:rPr>
          <w:del w:id="2141" w:author="scottma"/>
        </w:rPr>
      </w:pPr>
      <w:del w:id="2142" w:author="scottma">
        <w:r>
          <w:delText xml:space="preserve">        - collectionPeriodM6NR (conditional for M6 in NR), </w:delText>
        </w:r>
      </w:del>
    </w:p>
    <w:p w14:paraId="4911C8B3" w14:textId="77777777" w:rsidR="002B0EA8" w:rsidRDefault="002B0EA8" w:rsidP="002B0EA8">
      <w:pPr>
        <w:pStyle w:val="PL"/>
        <w:rPr>
          <w:del w:id="2143" w:author="scottma"/>
        </w:rPr>
      </w:pPr>
      <w:del w:id="2144" w:author="scottma">
        <w:r>
          <w:delText xml:space="preserve">        - collectionPeriodM7NR (conditional for M7 in NR), </w:delText>
        </w:r>
      </w:del>
    </w:p>
    <w:p w14:paraId="4A4D48F4" w14:textId="77777777" w:rsidR="002B0EA8" w:rsidRDefault="002B0EA8" w:rsidP="002B0EA8">
      <w:pPr>
        <w:pStyle w:val="PL"/>
        <w:rPr>
          <w:del w:id="2145" w:author="scottma"/>
        </w:rPr>
      </w:pPr>
      <w:del w:id="2146" w:author="scottma">
        <w:r>
          <w:delText xml:space="preserve">        - beamLevelMeasurement (conditional for M1 in NR),</w:delText>
        </w:r>
      </w:del>
    </w:p>
    <w:p w14:paraId="11F48EE3" w14:textId="77777777" w:rsidR="002B0EA8" w:rsidRDefault="002B0EA8" w:rsidP="002B0EA8">
      <w:pPr>
        <w:pStyle w:val="PL"/>
        <w:rPr>
          <w:del w:id="2147" w:author="scottma"/>
        </w:rPr>
      </w:pPr>
      <w:del w:id="2148" w:author="scottma">
        <w:r>
          <w:delText xml:space="preserve">        - reportInterval (conditional for M1 in LTE or NR and M1/M2 in UMTS), </w:delText>
        </w:r>
      </w:del>
    </w:p>
    <w:p w14:paraId="6E1A5090" w14:textId="77777777" w:rsidR="002B0EA8" w:rsidRDefault="002B0EA8" w:rsidP="002B0EA8">
      <w:pPr>
        <w:pStyle w:val="PL"/>
        <w:rPr>
          <w:del w:id="2149" w:author="scottma"/>
        </w:rPr>
      </w:pPr>
      <w:del w:id="2150" w:author="scottma">
        <w:r>
          <w:delText xml:space="preserve">        - reportAmount (conditional for M1 in LTE or NR and M1/M2 in UMTS), </w:delText>
        </w:r>
      </w:del>
    </w:p>
    <w:p w14:paraId="029183B3" w14:textId="77777777" w:rsidR="002B0EA8" w:rsidRDefault="002B0EA8" w:rsidP="002B0EA8">
      <w:pPr>
        <w:pStyle w:val="PL"/>
        <w:rPr>
          <w:del w:id="2151" w:author="scottma"/>
        </w:rPr>
      </w:pPr>
      <w:del w:id="2152" w:author="scottma">
        <w:r>
          <w:delText xml:space="preserve">        - reportingTrigger (conditional for M1 in LTE or NR and M1/M2 in UMTS), </w:delText>
        </w:r>
      </w:del>
    </w:p>
    <w:p w14:paraId="23762659" w14:textId="77777777" w:rsidR="002B0EA8" w:rsidRDefault="002B0EA8" w:rsidP="002B0EA8">
      <w:pPr>
        <w:pStyle w:val="PL"/>
        <w:rPr>
          <w:del w:id="2153" w:author="scottma"/>
        </w:rPr>
      </w:pPr>
      <w:del w:id="2154" w:author="scottma">
        <w:r>
          <w:delText xml:space="preserve">        - eventThreshold (conditional for A2 event reporting or A2 event </w:delText>
        </w:r>
      </w:del>
    </w:p>
    <w:p w14:paraId="06A9E048" w14:textId="77777777" w:rsidR="002B0EA8" w:rsidRDefault="002B0EA8" w:rsidP="002B0EA8">
      <w:pPr>
        <w:pStyle w:val="PL"/>
        <w:rPr>
          <w:del w:id="2155" w:author="scottma"/>
        </w:rPr>
      </w:pPr>
      <w:del w:id="2156" w:author="scottma">
        <w:r>
          <w:delText xml:space="preserve">        triggered periodic reporting), </w:delText>
        </w:r>
      </w:del>
    </w:p>
    <w:p w14:paraId="3E0DDA43" w14:textId="77777777" w:rsidR="002B0EA8" w:rsidRDefault="002B0EA8" w:rsidP="002B0EA8">
      <w:pPr>
        <w:pStyle w:val="PL"/>
        <w:rPr>
          <w:del w:id="2157" w:author="scottma"/>
        </w:rPr>
      </w:pPr>
      <w:del w:id="2158" w:author="scottma">
        <w:r>
          <w:delText xml:space="preserve">        - measurementQuantity (conditional for 1F event reporting).</w:delText>
        </w:r>
      </w:del>
    </w:p>
    <w:p w14:paraId="347B0758" w14:textId="77777777" w:rsidR="002B0EA8" w:rsidRDefault="002B0EA8" w:rsidP="002B0EA8">
      <w:pPr>
        <w:pStyle w:val="PL"/>
        <w:rPr>
          <w:del w:id="2159" w:author="scottma"/>
        </w:rPr>
      </w:pPr>
      <w:del w:id="2160" w:author="scottma">
        <w:r>
          <w:delText xml:space="preserve">        - excessPacketDelayThresholds (conditional for M6 UL measurement in NR). </w:delText>
        </w:r>
      </w:del>
    </w:p>
    <w:p w14:paraId="6ED58DFD" w14:textId="77777777" w:rsidR="002B0EA8" w:rsidRDefault="002B0EA8" w:rsidP="002B0EA8">
      <w:pPr>
        <w:pStyle w:val="PL"/>
        <w:rPr>
          <w:del w:id="2161" w:author="scottma"/>
        </w:rPr>
      </w:pPr>
    </w:p>
    <w:p w14:paraId="11B506A5" w14:textId="77777777" w:rsidR="002B0EA8" w:rsidRDefault="002B0EA8" w:rsidP="002B0EA8">
      <w:pPr>
        <w:pStyle w:val="PL"/>
        <w:rPr>
          <w:del w:id="2162" w:author="scottma"/>
        </w:rPr>
      </w:pPr>
      <w:del w:id="2163" w:author="scottma">
        <w:r>
          <w:delText xml:space="preserve">        For this case the optional attribute areaScope allows to specify the </w:delText>
        </w:r>
      </w:del>
    </w:p>
    <w:p w14:paraId="68CC926C" w14:textId="77777777" w:rsidR="002B0EA8" w:rsidRDefault="002B0EA8" w:rsidP="002B0EA8">
      <w:pPr>
        <w:pStyle w:val="PL"/>
        <w:rPr>
          <w:del w:id="2164" w:author="scottma"/>
        </w:rPr>
      </w:pPr>
      <w:del w:id="2165" w:author="scottma">
        <w:r>
          <w:delText xml:space="preserve">        area in terms of cells or Tracking Area/Routing Area/Location area where </w:delText>
        </w:r>
      </w:del>
    </w:p>
    <w:p w14:paraId="0B1A3911" w14:textId="77777777" w:rsidR="002B0EA8" w:rsidRDefault="002B0EA8" w:rsidP="002B0EA8">
      <w:pPr>
        <w:pStyle w:val="PL"/>
        <w:rPr>
          <w:del w:id="2166" w:author="scottma"/>
        </w:rPr>
      </w:pPr>
      <w:del w:id="2167" w:author="scottma">
        <w:r>
          <w:delText xml:space="preserve">        the MDT data collection shall take place and the optional attributes </w:delText>
        </w:r>
      </w:del>
    </w:p>
    <w:p w14:paraId="080BF002" w14:textId="77777777" w:rsidR="002B0EA8" w:rsidRDefault="002B0EA8" w:rsidP="002B0EA8">
      <w:pPr>
        <w:pStyle w:val="PL"/>
        <w:rPr>
          <w:del w:id="2168" w:author="scottma"/>
        </w:rPr>
      </w:pPr>
      <w:del w:id="2169" w:author="scottma">
        <w:r>
          <w:delText xml:space="preserve">        positioningMethod, sensorInformation allow to specify the positioning </w:delText>
        </w:r>
      </w:del>
    </w:p>
    <w:p w14:paraId="4D03445C" w14:textId="77777777" w:rsidR="002B0EA8" w:rsidRDefault="002B0EA8" w:rsidP="002B0EA8">
      <w:pPr>
        <w:pStyle w:val="PL"/>
        <w:rPr>
          <w:del w:id="2170" w:author="scottma"/>
        </w:rPr>
      </w:pPr>
      <w:del w:id="2171" w:author="scottma">
        <w:r>
          <w:delText xml:space="preserve">        methods to use or the sensor information to include.</w:delText>
        </w:r>
      </w:del>
    </w:p>
    <w:p w14:paraId="116249C7" w14:textId="77777777" w:rsidR="002B0EA8" w:rsidRDefault="002B0EA8" w:rsidP="002B0EA8">
      <w:pPr>
        <w:pStyle w:val="PL"/>
        <w:rPr>
          <w:del w:id="2172" w:author="scottma"/>
        </w:rPr>
      </w:pPr>
      <w:del w:id="2173" w:author="scottma">
        <w:r>
          <w:delText xml:space="preserve">        - In case of IMMEDIATE_MDT_AND_TRACE both additional attributes of </w:delText>
        </w:r>
      </w:del>
    </w:p>
    <w:p w14:paraId="02B50E4B" w14:textId="77777777" w:rsidR="002B0EA8" w:rsidRDefault="002B0EA8" w:rsidP="002B0EA8">
      <w:pPr>
        <w:pStyle w:val="PL"/>
        <w:rPr>
          <w:del w:id="2174" w:author="scottma"/>
        </w:rPr>
      </w:pPr>
      <w:del w:id="2175" w:author="scottma">
        <w:r>
          <w:delText xml:space="preserve">        TRACE_ONLY and IMMEDIATE_MDT_ONLY shall apply.</w:delText>
        </w:r>
      </w:del>
    </w:p>
    <w:p w14:paraId="76F21328" w14:textId="77777777" w:rsidR="002B0EA8" w:rsidRDefault="002B0EA8" w:rsidP="002B0EA8">
      <w:pPr>
        <w:pStyle w:val="PL"/>
        <w:rPr>
          <w:del w:id="2176" w:author="scottma"/>
        </w:rPr>
      </w:pPr>
      <w:del w:id="2177" w:author="scottma">
        <w:r>
          <w:delText xml:space="preserve">        - In case of LOGGED_MDT_ONLY additionally the following attributes shall </w:delText>
        </w:r>
      </w:del>
    </w:p>
    <w:p w14:paraId="3FD5E36A" w14:textId="77777777" w:rsidR="002B0EA8" w:rsidRDefault="002B0EA8" w:rsidP="002B0EA8">
      <w:pPr>
        <w:pStyle w:val="PL"/>
        <w:rPr>
          <w:del w:id="2178" w:author="scottma"/>
        </w:rPr>
      </w:pPr>
      <w:del w:id="2179" w:author="scottma">
        <w:r>
          <w:delText xml:space="preserve">        be available: anonymizationOfMDTData, traceCollectionEntityId, </w:delText>
        </w:r>
      </w:del>
    </w:p>
    <w:p w14:paraId="0B822A0F" w14:textId="77777777" w:rsidR="002B0EA8" w:rsidRDefault="002B0EA8" w:rsidP="002B0EA8">
      <w:pPr>
        <w:pStyle w:val="PL"/>
        <w:rPr>
          <w:del w:id="2180" w:author="scottma"/>
        </w:rPr>
      </w:pPr>
      <w:del w:id="2181" w:author="scottma">
        <w:r>
          <w:delText xml:space="preserve">        loggingInterval, loggingDuration, reportType, </w:delText>
        </w:r>
      </w:del>
    </w:p>
    <w:p w14:paraId="1B943F0B" w14:textId="77777777" w:rsidR="002B0EA8" w:rsidRDefault="002B0EA8" w:rsidP="002B0EA8">
      <w:pPr>
        <w:pStyle w:val="PL"/>
        <w:rPr>
          <w:del w:id="2182" w:author="scottma"/>
        </w:rPr>
      </w:pPr>
      <w:del w:id="2183" w:author="scottma">
        <w:r>
          <w:delText xml:space="preserve">        eventListForEventTriggeredMeasurements.</w:delText>
        </w:r>
      </w:del>
    </w:p>
    <w:p w14:paraId="21434850" w14:textId="77777777" w:rsidR="002B0EA8" w:rsidRDefault="002B0EA8" w:rsidP="002B0EA8">
      <w:pPr>
        <w:pStyle w:val="PL"/>
        <w:rPr>
          <w:del w:id="2184" w:author="scottma"/>
        </w:rPr>
      </w:pPr>
    </w:p>
    <w:p w14:paraId="2D39EB32" w14:textId="77777777" w:rsidR="002B0EA8" w:rsidRDefault="002B0EA8" w:rsidP="002B0EA8">
      <w:pPr>
        <w:pStyle w:val="PL"/>
        <w:rPr>
          <w:del w:id="2185" w:author="scottma"/>
        </w:rPr>
      </w:pPr>
      <w:del w:id="2186" w:author="scottma">
        <w:r>
          <w:delText xml:space="preserve">        For this case the optional attribute areaScope allows to specify the </w:delText>
        </w:r>
      </w:del>
    </w:p>
    <w:p w14:paraId="2200B79B" w14:textId="77777777" w:rsidR="002B0EA8" w:rsidRDefault="002B0EA8" w:rsidP="002B0EA8">
      <w:pPr>
        <w:pStyle w:val="PL"/>
        <w:rPr>
          <w:del w:id="2187" w:author="scottma"/>
        </w:rPr>
      </w:pPr>
      <w:del w:id="2188" w:author="scottma">
        <w:r>
          <w:delText xml:space="preserve">        area in terms of cells or Tracking Area/Routing Area/Location area </w:delText>
        </w:r>
      </w:del>
    </w:p>
    <w:p w14:paraId="10907201" w14:textId="77777777" w:rsidR="002B0EA8" w:rsidRDefault="002B0EA8" w:rsidP="002B0EA8">
      <w:pPr>
        <w:pStyle w:val="PL"/>
        <w:rPr>
          <w:del w:id="2189" w:author="scottma"/>
        </w:rPr>
      </w:pPr>
      <w:del w:id="2190" w:author="scottma">
        <w:r>
          <w:delText xml:space="preserve">        where the MDT data collection shall take place, the optional attribute </w:delText>
        </w:r>
      </w:del>
    </w:p>
    <w:p w14:paraId="107248CA" w14:textId="77777777" w:rsidR="002B0EA8" w:rsidRDefault="002B0EA8" w:rsidP="002B0EA8">
      <w:pPr>
        <w:pStyle w:val="PL"/>
        <w:rPr>
          <w:del w:id="2191" w:author="scottma"/>
        </w:rPr>
      </w:pPr>
      <w:del w:id="2192" w:author="scottma">
        <w:r>
          <w:delText xml:space="preserve">        pLMNList allows to specify the PLMNs where measurement collection, </w:delText>
        </w:r>
      </w:del>
    </w:p>
    <w:p w14:paraId="0B5F183F" w14:textId="77777777" w:rsidR="002B0EA8" w:rsidRDefault="002B0EA8" w:rsidP="002B0EA8">
      <w:pPr>
        <w:pStyle w:val="PL"/>
        <w:rPr>
          <w:del w:id="2193" w:author="scottma"/>
        </w:rPr>
      </w:pPr>
      <w:del w:id="2194" w:author="scottma">
        <w:r>
          <w:delText xml:space="preserve">        status indication and log reporting is allowed, the optional attribute </w:delText>
        </w:r>
      </w:del>
    </w:p>
    <w:p w14:paraId="5A31D877" w14:textId="77777777" w:rsidR="002B0EA8" w:rsidRDefault="002B0EA8" w:rsidP="002B0EA8">
      <w:pPr>
        <w:pStyle w:val="PL"/>
        <w:rPr>
          <w:del w:id="2195" w:author="scottma"/>
        </w:rPr>
      </w:pPr>
      <w:del w:id="2196" w:author="scottma">
        <w:r>
          <w:delText xml:space="preserve">        areaConfigurationForNeighCell allows to specify the area for which UE </w:delText>
        </w:r>
      </w:del>
    </w:p>
    <w:p w14:paraId="454A342F" w14:textId="77777777" w:rsidR="002B0EA8" w:rsidRDefault="002B0EA8" w:rsidP="002B0EA8">
      <w:pPr>
        <w:pStyle w:val="PL"/>
        <w:rPr>
          <w:del w:id="2197" w:author="scottma"/>
        </w:rPr>
      </w:pPr>
      <w:del w:id="2198" w:author="scottma">
        <w:r>
          <w:delText xml:space="preserve">        is requested to perform measurements logging for neighbour cells which </w:delText>
        </w:r>
      </w:del>
    </w:p>
    <w:p w14:paraId="4AC0B894" w14:textId="77777777" w:rsidR="002B0EA8" w:rsidRDefault="002B0EA8" w:rsidP="002B0EA8">
      <w:pPr>
        <w:pStyle w:val="PL"/>
        <w:rPr>
          <w:del w:id="2199" w:author="scottma"/>
        </w:rPr>
      </w:pPr>
      <w:del w:id="2200" w:author="scottma">
        <w:r>
          <w:delText xml:space="preserve">        have list of frequencies and the optional attribute sensorInformation </w:delText>
        </w:r>
      </w:del>
    </w:p>
    <w:p w14:paraId="5E75E6DF" w14:textId="77777777" w:rsidR="002B0EA8" w:rsidRDefault="002B0EA8" w:rsidP="002B0EA8">
      <w:pPr>
        <w:pStyle w:val="PL"/>
        <w:rPr>
          <w:del w:id="2201" w:author="scottma"/>
        </w:rPr>
      </w:pPr>
      <w:del w:id="2202" w:author="scottma">
        <w:r>
          <w:delText xml:space="preserve">        allows to specify the sensor information to include.</w:delText>
        </w:r>
      </w:del>
    </w:p>
    <w:p w14:paraId="6C26E26F" w14:textId="77777777" w:rsidR="002B0EA8" w:rsidRDefault="002B0EA8" w:rsidP="002B0EA8">
      <w:pPr>
        <w:pStyle w:val="PL"/>
        <w:rPr>
          <w:del w:id="2203" w:author="scottma"/>
        </w:rPr>
      </w:pPr>
      <w:del w:id="2204" w:author="scottma">
        <w:r>
          <w:delText xml:space="preserve">        - In case of RLF_REPORT_ONLY and RCEF_REPORT_ONLY the optional attribute </w:delText>
        </w:r>
      </w:del>
    </w:p>
    <w:p w14:paraId="2AC9ABF8" w14:textId="77777777" w:rsidR="002B0EA8" w:rsidRDefault="002B0EA8" w:rsidP="002B0EA8">
      <w:pPr>
        <w:pStyle w:val="PL"/>
        <w:rPr>
          <w:del w:id="2205" w:author="scottma"/>
        </w:rPr>
      </w:pPr>
      <w:del w:id="2206" w:author="scottma">
        <w:r>
          <w:delText xml:space="preserve">        areaScope allows to specify the eNB or list of eNBs or gNB or list of </w:delText>
        </w:r>
      </w:del>
    </w:p>
    <w:p w14:paraId="15D71573" w14:textId="77777777" w:rsidR="002B0EA8" w:rsidRDefault="002B0EA8" w:rsidP="002B0EA8">
      <w:pPr>
        <w:pStyle w:val="PL"/>
        <w:rPr>
          <w:del w:id="2207" w:author="scottma"/>
        </w:rPr>
      </w:pPr>
      <w:del w:id="2208" w:author="scottma">
        <w:r>
          <w:delText xml:space="preserve">        gNBs where the reports should be collected.</w:delText>
        </w:r>
      </w:del>
    </w:p>
    <w:p w14:paraId="775E93C6" w14:textId="77777777" w:rsidR="002B0EA8" w:rsidRDefault="002B0EA8" w:rsidP="002B0EA8">
      <w:pPr>
        <w:pStyle w:val="PL"/>
        <w:rPr>
          <w:del w:id="2209" w:author="scottma"/>
        </w:rPr>
      </w:pPr>
      <w:del w:id="2210" w:author="scottma">
        <w:r>
          <w:delText xml:space="preserve">        - In case of LOGGED_MBSFN_MDT additionally the following attributes </w:delText>
        </w:r>
      </w:del>
    </w:p>
    <w:p w14:paraId="0257F936" w14:textId="77777777" w:rsidR="002B0EA8" w:rsidRDefault="002B0EA8" w:rsidP="002B0EA8">
      <w:pPr>
        <w:pStyle w:val="PL"/>
        <w:rPr>
          <w:del w:id="2211" w:author="scottma"/>
        </w:rPr>
      </w:pPr>
      <w:del w:id="2212" w:author="scottma">
        <w:r>
          <w:delText xml:space="preserve">        shall be available: anonymizationOfMDTData, loggingInterval, </w:delText>
        </w:r>
      </w:del>
    </w:p>
    <w:p w14:paraId="04003DD9" w14:textId="77777777" w:rsidR="002B0EA8" w:rsidRDefault="002B0EA8" w:rsidP="002B0EA8">
      <w:pPr>
        <w:pStyle w:val="PL"/>
        <w:rPr>
          <w:del w:id="2213" w:author="scottma"/>
        </w:rPr>
      </w:pPr>
      <w:del w:id="2214" w:author="scottma">
        <w:r>
          <w:delText xml:space="preserve">        loggingDuration, mBSFNAreaList.</w:delText>
        </w:r>
      </w:del>
    </w:p>
    <w:p w14:paraId="18516E47" w14:textId="77777777" w:rsidR="002B0EA8" w:rsidRDefault="002B0EA8" w:rsidP="002B0EA8">
      <w:pPr>
        <w:pStyle w:val="PL"/>
        <w:rPr>
          <w:del w:id="2215" w:author="scottma"/>
        </w:rPr>
      </w:pPr>
    </w:p>
    <w:p w14:paraId="070045FF" w14:textId="77777777" w:rsidR="002B0EA8" w:rsidRDefault="002B0EA8" w:rsidP="002B0EA8">
      <w:pPr>
        <w:pStyle w:val="PL"/>
        <w:rPr>
          <w:del w:id="2216" w:author="scottma"/>
        </w:rPr>
      </w:pPr>
      <w:del w:id="2217" w:author="scottma">
        <w:r>
          <w:delText xml:space="preserve">        Reporting of measurements and messages can be periodical, event </w:delText>
        </w:r>
      </w:del>
    </w:p>
    <w:p w14:paraId="3089F24F" w14:textId="77777777" w:rsidR="002B0EA8" w:rsidRDefault="002B0EA8" w:rsidP="002B0EA8">
      <w:pPr>
        <w:pStyle w:val="PL"/>
        <w:rPr>
          <w:del w:id="2218" w:author="scottma"/>
        </w:rPr>
      </w:pPr>
      <w:del w:id="2219" w:author="scottma">
        <w:r>
          <w:delText xml:space="preserve">        triggered or event triggered periodic depending on the selected </w:delText>
        </w:r>
      </w:del>
    </w:p>
    <w:p w14:paraId="37219867" w14:textId="77777777" w:rsidR="002B0EA8" w:rsidRDefault="002B0EA8" w:rsidP="002B0EA8">
      <w:pPr>
        <w:pStyle w:val="PL"/>
        <w:rPr>
          <w:del w:id="2220" w:author="scottma"/>
        </w:rPr>
      </w:pPr>
      <w:del w:id="2221" w:author="scottma">
        <w:r>
          <w:delText xml:space="preserve">        job type. </w:delText>
        </w:r>
      </w:del>
    </w:p>
    <w:p w14:paraId="1EE0857E" w14:textId="77777777" w:rsidR="002B0EA8" w:rsidRDefault="002B0EA8" w:rsidP="002B0EA8">
      <w:pPr>
        <w:pStyle w:val="PL"/>
        <w:rPr>
          <w:del w:id="2222" w:author="scottma"/>
        </w:rPr>
      </w:pPr>
      <w:del w:id="2223" w:author="scottma">
        <w:r>
          <w:delText xml:space="preserve">        - For trace the reporting is event based, where the triggering event </w:delText>
        </w:r>
      </w:del>
    </w:p>
    <w:p w14:paraId="266DFB4E" w14:textId="77777777" w:rsidR="002B0EA8" w:rsidRDefault="002B0EA8" w:rsidP="002B0EA8">
      <w:pPr>
        <w:pStyle w:val="PL"/>
        <w:rPr>
          <w:del w:id="2224" w:author="scottma"/>
        </w:rPr>
      </w:pPr>
      <w:del w:id="2225" w:author="scottma">
        <w:r>
          <w:delText xml:space="preserve">        is configured with attribute triggeringEvents. For each triggering </w:delText>
        </w:r>
      </w:del>
    </w:p>
    <w:p w14:paraId="644EB294" w14:textId="77777777" w:rsidR="002B0EA8" w:rsidRDefault="002B0EA8" w:rsidP="002B0EA8">
      <w:pPr>
        <w:pStyle w:val="PL"/>
        <w:rPr>
          <w:del w:id="2226" w:author="scottma"/>
        </w:rPr>
      </w:pPr>
      <w:del w:id="2227" w:author="scottma">
        <w:r>
          <w:delText xml:space="preserve">        event the first and last message (start/stop triggering event) to </w:delText>
        </w:r>
      </w:del>
    </w:p>
    <w:p w14:paraId="3A25D067" w14:textId="77777777" w:rsidR="002B0EA8" w:rsidRDefault="002B0EA8" w:rsidP="002B0EA8">
      <w:pPr>
        <w:pStyle w:val="PL"/>
        <w:rPr>
          <w:del w:id="2228" w:author="scottma"/>
        </w:rPr>
      </w:pPr>
      <w:del w:id="2229" w:author="scottma">
        <w:r>
          <w:delText xml:space="preserve">        record  are specified.</w:delText>
        </w:r>
      </w:del>
    </w:p>
    <w:p w14:paraId="57B8C3D4" w14:textId="77777777" w:rsidR="002B0EA8" w:rsidRDefault="002B0EA8" w:rsidP="002B0EA8">
      <w:pPr>
        <w:pStyle w:val="PL"/>
        <w:rPr>
          <w:del w:id="2230" w:author="scottma"/>
        </w:rPr>
      </w:pPr>
      <w:del w:id="2231" w:author="scottma">
        <w:r>
          <w:lastRenderedPageBreak/>
          <w:delText xml:space="preserve">        - For immediate MDT, the reporting is dependent on the configured </w:delText>
        </w:r>
      </w:del>
    </w:p>
    <w:p w14:paraId="663D6FA2" w14:textId="77777777" w:rsidR="002B0EA8" w:rsidRDefault="002B0EA8" w:rsidP="002B0EA8">
      <w:pPr>
        <w:pStyle w:val="PL"/>
        <w:rPr>
          <w:del w:id="2232" w:author="scottma"/>
        </w:rPr>
      </w:pPr>
      <w:del w:id="2233" w:author="scottma">
        <w:r>
          <w:delText xml:space="preserve">        measurements: </w:delText>
        </w:r>
      </w:del>
    </w:p>
    <w:p w14:paraId="5DF08EF7" w14:textId="77777777" w:rsidR="002B0EA8" w:rsidRDefault="002B0EA8" w:rsidP="002B0EA8">
      <w:pPr>
        <w:pStyle w:val="PL"/>
        <w:rPr>
          <w:del w:id="2234" w:author="scottma"/>
        </w:rPr>
      </w:pPr>
      <w:del w:id="2235" w:author="scottma">
        <w:r>
          <w:delText xml:space="preserve">        - For measurement M1 in LTE or NR, it is possible to select between </w:delText>
        </w:r>
      </w:del>
    </w:p>
    <w:p w14:paraId="70A96FE5" w14:textId="77777777" w:rsidR="002B0EA8" w:rsidRDefault="002B0EA8" w:rsidP="002B0EA8">
      <w:pPr>
        <w:pStyle w:val="PL"/>
        <w:rPr>
          <w:del w:id="2236" w:author="scottma"/>
        </w:rPr>
      </w:pPr>
      <w:del w:id="2237" w:author="scottma">
        <w:r>
          <w:delText xml:space="preserve">        periodical, event triggered, event triggered periodic reporting or </w:delText>
        </w:r>
      </w:del>
    </w:p>
    <w:p w14:paraId="2F36A00D" w14:textId="77777777" w:rsidR="002B0EA8" w:rsidRDefault="002B0EA8" w:rsidP="002B0EA8">
      <w:pPr>
        <w:pStyle w:val="PL"/>
        <w:rPr>
          <w:del w:id="2238" w:author="scottma"/>
        </w:rPr>
      </w:pPr>
      <w:del w:id="2239" w:author="scottma">
        <w:r>
          <w:delText xml:space="preserve">        reporting according to all configured RRM event triggers. For M1 and </w:delText>
        </w:r>
      </w:del>
    </w:p>
    <w:p w14:paraId="5DA6CFF0" w14:textId="77777777" w:rsidR="002B0EA8" w:rsidRDefault="002B0EA8" w:rsidP="002B0EA8">
      <w:pPr>
        <w:pStyle w:val="PL"/>
        <w:rPr>
          <w:del w:id="2240" w:author="scottma"/>
        </w:rPr>
      </w:pPr>
      <w:del w:id="2241" w:author="scottma">
        <w:r>
          <w:delText xml:space="preserve">        M2 measurement in UMTS, it is possible to select between periodical, </w:delText>
        </w:r>
      </w:del>
    </w:p>
    <w:p w14:paraId="63841363" w14:textId="77777777" w:rsidR="002B0EA8" w:rsidRDefault="002B0EA8" w:rsidP="002B0EA8">
      <w:pPr>
        <w:pStyle w:val="PL"/>
        <w:rPr>
          <w:del w:id="2242" w:author="scottma"/>
        </w:rPr>
      </w:pPr>
      <w:del w:id="2243" w:author="scottma">
        <w:r>
          <w:delText xml:space="preserve">        event triggered reporting or reporting according to all configured RRM </w:delText>
        </w:r>
      </w:del>
    </w:p>
    <w:p w14:paraId="5CE897B4" w14:textId="77777777" w:rsidR="002B0EA8" w:rsidRDefault="002B0EA8" w:rsidP="002B0EA8">
      <w:pPr>
        <w:pStyle w:val="PL"/>
        <w:rPr>
          <w:del w:id="2244" w:author="scottma"/>
        </w:rPr>
      </w:pPr>
      <w:del w:id="2245" w:author="scottma">
        <w:r>
          <w:delText xml:space="preserve">        event triggers. Parameter reportingTrigger determines which of the </w:delText>
        </w:r>
      </w:del>
    </w:p>
    <w:p w14:paraId="6210ACF4" w14:textId="77777777" w:rsidR="002B0EA8" w:rsidRDefault="002B0EA8" w:rsidP="002B0EA8">
      <w:pPr>
        <w:pStyle w:val="PL"/>
        <w:rPr>
          <w:del w:id="2246" w:author="scottma"/>
        </w:rPr>
      </w:pPr>
      <w:del w:id="2247" w:author="scottma">
        <w:r>
          <w:delText xml:space="preserve">        reporting methods is selected and in case of event triggered or </w:delText>
        </w:r>
      </w:del>
    </w:p>
    <w:p w14:paraId="34C8014E" w14:textId="77777777" w:rsidR="002B0EA8" w:rsidRDefault="002B0EA8" w:rsidP="002B0EA8">
      <w:pPr>
        <w:pStyle w:val="PL"/>
        <w:rPr>
          <w:del w:id="2248" w:author="scottma"/>
        </w:rPr>
      </w:pPr>
      <w:del w:id="2249" w:author="scottma">
        <w:r>
          <w:delText xml:space="preserve">        event-triggered periodic, which is the decisive event type. For </w:delText>
        </w:r>
      </w:del>
    </w:p>
    <w:p w14:paraId="77E6E00E" w14:textId="77777777" w:rsidR="002B0EA8" w:rsidRDefault="002B0EA8" w:rsidP="002B0EA8">
      <w:pPr>
        <w:pStyle w:val="PL"/>
        <w:rPr>
          <w:del w:id="2250" w:author="scottma"/>
        </w:rPr>
      </w:pPr>
      <w:del w:id="2251" w:author="scottma">
        <w:r>
          <w:delText xml:space="preserve">        periodical reporting, parameters reportInterval and reportAmount </w:delText>
        </w:r>
      </w:del>
    </w:p>
    <w:p w14:paraId="6F2E674E" w14:textId="77777777" w:rsidR="002B0EA8" w:rsidRDefault="002B0EA8" w:rsidP="002B0EA8">
      <w:pPr>
        <w:pStyle w:val="PL"/>
        <w:rPr>
          <w:del w:id="2252" w:author="scottma"/>
        </w:rPr>
      </w:pPr>
      <w:del w:id="2253" w:author="scottma">
        <w:r>
          <w:delText xml:space="preserve">        determine the interval between two successive reports and the number </w:delText>
        </w:r>
      </w:del>
    </w:p>
    <w:p w14:paraId="623DFCAB" w14:textId="77777777" w:rsidR="002B0EA8" w:rsidRDefault="002B0EA8" w:rsidP="002B0EA8">
      <w:pPr>
        <w:pStyle w:val="PL"/>
        <w:rPr>
          <w:del w:id="2254" w:author="scottma"/>
        </w:rPr>
      </w:pPr>
      <w:del w:id="2255" w:author="scottma">
        <w:r>
          <w:delText xml:space="preserve">        of reports. This means the periodical reporting terminates after </w:delText>
        </w:r>
      </w:del>
    </w:p>
    <w:p w14:paraId="7F130429" w14:textId="77777777" w:rsidR="002B0EA8" w:rsidRDefault="002B0EA8" w:rsidP="002B0EA8">
      <w:pPr>
        <w:pStyle w:val="PL"/>
        <w:rPr>
          <w:del w:id="2256" w:author="scottma"/>
        </w:rPr>
      </w:pPr>
      <w:del w:id="2257" w:author="scottma">
        <w:r>
          <w:delText xml:space="preserve">        reportAmount reports have been sent as long as reportAmount is </w:delText>
        </w:r>
      </w:del>
    </w:p>
    <w:p w14:paraId="17938325" w14:textId="77777777" w:rsidR="002B0EA8" w:rsidRDefault="002B0EA8" w:rsidP="002B0EA8">
      <w:pPr>
        <w:pStyle w:val="PL"/>
        <w:rPr>
          <w:del w:id="2258" w:author="scottma"/>
        </w:rPr>
      </w:pPr>
      <w:del w:id="2259" w:author="scottma">
        <w:r>
          <w:delText xml:space="preserve">        configured with a value different from infinity. For event-triggered </w:delText>
        </w:r>
      </w:del>
    </w:p>
    <w:p w14:paraId="111AEBCD" w14:textId="77777777" w:rsidR="002B0EA8" w:rsidRDefault="002B0EA8" w:rsidP="002B0EA8">
      <w:pPr>
        <w:pStyle w:val="PL"/>
        <w:rPr>
          <w:del w:id="2260" w:author="scottma"/>
        </w:rPr>
      </w:pPr>
      <w:del w:id="2261" w:author="scottma">
        <w:r>
          <w:delText xml:space="preserve">        periodic reporting, these two parameters apply in addition to parameter </w:delText>
        </w:r>
      </w:del>
    </w:p>
    <w:p w14:paraId="50D4C447" w14:textId="77777777" w:rsidR="002B0EA8" w:rsidRDefault="002B0EA8" w:rsidP="002B0EA8">
      <w:pPr>
        <w:pStyle w:val="PL"/>
        <w:rPr>
          <w:del w:id="2262" w:author="scottma"/>
        </w:rPr>
      </w:pPr>
      <w:del w:id="2263" w:author="scottma">
        <w:r>
          <w:delText xml:space="preserve">        eventThreshold which determines the threshold of the event. In this </w:delText>
        </w:r>
      </w:del>
    </w:p>
    <w:p w14:paraId="0D7AC976" w14:textId="77777777" w:rsidR="002B0EA8" w:rsidRDefault="002B0EA8" w:rsidP="002B0EA8">
      <w:pPr>
        <w:pStyle w:val="PL"/>
        <w:rPr>
          <w:del w:id="2264" w:author="scottma"/>
        </w:rPr>
      </w:pPr>
      <w:del w:id="2265" w:author="scottma">
        <w:r>
          <w:delText xml:space="preserve">        case up to reportAmount reports are sent with a periodicity of </w:delText>
        </w:r>
      </w:del>
    </w:p>
    <w:p w14:paraId="3A8F7C66" w14:textId="77777777" w:rsidR="002B0EA8" w:rsidRDefault="002B0EA8" w:rsidP="002B0EA8">
      <w:pPr>
        <w:pStyle w:val="PL"/>
        <w:rPr>
          <w:del w:id="2266" w:author="scottma"/>
        </w:rPr>
      </w:pPr>
      <w:del w:id="2267" w:author="scottma">
        <w:r>
          <w:delText xml:space="preserve">        reportInterval after the entering condition is fulfilled. The </w:delText>
        </w:r>
      </w:del>
    </w:p>
    <w:p w14:paraId="2DA4284D" w14:textId="77777777" w:rsidR="002B0EA8" w:rsidRDefault="002B0EA8" w:rsidP="002B0EA8">
      <w:pPr>
        <w:pStyle w:val="PL"/>
        <w:rPr>
          <w:del w:id="2268" w:author="scottma"/>
        </w:rPr>
      </w:pPr>
      <w:del w:id="2269" w:author="scottma">
        <w:r>
          <w:delText xml:space="preserve">        reporting is stopped, if the leaving condition is fulfulled and is </w:delText>
        </w:r>
      </w:del>
    </w:p>
    <w:p w14:paraId="0DAAE43F" w14:textId="77777777" w:rsidR="002B0EA8" w:rsidRDefault="002B0EA8" w:rsidP="002B0EA8">
      <w:pPr>
        <w:pStyle w:val="PL"/>
        <w:rPr>
          <w:del w:id="2270" w:author="scottma"/>
        </w:rPr>
      </w:pPr>
      <w:del w:id="2271" w:author="scottma">
        <w:r>
          <w:delText xml:space="preserve">        restarted if the configured event reoccurs. For event based reporting, </w:delText>
        </w:r>
      </w:del>
    </w:p>
    <w:p w14:paraId="7003094B" w14:textId="77777777" w:rsidR="002B0EA8" w:rsidRDefault="002B0EA8" w:rsidP="002B0EA8">
      <w:pPr>
        <w:pStyle w:val="PL"/>
        <w:rPr>
          <w:del w:id="2272" w:author="scottma"/>
        </w:rPr>
      </w:pPr>
      <w:del w:id="2273" w:author="scottma">
        <w:r>
          <w:delText xml:space="preserve">        there is only one report sent after the event occurs. The parameters </w:delText>
        </w:r>
      </w:del>
    </w:p>
    <w:p w14:paraId="3F887C3B" w14:textId="77777777" w:rsidR="002B0EA8" w:rsidRDefault="002B0EA8" w:rsidP="002B0EA8">
      <w:pPr>
        <w:pStyle w:val="PL"/>
        <w:rPr>
          <w:del w:id="2274" w:author="scottma"/>
        </w:rPr>
      </w:pPr>
      <w:del w:id="2275" w:author="scottma">
        <w:r>
          <w:delText xml:space="preserve">        to configure are reportingTrigger and eventThreshold. In case of UMTS  </w:delText>
        </w:r>
      </w:del>
    </w:p>
    <w:p w14:paraId="7212B22E" w14:textId="77777777" w:rsidR="002B0EA8" w:rsidRDefault="002B0EA8" w:rsidP="002B0EA8">
      <w:pPr>
        <w:pStyle w:val="PL"/>
        <w:rPr>
          <w:del w:id="2276" w:author="scottma"/>
        </w:rPr>
      </w:pPr>
      <w:del w:id="2277" w:author="scottma">
        <w:r>
          <w:delText xml:space="preserve">        and 1f event reporting, additionally parameter measurementQuantity is </w:delText>
        </w:r>
      </w:del>
    </w:p>
    <w:p w14:paraId="524A8B3E" w14:textId="77777777" w:rsidR="002B0EA8" w:rsidRDefault="002B0EA8" w:rsidP="002B0EA8">
      <w:pPr>
        <w:pStyle w:val="PL"/>
        <w:rPr>
          <w:del w:id="2278" w:author="scottma"/>
        </w:rPr>
      </w:pPr>
      <w:del w:id="2279" w:author="scottma">
        <w:r>
          <w:delText xml:space="preserve">        necessary in order to determine for which measurement(s) the event </w:delText>
        </w:r>
      </w:del>
    </w:p>
    <w:p w14:paraId="10CC9F2B" w14:textId="77777777" w:rsidR="002B0EA8" w:rsidRDefault="002B0EA8" w:rsidP="002B0EA8">
      <w:pPr>
        <w:pStyle w:val="PL"/>
        <w:rPr>
          <w:del w:id="2280" w:author="scottma"/>
        </w:rPr>
      </w:pPr>
      <w:del w:id="2281" w:author="scottma">
        <w:r>
          <w:delText xml:space="preserve">        threshold is applicable. </w:delText>
        </w:r>
      </w:del>
    </w:p>
    <w:p w14:paraId="1502FFB4" w14:textId="77777777" w:rsidR="002B0EA8" w:rsidRDefault="002B0EA8" w:rsidP="002B0EA8">
      <w:pPr>
        <w:pStyle w:val="PL"/>
        <w:rPr>
          <w:del w:id="2282" w:author="scottma"/>
        </w:rPr>
      </w:pPr>
    </w:p>
    <w:p w14:paraId="2F185005" w14:textId="77777777" w:rsidR="002B0EA8" w:rsidRDefault="002B0EA8" w:rsidP="002B0EA8">
      <w:pPr>
        <w:pStyle w:val="PL"/>
        <w:rPr>
          <w:del w:id="2283" w:author="scottma"/>
        </w:rPr>
      </w:pPr>
      <w:del w:id="2284" w:author="scottma">
        <w:r>
          <w:delText xml:space="preserve">        Parameter beamLevelMeasurement determines whether beam level </w:delText>
        </w:r>
      </w:del>
    </w:p>
    <w:p w14:paraId="52C28910" w14:textId="77777777" w:rsidR="002B0EA8" w:rsidRDefault="002B0EA8" w:rsidP="002B0EA8">
      <w:pPr>
        <w:pStyle w:val="PL"/>
        <w:rPr>
          <w:del w:id="2285" w:author="scottma"/>
        </w:rPr>
      </w:pPr>
      <w:del w:id="2286" w:author="scottma">
        <w:r>
          <w:delText xml:space="preserve">        measurements shall be included in case of NR.</w:delText>
        </w:r>
      </w:del>
    </w:p>
    <w:p w14:paraId="0C10FBF7" w14:textId="77777777" w:rsidR="002B0EA8" w:rsidRDefault="002B0EA8" w:rsidP="002B0EA8">
      <w:pPr>
        <w:pStyle w:val="PL"/>
        <w:rPr>
          <w:del w:id="2287" w:author="scottma"/>
        </w:rPr>
      </w:pPr>
      <w:del w:id="2288" w:author="scottma">
        <w:r>
          <w:delText xml:space="preserve">        - For measurement M2 in LTE or NR, reporting is according to </w:delText>
        </w:r>
      </w:del>
    </w:p>
    <w:p w14:paraId="029EDB58" w14:textId="77777777" w:rsidR="002B0EA8" w:rsidRDefault="002B0EA8" w:rsidP="002B0EA8">
      <w:pPr>
        <w:pStyle w:val="PL"/>
        <w:rPr>
          <w:del w:id="2289" w:author="scottma"/>
        </w:rPr>
      </w:pPr>
      <w:del w:id="2290" w:author="scottma">
        <w:r>
          <w:delText xml:space="preserve">        RRM configuration, see TS 38.321, TS 36.321 and TS 38.331, TS 36.331. </w:delText>
        </w:r>
      </w:del>
    </w:p>
    <w:p w14:paraId="235183AE" w14:textId="77777777" w:rsidR="002B0EA8" w:rsidRDefault="002B0EA8" w:rsidP="002B0EA8">
      <w:pPr>
        <w:pStyle w:val="PL"/>
        <w:rPr>
          <w:del w:id="2291" w:author="scottma"/>
        </w:rPr>
      </w:pPr>
      <w:del w:id="2292" w:author="scottma">
        <w:r>
          <w:delText xml:space="preserve">        For measurement M4 in UMTS, reporting is either according to RRM </w:delText>
        </w:r>
      </w:del>
    </w:p>
    <w:p w14:paraId="09357359" w14:textId="77777777" w:rsidR="002B0EA8" w:rsidRDefault="002B0EA8" w:rsidP="002B0EA8">
      <w:pPr>
        <w:pStyle w:val="PL"/>
        <w:rPr>
          <w:del w:id="2293" w:author="scottma"/>
        </w:rPr>
      </w:pPr>
      <w:del w:id="2294" w:author="scottma">
        <w:r>
          <w:delText xml:space="preserve">        configuration, see TS 25.321 and TS 25.331 or periodic or event </w:delText>
        </w:r>
      </w:del>
    </w:p>
    <w:p w14:paraId="6296CC3C" w14:textId="77777777" w:rsidR="002B0EA8" w:rsidRDefault="002B0EA8" w:rsidP="002B0EA8">
      <w:pPr>
        <w:pStyle w:val="PL"/>
        <w:rPr>
          <w:del w:id="2295" w:author="scottma"/>
        </w:rPr>
      </w:pPr>
      <w:del w:id="2296" w:author="scottma">
        <w:r>
          <w:delText xml:space="preserve">        triggered periodic using parameter collectionPeriodRRMUMTS and </w:delText>
        </w:r>
      </w:del>
    </w:p>
    <w:p w14:paraId="4E260EC2" w14:textId="77777777" w:rsidR="002B0EA8" w:rsidRDefault="002B0EA8" w:rsidP="002B0EA8">
      <w:pPr>
        <w:pStyle w:val="PL"/>
        <w:rPr>
          <w:del w:id="2297" w:author="scottma"/>
        </w:rPr>
      </w:pPr>
      <w:del w:id="2298" w:author="scottma">
        <w:r>
          <w:delText xml:space="preserve">        eventThresholdUphUMTS.</w:delText>
        </w:r>
      </w:del>
    </w:p>
    <w:p w14:paraId="25111713" w14:textId="77777777" w:rsidR="002B0EA8" w:rsidRDefault="002B0EA8" w:rsidP="002B0EA8">
      <w:pPr>
        <w:pStyle w:val="PL"/>
        <w:rPr>
          <w:del w:id="2299" w:author="scottma"/>
        </w:rPr>
      </w:pPr>
      <w:del w:id="2300" w:author="scottma">
        <w:r>
          <w:delText xml:space="preserve">        - For measurement M3 in UMTS, the reporting is done upon availability, </w:delText>
        </w:r>
      </w:del>
    </w:p>
    <w:p w14:paraId="1BAEEB47" w14:textId="77777777" w:rsidR="002B0EA8" w:rsidRDefault="002B0EA8" w:rsidP="002B0EA8">
      <w:pPr>
        <w:pStyle w:val="PL"/>
        <w:rPr>
          <w:del w:id="2301" w:author="scottma"/>
        </w:rPr>
      </w:pPr>
      <w:del w:id="2302" w:author="scottma">
        <w:r>
          <w:delText xml:space="preserve">        see TS 37.320.</w:delText>
        </w:r>
      </w:del>
    </w:p>
    <w:p w14:paraId="2084BF30" w14:textId="77777777" w:rsidR="002B0EA8" w:rsidRDefault="002B0EA8" w:rsidP="002B0EA8">
      <w:pPr>
        <w:pStyle w:val="PL"/>
        <w:rPr>
          <w:del w:id="2303" w:author="scottma"/>
        </w:rPr>
      </w:pPr>
      <w:del w:id="2304" w:author="scottma">
        <w:r>
          <w:delText xml:space="preserve">        - For measurements M4, M5, M6 and M7 in NR, for measurements </w:delText>
        </w:r>
      </w:del>
    </w:p>
    <w:p w14:paraId="1FA7575A" w14:textId="77777777" w:rsidR="002B0EA8" w:rsidRDefault="002B0EA8" w:rsidP="002B0EA8">
      <w:pPr>
        <w:pStyle w:val="PL"/>
        <w:rPr>
          <w:del w:id="2305" w:author="scottma"/>
        </w:rPr>
      </w:pPr>
      <w:del w:id="2306" w:author="scottma">
        <w:r>
          <w:delText xml:space="preserve">        M3, M4, M5, M6 and M7 in LTE and for measurements M5, M6 and M7 in </w:delText>
        </w:r>
      </w:del>
    </w:p>
    <w:p w14:paraId="71CED309" w14:textId="77777777" w:rsidR="002B0EA8" w:rsidRDefault="002B0EA8" w:rsidP="002B0EA8">
      <w:pPr>
        <w:pStyle w:val="PL"/>
        <w:rPr>
          <w:del w:id="2307" w:author="scottma"/>
        </w:rPr>
      </w:pPr>
      <w:del w:id="2308" w:author="scottma">
        <w:r>
          <w:delText xml:space="preserve">        UMTS periodical reporting is applied. The configurable parameter is </w:delText>
        </w:r>
      </w:del>
    </w:p>
    <w:p w14:paraId="2682FB14" w14:textId="77777777" w:rsidR="002B0EA8" w:rsidRDefault="002B0EA8" w:rsidP="002B0EA8">
      <w:pPr>
        <w:pStyle w:val="PL"/>
        <w:rPr>
          <w:del w:id="2309" w:author="scottma"/>
        </w:rPr>
      </w:pPr>
      <w:del w:id="2310" w:author="scottma">
        <w:r>
          <w:delText xml:space="preserve">        the interval between two measurements (collectionPeriodRRMNR, </w:delText>
        </w:r>
      </w:del>
    </w:p>
    <w:p w14:paraId="09E6FD05" w14:textId="77777777" w:rsidR="002B0EA8" w:rsidRDefault="002B0EA8" w:rsidP="002B0EA8">
      <w:pPr>
        <w:pStyle w:val="PL"/>
        <w:rPr>
          <w:del w:id="2311" w:author="scottma"/>
        </w:rPr>
      </w:pPr>
      <w:del w:id="2312" w:author="scottma">
        <w:r>
          <w:delText xml:space="preserve">        collectionPeriodM6NR, collectionPeriodM7NR, collectionPeriodRRMLTE, </w:delText>
        </w:r>
      </w:del>
    </w:p>
    <w:p w14:paraId="7D85589E" w14:textId="77777777" w:rsidR="002B0EA8" w:rsidRDefault="002B0EA8" w:rsidP="002B0EA8">
      <w:pPr>
        <w:pStyle w:val="PL"/>
        <w:rPr>
          <w:del w:id="2313" w:author="scottma"/>
        </w:rPr>
      </w:pPr>
      <w:del w:id="2314" w:author="scottma">
        <w:r>
          <w:delText xml:space="preserve">        measurementPeriodLTE, collectionPeriodM6LTE, collectionPeriodM7LTE, </w:delText>
        </w:r>
      </w:del>
    </w:p>
    <w:p w14:paraId="7FA5A140" w14:textId="77777777" w:rsidR="002B0EA8" w:rsidRDefault="002B0EA8" w:rsidP="002B0EA8">
      <w:pPr>
        <w:pStyle w:val="PL"/>
        <w:rPr>
          <w:del w:id="2315" w:author="scottma"/>
        </w:rPr>
      </w:pPr>
      <w:del w:id="2316" w:author="scottma">
        <w:r>
          <w:delText xml:space="preserve">        collectionPeriodRRMUMTS, measurementPeriodUMTS). If no collection </w:delText>
        </w:r>
      </w:del>
    </w:p>
    <w:p w14:paraId="10281E32" w14:textId="77777777" w:rsidR="002B0EA8" w:rsidRDefault="002B0EA8" w:rsidP="002B0EA8">
      <w:pPr>
        <w:pStyle w:val="PL"/>
        <w:rPr>
          <w:del w:id="2317" w:author="scottma"/>
        </w:rPr>
      </w:pPr>
      <w:del w:id="2318" w:author="scottma">
        <w:r>
          <w:delText xml:space="preserve">        period is configured for M5 in UMTS, all available measurements are </w:delText>
        </w:r>
      </w:del>
    </w:p>
    <w:p w14:paraId="6E1B2713" w14:textId="77777777" w:rsidR="002B0EA8" w:rsidRDefault="002B0EA8" w:rsidP="002B0EA8">
      <w:pPr>
        <w:pStyle w:val="PL"/>
        <w:rPr>
          <w:del w:id="2319" w:author="scottma"/>
        </w:rPr>
      </w:pPr>
      <w:del w:id="2320" w:author="scottma">
        <w:r>
          <w:delText xml:space="preserve">        logged according to RRM configuration.</w:delText>
        </w:r>
      </w:del>
    </w:p>
    <w:p w14:paraId="22B6E59C" w14:textId="77777777" w:rsidR="002B0EA8" w:rsidRDefault="002B0EA8" w:rsidP="002B0EA8">
      <w:pPr>
        <w:pStyle w:val="PL"/>
        <w:rPr>
          <w:del w:id="2321" w:author="scottma"/>
        </w:rPr>
      </w:pPr>
      <w:del w:id="2322" w:author="scottma">
        <w:r>
          <w:delText xml:space="preserve">        - For logged MDT in UMTS and LTE, the reporting is periodical. </w:delText>
        </w:r>
      </w:del>
    </w:p>
    <w:p w14:paraId="5D93661D" w14:textId="77777777" w:rsidR="002B0EA8" w:rsidRDefault="002B0EA8" w:rsidP="002B0EA8">
      <w:pPr>
        <w:pStyle w:val="PL"/>
        <w:rPr>
          <w:del w:id="2323" w:author="scottma"/>
        </w:rPr>
      </w:pPr>
      <w:del w:id="2324" w:author="scottma">
        <w:r>
          <w:delText xml:space="preserve">        Parameter loggingInterval determines the interval between the reports </w:delText>
        </w:r>
      </w:del>
    </w:p>
    <w:p w14:paraId="7AC15B92" w14:textId="77777777" w:rsidR="002B0EA8" w:rsidRDefault="002B0EA8" w:rsidP="002B0EA8">
      <w:pPr>
        <w:pStyle w:val="PL"/>
        <w:rPr>
          <w:del w:id="2325" w:author="scottma"/>
        </w:rPr>
      </w:pPr>
      <w:del w:id="2326" w:author="scottma">
        <w:r>
          <w:delText xml:space="preserve">        and parameter loggingDuration determines how long the configuration is </w:delText>
        </w:r>
      </w:del>
    </w:p>
    <w:p w14:paraId="66E2E599" w14:textId="77777777" w:rsidR="002B0EA8" w:rsidRDefault="002B0EA8" w:rsidP="002B0EA8">
      <w:pPr>
        <w:pStyle w:val="PL"/>
        <w:rPr>
          <w:del w:id="2327" w:author="scottma"/>
        </w:rPr>
      </w:pPr>
      <w:del w:id="2328" w:author="scottma">
        <w:r>
          <w:delText xml:space="preserve">        valid meaning after this duration has passed no further reports are </w:delText>
        </w:r>
      </w:del>
    </w:p>
    <w:p w14:paraId="298F1EA3" w14:textId="77777777" w:rsidR="002B0EA8" w:rsidRDefault="002B0EA8" w:rsidP="002B0EA8">
      <w:pPr>
        <w:pStyle w:val="PL"/>
        <w:rPr>
          <w:del w:id="2329" w:author="scottma"/>
        </w:rPr>
      </w:pPr>
      <w:del w:id="2330" w:author="scottma">
        <w:r>
          <w:delText xml:space="preserve">        sent. In NR, the reporting can be periodical or event based, </w:delText>
        </w:r>
      </w:del>
    </w:p>
    <w:p w14:paraId="729716F2" w14:textId="77777777" w:rsidR="002B0EA8" w:rsidRDefault="002B0EA8" w:rsidP="002B0EA8">
      <w:pPr>
        <w:pStyle w:val="PL"/>
        <w:rPr>
          <w:del w:id="2331" w:author="scottma"/>
        </w:rPr>
      </w:pPr>
      <w:del w:id="2332" w:author="scottma">
        <w:r>
          <w:delText xml:space="preserve">        determined by parameter reportType. For periodical reporting the same </w:delText>
        </w:r>
      </w:del>
    </w:p>
    <w:p w14:paraId="295849E9" w14:textId="77777777" w:rsidR="002B0EA8" w:rsidRDefault="002B0EA8" w:rsidP="002B0EA8">
      <w:pPr>
        <w:pStyle w:val="PL"/>
        <w:rPr>
          <w:del w:id="2333" w:author="scottma"/>
        </w:rPr>
      </w:pPr>
      <w:del w:id="2334" w:author="scottma">
        <w:r>
          <w:delText xml:space="preserve">        parameters as in LTE and UMTS apply. For event based reporting, </w:delText>
        </w:r>
      </w:del>
    </w:p>
    <w:p w14:paraId="3B183D32" w14:textId="77777777" w:rsidR="002B0EA8" w:rsidRDefault="002B0EA8" w:rsidP="002B0EA8">
      <w:pPr>
        <w:pStyle w:val="PL"/>
        <w:rPr>
          <w:del w:id="2335" w:author="scottma"/>
        </w:rPr>
      </w:pPr>
      <w:del w:id="2336" w:author="scottma">
        <w:r>
          <w:delText xml:space="preserve">        parameter eventListForEventTriggeredMeasurement configures the event </w:delText>
        </w:r>
      </w:del>
    </w:p>
    <w:p w14:paraId="2BF080EE" w14:textId="77777777" w:rsidR="002B0EA8" w:rsidRDefault="002B0EA8" w:rsidP="002B0EA8">
      <w:pPr>
        <w:pStyle w:val="PL"/>
        <w:rPr>
          <w:del w:id="2337" w:author="scottma"/>
        </w:rPr>
      </w:pPr>
      <w:del w:id="2338" w:author="scottma">
        <w:r>
          <w:delText xml:space="preserve">        type, namely 'out of coverage' or 'L1 event'. In case 'L1 event' is </w:delText>
        </w:r>
      </w:del>
    </w:p>
    <w:p w14:paraId="448EF52A" w14:textId="77777777" w:rsidR="002B0EA8" w:rsidRDefault="002B0EA8" w:rsidP="002B0EA8">
      <w:pPr>
        <w:pStyle w:val="PL"/>
        <w:rPr>
          <w:del w:id="2339" w:author="scottma"/>
        </w:rPr>
      </w:pPr>
      <w:del w:id="2340" w:author="scottma">
        <w:r>
          <w:delText xml:space="preserve">        selected as event type, the logging is performed according to </w:delText>
        </w:r>
      </w:del>
    </w:p>
    <w:p w14:paraId="3B6029C5" w14:textId="77777777" w:rsidR="002B0EA8" w:rsidRDefault="002B0EA8" w:rsidP="002B0EA8">
      <w:pPr>
        <w:pStyle w:val="PL"/>
        <w:rPr>
          <w:del w:id="2341" w:author="scottma"/>
        </w:rPr>
      </w:pPr>
      <w:del w:id="2342" w:author="scottma">
        <w:r>
          <w:delText xml:space="preserve">        parameter loggingInterval at regular intervals only when the </w:delText>
        </w:r>
      </w:del>
    </w:p>
    <w:p w14:paraId="732F386A" w14:textId="77777777" w:rsidR="002B0EA8" w:rsidRDefault="002B0EA8" w:rsidP="002B0EA8">
      <w:pPr>
        <w:pStyle w:val="PL"/>
        <w:rPr>
          <w:del w:id="2343" w:author="scottma"/>
        </w:rPr>
      </w:pPr>
      <w:del w:id="2344" w:author="scottma">
        <w:r>
          <w:delText xml:space="preserve">        conditions indicated by eventThresholdL1, hysteresisL1, timeToTriggerL1 </w:delText>
        </w:r>
      </w:del>
    </w:p>
    <w:p w14:paraId="75943024" w14:textId="77777777" w:rsidR="002B0EA8" w:rsidRDefault="002B0EA8" w:rsidP="002B0EA8">
      <w:pPr>
        <w:pStyle w:val="PL"/>
        <w:rPr>
          <w:del w:id="2345" w:author="scottma"/>
        </w:rPr>
      </w:pPr>
      <w:del w:id="2346" w:author="scottma">
        <w:r>
          <w:delText xml:space="preserve">        (defining the thresholds, hysteresis and time to trigger) are met and </w:delText>
        </w:r>
      </w:del>
    </w:p>
    <w:p w14:paraId="5107DC2C" w14:textId="77777777" w:rsidR="002B0EA8" w:rsidRDefault="002B0EA8" w:rsidP="002B0EA8">
      <w:pPr>
        <w:pStyle w:val="PL"/>
        <w:rPr>
          <w:del w:id="2347" w:author="scottma"/>
        </w:rPr>
      </w:pPr>
      <w:del w:id="2348" w:author="scottma">
        <w:r>
          <w:delText xml:space="preserve">        if UE is 'camped normally' state (TS 38.331, TS 38.304). In case </w:delText>
        </w:r>
      </w:del>
    </w:p>
    <w:p w14:paraId="35967102" w14:textId="77777777" w:rsidR="002B0EA8" w:rsidRDefault="002B0EA8" w:rsidP="002B0EA8">
      <w:pPr>
        <w:pStyle w:val="PL"/>
        <w:rPr>
          <w:del w:id="2349" w:author="scottma"/>
        </w:rPr>
      </w:pPr>
      <w:del w:id="2350" w:author="scottma">
        <w:r>
          <w:delText xml:space="preserve">        'out of coverage' is selected as event type, the logging is performed </w:delText>
        </w:r>
      </w:del>
    </w:p>
    <w:p w14:paraId="677A1837" w14:textId="77777777" w:rsidR="002B0EA8" w:rsidRDefault="002B0EA8" w:rsidP="002B0EA8">
      <w:pPr>
        <w:pStyle w:val="PL"/>
        <w:rPr>
          <w:del w:id="2351" w:author="scottma"/>
        </w:rPr>
      </w:pPr>
      <w:del w:id="2352" w:author="scottma">
        <w:r>
          <w:delText xml:space="preserve">        according to parameter loggingInterval at regular intervals only when </w:delText>
        </w:r>
      </w:del>
    </w:p>
    <w:p w14:paraId="51FFE28D" w14:textId="77777777" w:rsidR="002B0EA8" w:rsidRDefault="002B0EA8" w:rsidP="002B0EA8">
      <w:pPr>
        <w:pStyle w:val="PL"/>
        <w:rPr>
          <w:del w:id="2353" w:author="scottma"/>
        </w:rPr>
      </w:pPr>
      <w:del w:id="2354" w:author="scottma">
        <w:r>
          <w:delText xml:space="preserve">        the UE is in 'any cell selection' state. Furthermore, logging is </w:delText>
        </w:r>
      </w:del>
    </w:p>
    <w:p w14:paraId="60A31CA1" w14:textId="77777777" w:rsidR="002B0EA8" w:rsidRDefault="002B0EA8" w:rsidP="002B0EA8">
      <w:pPr>
        <w:pStyle w:val="PL"/>
        <w:rPr>
          <w:del w:id="2355" w:author="scottma"/>
        </w:rPr>
      </w:pPr>
      <w:del w:id="2356" w:author="scottma">
        <w:r>
          <w:delText xml:space="preserve">        performed immediately upon transition from the 'any cell selection' </w:delText>
        </w:r>
      </w:del>
    </w:p>
    <w:p w14:paraId="6C8E2B6C" w14:textId="77777777" w:rsidR="002B0EA8" w:rsidRDefault="002B0EA8" w:rsidP="002B0EA8">
      <w:pPr>
        <w:pStyle w:val="PL"/>
        <w:rPr>
          <w:del w:id="2357" w:author="scottma"/>
        </w:rPr>
      </w:pPr>
      <w:del w:id="2358" w:author="scottma">
        <w:r>
          <w:delText xml:space="preserve">        state to the 'camped normally'  state ( TS 38.331, TS 38.304 ).</w:delText>
        </w:r>
      </w:del>
    </w:p>
    <w:p w14:paraId="2524AD65" w14:textId="77777777" w:rsidR="002B0EA8" w:rsidRDefault="002B0EA8" w:rsidP="002B0EA8">
      <w:pPr>
        <w:pStyle w:val="PL"/>
      </w:pPr>
    </w:p>
    <w:p w14:paraId="0B1CC98C" w14:textId="77777777" w:rsidR="002B0EA8" w:rsidRDefault="002B0EA8" w:rsidP="002B0EA8">
      <w:pPr>
        <w:pStyle w:val="PL"/>
      </w:pPr>
      <w:r>
        <w:t xml:space="preserve">        Creation and deletion of </w:t>
      </w:r>
      <w:proofErr w:type="spellStart"/>
      <w:r>
        <w:t>TraceJob</w:t>
      </w:r>
      <w:proofErr w:type="spellEnd"/>
      <w:r>
        <w:t xml:space="preserve"> instances by </w:t>
      </w:r>
      <w:proofErr w:type="spellStart"/>
      <w:r>
        <w:t>MnS</w:t>
      </w:r>
      <w:proofErr w:type="spellEnd"/>
      <w:r>
        <w:t xml:space="preserve"> consumers </w:t>
      </w:r>
      <w:proofErr w:type="gramStart"/>
      <w:r>
        <w:t>is</w:t>
      </w:r>
      <w:proofErr w:type="gramEnd"/>
      <w:r>
        <w:t xml:space="preserve"> </w:t>
      </w:r>
    </w:p>
    <w:p w14:paraId="6A6CA8C5" w14:textId="77777777" w:rsidR="002B0EA8" w:rsidRDefault="002B0EA8" w:rsidP="002B0EA8">
      <w:pPr>
        <w:pStyle w:val="PL"/>
      </w:pPr>
      <w:r>
        <w:t xml:space="preserve">        optional; when not supported, the </w:t>
      </w:r>
      <w:proofErr w:type="spellStart"/>
      <w:r>
        <w:t>TraceJob</w:t>
      </w:r>
      <w:proofErr w:type="spellEnd"/>
      <w:r>
        <w:t xml:space="preserve"> instances may be </w:t>
      </w:r>
      <w:proofErr w:type="gramStart"/>
      <w:r>
        <w:t>created</w:t>
      </w:r>
      <w:proofErr w:type="gramEnd"/>
      <w:r>
        <w:t xml:space="preserve"> </w:t>
      </w:r>
    </w:p>
    <w:p w14:paraId="65936E26" w14:textId="77777777" w:rsidR="002B0EA8" w:rsidRDefault="002B0EA8" w:rsidP="002B0EA8">
      <w:pPr>
        <w:pStyle w:val="PL"/>
      </w:pPr>
      <w:r>
        <w:t xml:space="preserve">        and deleted by the system or be pre-installed.</w:t>
      </w:r>
      <w:proofErr w:type="gramStart"/>
      <w:r>
        <w:t>";</w:t>
      </w:r>
      <w:proofErr w:type="gramEnd"/>
    </w:p>
    <w:p w14:paraId="63F586D0" w14:textId="77777777" w:rsidR="002B0EA8" w:rsidRDefault="002B0EA8" w:rsidP="002B0EA8">
      <w:pPr>
        <w:pStyle w:val="PL"/>
      </w:pPr>
    </w:p>
    <w:p w14:paraId="5D41BFB0" w14:textId="77777777" w:rsidR="002B0EA8" w:rsidRDefault="002B0EA8" w:rsidP="002B0EA8">
      <w:pPr>
        <w:pStyle w:val="PL"/>
      </w:pPr>
      <w:r>
        <w:t xml:space="preserve">      key </w:t>
      </w:r>
      <w:proofErr w:type="gramStart"/>
      <w:r>
        <w:t>id;</w:t>
      </w:r>
      <w:proofErr w:type="gramEnd"/>
    </w:p>
    <w:p w14:paraId="3E63B2E1" w14:textId="77777777" w:rsidR="002B0EA8" w:rsidRDefault="002B0EA8" w:rsidP="002B0EA8">
      <w:pPr>
        <w:pStyle w:val="PL"/>
      </w:pPr>
      <w:r>
        <w:t xml:space="preserve">      uses top3</w:t>
      </w:r>
      <w:proofErr w:type="gramStart"/>
      <w:r>
        <w:t>gpp:Top</w:t>
      </w:r>
      <w:proofErr w:type="gramEnd"/>
      <w:r>
        <w:t>_Grp ;</w:t>
      </w:r>
    </w:p>
    <w:p w14:paraId="11D249D1" w14:textId="77777777" w:rsidR="002B0EA8" w:rsidRDefault="002B0EA8" w:rsidP="002B0EA8">
      <w:pPr>
        <w:pStyle w:val="PL"/>
      </w:pPr>
      <w:r>
        <w:t xml:space="preserve">      container attributes {</w:t>
      </w:r>
    </w:p>
    <w:p w14:paraId="4B6695DD" w14:textId="77777777" w:rsidR="002B0EA8" w:rsidRDefault="002B0EA8" w:rsidP="002B0EA8">
      <w:pPr>
        <w:pStyle w:val="PL"/>
      </w:pPr>
      <w:r>
        <w:t xml:space="preserve">        uses </w:t>
      </w:r>
      <w:proofErr w:type="spellStart"/>
      <w:proofErr w:type="gramStart"/>
      <w:r>
        <w:t>TraceJobGrp</w:t>
      </w:r>
      <w:proofErr w:type="spellEnd"/>
      <w:r>
        <w:t xml:space="preserve"> ;</w:t>
      </w:r>
      <w:proofErr w:type="gramEnd"/>
    </w:p>
    <w:p w14:paraId="39902F4E" w14:textId="77777777" w:rsidR="002B0EA8" w:rsidRDefault="002B0EA8" w:rsidP="002B0EA8">
      <w:pPr>
        <w:pStyle w:val="PL"/>
      </w:pPr>
      <w:r>
        <w:t xml:space="preserve">      }</w:t>
      </w:r>
    </w:p>
    <w:p w14:paraId="6B738C04" w14:textId="77777777" w:rsidR="002B0EA8" w:rsidRDefault="002B0EA8" w:rsidP="002B0EA8">
      <w:pPr>
        <w:pStyle w:val="PL"/>
      </w:pPr>
      <w:r>
        <w:t xml:space="preserve">      uses files3</w:t>
      </w:r>
      <w:proofErr w:type="gramStart"/>
      <w:r>
        <w:t>gpp:FilesSubtree</w:t>
      </w:r>
      <w:proofErr w:type="gramEnd"/>
      <w:r>
        <w:t xml:space="preserve"> {</w:t>
      </w:r>
    </w:p>
    <w:p w14:paraId="4ACF56A3" w14:textId="77777777" w:rsidR="002B0EA8" w:rsidRDefault="002B0EA8" w:rsidP="002B0EA8">
      <w:pPr>
        <w:pStyle w:val="PL"/>
      </w:pPr>
      <w:r>
        <w:t xml:space="preserve">        if-feature </w:t>
      </w:r>
      <w:proofErr w:type="spellStart"/>
      <w:proofErr w:type="gramStart"/>
      <w:r>
        <w:t>FilesUnderTraceJob</w:t>
      </w:r>
      <w:proofErr w:type="spellEnd"/>
      <w:r>
        <w:t>;</w:t>
      </w:r>
      <w:proofErr w:type="gramEnd"/>
    </w:p>
    <w:p w14:paraId="0F3B7552" w14:textId="77777777" w:rsidR="002B0EA8" w:rsidRDefault="002B0EA8" w:rsidP="002B0EA8">
      <w:pPr>
        <w:pStyle w:val="PL"/>
      </w:pPr>
      <w:r>
        <w:t xml:space="preserve">      }</w:t>
      </w:r>
    </w:p>
    <w:p w14:paraId="771096EA" w14:textId="77777777" w:rsidR="002B0EA8" w:rsidRDefault="002B0EA8" w:rsidP="002B0EA8">
      <w:pPr>
        <w:pStyle w:val="PL"/>
      </w:pPr>
      <w:r>
        <w:lastRenderedPageBreak/>
        <w:t xml:space="preserve">    }</w:t>
      </w:r>
    </w:p>
    <w:p w14:paraId="527A7DD3" w14:textId="77777777" w:rsidR="002B0EA8" w:rsidRDefault="002B0EA8" w:rsidP="002B0EA8">
      <w:pPr>
        <w:pStyle w:val="PL"/>
      </w:pPr>
      <w:r>
        <w:t xml:space="preserve">  }</w:t>
      </w:r>
    </w:p>
    <w:p w14:paraId="4039FA5E" w14:textId="77777777" w:rsidR="002B0EA8" w:rsidRDefault="002B0EA8" w:rsidP="002B0EA8">
      <w:pPr>
        <w:pStyle w:val="PL"/>
        <w:rPr>
          <w:ins w:id="2359" w:author="scottma"/>
        </w:rPr>
      </w:pPr>
      <w:ins w:id="2360" w:author="scottma">
        <w:r>
          <w:t>}</w:t>
        </w:r>
      </w:ins>
    </w:p>
    <w:p w14:paraId="0B46C583" w14:textId="77777777" w:rsidR="002B0EA8" w:rsidRDefault="002B0EA8" w:rsidP="002B0EA8">
      <w:pPr>
        <w:pStyle w:val="PL"/>
        <w:rPr>
          <w:del w:id="2361" w:author="scottma"/>
        </w:rPr>
      </w:pPr>
      <w:del w:id="2362" w:author="scottma">
        <w:r>
          <w:delText>}</w:delText>
        </w:r>
      </w:del>
    </w:p>
    <w:p w14:paraId="3513F281" w14:textId="77777777" w:rsidR="002B0EA8" w:rsidRPr="002A399E" w:rsidRDefault="002B0EA8" w:rsidP="002B0EA8">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594B1661" w14:textId="77777777" w:rsidR="002B0EA8" w:rsidRPr="00377BE7" w:rsidRDefault="002B0EA8" w:rsidP="002B0EA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3ECA76A5" w14:textId="77777777" w:rsidR="00237046" w:rsidRPr="00FC340E" w:rsidRDefault="00237046" w:rsidP="00237046">
      <w:pPr>
        <w:pStyle w:val="PL"/>
      </w:pPr>
    </w:p>
    <w:sectPr w:rsidR="00237046" w:rsidRPr="00FC34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DFE05" w14:textId="77777777" w:rsidR="00100ABD" w:rsidRDefault="00100ABD">
      <w:r>
        <w:separator/>
      </w:r>
    </w:p>
  </w:endnote>
  <w:endnote w:type="continuationSeparator" w:id="0">
    <w:p w14:paraId="55A3CED7" w14:textId="77777777" w:rsidR="00100ABD" w:rsidRDefault="0010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Convection Symbol">
    <w:charset w:val="02"/>
    <w:family w:val="decorative"/>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A2EEC" w14:textId="77777777" w:rsidR="00100ABD" w:rsidRDefault="00100ABD">
      <w:r>
        <w:separator/>
      </w:r>
    </w:p>
  </w:footnote>
  <w:footnote w:type="continuationSeparator" w:id="0">
    <w:p w14:paraId="78B18104" w14:textId="77777777" w:rsidR="00100ABD" w:rsidRDefault="0010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39D4" w14:textId="77777777" w:rsidR="00934280" w:rsidRDefault="00934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1"/>
  </w:num>
  <w:num w:numId="5" w16cid:durableId="634333680">
    <w:abstractNumId w:val="9"/>
  </w:num>
  <w:num w:numId="6" w16cid:durableId="1973562441">
    <w:abstractNumId w:val="14"/>
  </w:num>
  <w:num w:numId="7" w16cid:durableId="750539691">
    <w:abstractNumId w:val="16"/>
  </w:num>
  <w:num w:numId="8" w16cid:durableId="1991127076">
    <w:abstractNumId w:val="19"/>
  </w:num>
  <w:num w:numId="9" w16cid:durableId="469981812">
    <w:abstractNumId w:val="17"/>
  </w:num>
  <w:num w:numId="10" w16cid:durableId="1646425483">
    <w:abstractNumId w:val="13"/>
  </w:num>
  <w:num w:numId="11" w16cid:durableId="1183209711">
    <w:abstractNumId w:val="18"/>
  </w:num>
  <w:num w:numId="12" w16cid:durableId="3090633">
    <w:abstractNumId w:val="10"/>
  </w:num>
  <w:num w:numId="13" w16cid:durableId="1259173593">
    <w:abstractNumId w:val="12"/>
  </w:num>
  <w:num w:numId="14" w16cid:durableId="1309747321">
    <w:abstractNumId w:val="15"/>
  </w:num>
  <w:num w:numId="15" w16cid:durableId="385640123">
    <w:abstractNumId w:val="8"/>
  </w:num>
  <w:num w:numId="16" w16cid:durableId="1547449254">
    <w:abstractNumId w:val="6"/>
  </w:num>
  <w:num w:numId="17" w16cid:durableId="411128263">
    <w:abstractNumId w:val="5"/>
  </w:num>
  <w:num w:numId="18" w16cid:durableId="67043468">
    <w:abstractNumId w:val="4"/>
  </w:num>
  <w:num w:numId="19" w16cid:durableId="851070298">
    <w:abstractNumId w:val="7"/>
  </w:num>
  <w:num w:numId="20" w16cid:durableId="115796248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MagFURqiULQAAAA=="/>
  </w:docVars>
  <w:rsids>
    <w:rsidRoot w:val="00022E4A"/>
    <w:rsid w:val="00022E4A"/>
    <w:rsid w:val="0004049D"/>
    <w:rsid w:val="00051D96"/>
    <w:rsid w:val="00054866"/>
    <w:rsid w:val="00057294"/>
    <w:rsid w:val="000604C6"/>
    <w:rsid w:val="00062DE0"/>
    <w:rsid w:val="000A6394"/>
    <w:rsid w:val="000B1D70"/>
    <w:rsid w:val="000B4904"/>
    <w:rsid w:val="000B7F42"/>
    <w:rsid w:val="000B7FED"/>
    <w:rsid w:val="000C038A"/>
    <w:rsid w:val="000C6598"/>
    <w:rsid w:val="000C6ED0"/>
    <w:rsid w:val="000D44B3"/>
    <w:rsid w:val="000E014D"/>
    <w:rsid w:val="000E2A0B"/>
    <w:rsid w:val="000F5B0C"/>
    <w:rsid w:val="000F6F84"/>
    <w:rsid w:val="0010042D"/>
    <w:rsid w:val="00100ABD"/>
    <w:rsid w:val="00132C6D"/>
    <w:rsid w:val="00145D43"/>
    <w:rsid w:val="00155714"/>
    <w:rsid w:val="00160735"/>
    <w:rsid w:val="00181951"/>
    <w:rsid w:val="00192C46"/>
    <w:rsid w:val="001A08B3"/>
    <w:rsid w:val="001A7B60"/>
    <w:rsid w:val="001B06FA"/>
    <w:rsid w:val="001B52F0"/>
    <w:rsid w:val="001B7A65"/>
    <w:rsid w:val="001D56C8"/>
    <w:rsid w:val="001E293E"/>
    <w:rsid w:val="001E41F3"/>
    <w:rsid w:val="001F1335"/>
    <w:rsid w:val="00215C8E"/>
    <w:rsid w:val="00223C83"/>
    <w:rsid w:val="00237046"/>
    <w:rsid w:val="0026004D"/>
    <w:rsid w:val="00261E79"/>
    <w:rsid w:val="002640DD"/>
    <w:rsid w:val="00275D12"/>
    <w:rsid w:val="00284FEB"/>
    <w:rsid w:val="002860C4"/>
    <w:rsid w:val="00293496"/>
    <w:rsid w:val="002B09E2"/>
    <w:rsid w:val="002B0EA8"/>
    <w:rsid w:val="002B5741"/>
    <w:rsid w:val="002B58F6"/>
    <w:rsid w:val="002C2DFA"/>
    <w:rsid w:val="002E1F95"/>
    <w:rsid w:val="002E472E"/>
    <w:rsid w:val="002F5BEA"/>
    <w:rsid w:val="00305409"/>
    <w:rsid w:val="003221D4"/>
    <w:rsid w:val="0034108E"/>
    <w:rsid w:val="003520FF"/>
    <w:rsid w:val="00354D14"/>
    <w:rsid w:val="00360689"/>
    <w:rsid w:val="003609EF"/>
    <w:rsid w:val="0036231A"/>
    <w:rsid w:val="00374DD4"/>
    <w:rsid w:val="003A49CB"/>
    <w:rsid w:val="003E1A36"/>
    <w:rsid w:val="003E2785"/>
    <w:rsid w:val="00410371"/>
    <w:rsid w:val="004242F1"/>
    <w:rsid w:val="00435CB4"/>
    <w:rsid w:val="00451E0E"/>
    <w:rsid w:val="00462A0E"/>
    <w:rsid w:val="0049796F"/>
    <w:rsid w:val="004A52C6"/>
    <w:rsid w:val="004B4280"/>
    <w:rsid w:val="004B75B7"/>
    <w:rsid w:val="004D1D31"/>
    <w:rsid w:val="005009D9"/>
    <w:rsid w:val="00507C9E"/>
    <w:rsid w:val="0051580D"/>
    <w:rsid w:val="00547111"/>
    <w:rsid w:val="00592D74"/>
    <w:rsid w:val="00596B08"/>
    <w:rsid w:val="005A2DBC"/>
    <w:rsid w:val="005A4DD1"/>
    <w:rsid w:val="005D6EAF"/>
    <w:rsid w:val="005E2C44"/>
    <w:rsid w:val="00621188"/>
    <w:rsid w:val="006257ED"/>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E4B2C"/>
    <w:rsid w:val="007F7259"/>
    <w:rsid w:val="008040A8"/>
    <w:rsid w:val="00811813"/>
    <w:rsid w:val="00821028"/>
    <w:rsid w:val="008279FA"/>
    <w:rsid w:val="008374B9"/>
    <w:rsid w:val="00847CAF"/>
    <w:rsid w:val="008626E7"/>
    <w:rsid w:val="00867AB2"/>
    <w:rsid w:val="00870EE7"/>
    <w:rsid w:val="00880A55"/>
    <w:rsid w:val="008863B9"/>
    <w:rsid w:val="008A1042"/>
    <w:rsid w:val="008A45A6"/>
    <w:rsid w:val="008B2865"/>
    <w:rsid w:val="008B7764"/>
    <w:rsid w:val="008D39FE"/>
    <w:rsid w:val="008F3789"/>
    <w:rsid w:val="008F686C"/>
    <w:rsid w:val="008F6F4A"/>
    <w:rsid w:val="00901609"/>
    <w:rsid w:val="00904947"/>
    <w:rsid w:val="00913B1C"/>
    <w:rsid w:val="009148DE"/>
    <w:rsid w:val="00925EA3"/>
    <w:rsid w:val="00931C16"/>
    <w:rsid w:val="00934280"/>
    <w:rsid w:val="00941E30"/>
    <w:rsid w:val="00960EFF"/>
    <w:rsid w:val="009777D9"/>
    <w:rsid w:val="00982622"/>
    <w:rsid w:val="00991B88"/>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13F88"/>
    <w:rsid w:val="00B258BB"/>
    <w:rsid w:val="00B32598"/>
    <w:rsid w:val="00B600D7"/>
    <w:rsid w:val="00B63291"/>
    <w:rsid w:val="00B6795B"/>
    <w:rsid w:val="00B67B97"/>
    <w:rsid w:val="00B8125E"/>
    <w:rsid w:val="00B87FB1"/>
    <w:rsid w:val="00B968C8"/>
    <w:rsid w:val="00BA3EC5"/>
    <w:rsid w:val="00BA51D9"/>
    <w:rsid w:val="00BB539D"/>
    <w:rsid w:val="00BB5DFC"/>
    <w:rsid w:val="00BD279D"/>
    <w:rsid w:val="00BD6BB8"/>
    <w:rsid w:val="00BF27A2"/>
    <w:rsid w:val="00BF27C6"/>
    <w:rsid w:val="00C12D8A"/>
    <w:rsid w:val="00C34C1C"/>
    <w:rsid w:val="00C471E4"/>
    <w:rsid w:val="00C53622"/>
    <w:rsid w:val="00C66BA2"/>
    <w:rsid w:val="00C66D4A"/>
    <w:rsid w:val="00C95985"/>
    <w:rsid w:val="00CB00E7"/>
    <w:rsid w:val="00CC5026"/>
    <w:rsid w:val="00CC68D0"/>
    <w:rsid w:val="00CE7A8C"/>
    <w:rsid w:val="00CF5C18"/>
    <w:rsid w:val="00D03F9A"/>
    <w:rsid w:val="00D06D51"/>
    <w:rsid w:val="00D24991"/>
    <w:rsid w:val="00D36646"/>
    <w:rsid w:val="00D50255"/>
    <w:rsid w:val="00D54E8F"/>
    <w:rsid w:val="00D66520"/>
    <w:rsid w:val="00D921BE"/>
    <w:rsid w:val="00DD3245"/>
    <w:rsid w:val="00DE34CF"/>
    <w:rsid w:val="00DF17F8"/>
    <w:rsid w:val="00E054E2"/>
    <w:rsid w:val="00E12566"/>
    <w:rsid w:val="00E13F3D"/>
    <w:rsid w:val="00E16FAA"/>
    <w:rsid w:val="00E226A8"/>
    <w:rsid w:val="00E22F3D"/>
    <w:rsid w:val="00E34898"/>
    <w:rsid w:val="00E546BA"/>
    <w:rsid w:val="00E85F47"/>
    <w:rsid w:val="00E909C5"/>
    <w:rsid w:val="00EA2981"/>
    <w:rsid w:val="00EB09B7"/>
    <w:rsid w:val="00ED4FAF"/>
    <w:rsid w:val="00EE076A"/>
    <w:rsid w:val="00EE7D7C"/>
    <w:rsid w:val="00F004E5"/>
    <w:rsid w:val="00F13C56"/>
    <w:rsid w:val="00F21B1B"/>
    <w:rsid w:val="00F25D98"/>
    <w:rsid w:val="00F300FB"/>
    <w:rsid w:val="00F354E8"/>
    <w:rsid w:val="00F64EC4"/>
    <w:rsid w:val="00FB27DB"/>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4E5"/>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uiPriority w:val="9"/>
    <w:rsid w:val="000B4904"/>
    <w:rPr>
      <w:rFonts w:ascii="Arial" w:hAnsi="Arial"/>
      <w:sz w:val="36"/>
      <w:lang w:val="en-GB" w:eastAsia="en-US"/>
    </w:rPr>
  </w:style>
  <w:style w:type="character" w:customStyle="1" w:styleId="Heading4Char">
    <w:name w:val="Heading 4 Char"/>
    <w:basedOn w:val="DefaultParagraphFont"/>
    <w:link w:val="Heading4"/>
    <w:uiPriority w:val="9"/>
    <w:rsid w:val="000B4904"/>
    <w:rPr>
      <w:rFonts w:ascii="Arial" w:hAnsi="Arial"/>
      <w:sz w:val="24"/>
      <w:lang w:val="en-GB" w:eastAsia="en-US"/>
    </w:rPr>
  </w:style>
  <w:style w:type="character" w:customStyle="1" w:styleId="Heading5Char">
    <w:name w:val="Heading 5 Char"/>
    <w:basedOn w:val="DefaultParagraphFont"/>
    <w:link w:val="Heading5"/>
    <w:uiPriority w:val="9"/>
    <w:rsid w:val="000B4904"/>
    <w:rPr>
      <w:rFonts w:ascii="Arial" w:hAnsi="Arial"/>
      <w:sz w:val="22"/>
      <w:lang w:val="en-GB" w:eastAsia="en-US"/>
    </w:rPr>
  </w:style>
  <w:style w:type="character" w:customStyle="1" w:styleId="Heading6Char">
    <w:name w:val="Heading 6 Char"/>
    <w:basedOn w:val="DefaultParagraphFont"/>
    <w:link w:val="Heading6"/>
    <w:uiPriority w:val="9"/>
    <w:rsid w:val="000B4904"/>
    <w:rPr>
      <w:rFonts w:ascii="Arial" w:hAnsi="Arial"/>
      <w:lang w:val="en-GB" w:eastAsia="en-US"/>
    </w:rPr>
  </w:style>
  <w:style w:type="character" w:customStyle="1" w:styleId="Heading7Char">
    <w:name w:val="Heading 7 Char"/>
    <w:basedOn w:val="DefaultParagraphFont"/>
    <w:link w:val="Heading7"/>
    <w:uiPriority w:val="9"/>
    <w:rsid w:val="000B4904"/>
    <w:rPr>
      <w:rFonts w:ascii="Arial" w:hAnsi="Arial"/>
      <w:lang w:val="en-GB" w:eastAsia="en-US"/>
    </w:rPr>
  </w:style>
  <w:style w:type="character" w:customStyle="1" w:styleId="Heading8Char">
    <w:name w:val="Heading 8 Char"/>
    <w:basedOn w:val="DefaultParagraphFont"/>
    <w:link w:val="Heading8"/>
    <w:uiPriority w:val="9"/>
    <w:rsid w:val="000B4904"/>
    <w:rPr>
      <w:rFonts w:ascii="Arial" w:hAnsi="Arial"/>
      <w:sz w:val="36"/>
      <w:lang w:val="en-GB" w:eastAsia="en-US"/>
    </w:rPr>
  </w:style>
  <w:style w:type="character" w:customStyle="1" w:styleId="Heading9Char">
    <w:name w:val="Heading 9 Char"/>
    <w:basedOn w:val="DefaultParagraphFont"/>
    <w:link w:val="Heading9"/>
    <w:uiPriority w:val="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paragraph" w:customStyle="1" w:styleId="Caption2">
    <w:name w:val="Caption2"/>
    <w:basedOn w:val="Normal"/>
    <w:next w:val="Normal"/>
    <w:rsid w:val="002370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237046"/>
    <w:rPr>
      <w:rFonts w:ascii="Cambria" w:eastAsia="Times New Roman" w:hAnsi="Cambria" w:cs="Times New Roman"/>
      <w:color w:val="365F91"/>
      <w:sz w:val="26"/>
      <w:szCs w:val="26"/>
      <w:lang w:val="en-US" w:eastAsia="en-US"/>
    </w:rPr>
  </w:style>
  <w:style w:type="paragraph" w:customStyle="1" w:styleId="msonormal0">
    <w:name w:val="msonormal"/>
    <w:basedOn w:val="Normal"/>
    <w:rsid w:val="00237046"/>
    <w:pPr>
      <w:spacing w:before="100" w:beforeAutospacing="1" w:after="100" w:afterAutospacing="1"/>
    </w:pPr>
    <w:rPr>
      <w:sz w:val="24"/>
      <w:szCs w:val="24"/>
      <w:lang w:eastAsia="en-GB"/>
    </w:rPr>
  </w:style>
  <w:style w:type="paragraph" w:customStyle="1" w:styleId="a">
    <w:name w:val="表格文本"/>
    <w:basedOn w:val="Normal"/>
    <w:rsid w:val="0023704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37046"/>
    <w:pPr>
      <w:overflowPunct w:val="0"/>
      <w:autoSpaceDE w:val="0"/>
      <w:autoSpaceDN w:val="0"/>
      <w:adjustRightInd w:val="0"/>
      <w:spacing w:after="0"/>
    </w:pPr>
    <w:rPr>
      <w:sz w:val="24"/>
      <w:szCs w:val="24"/>
    </w:rPr>
  </w:style>
  <w:style w:type="paragraph" w:customStyle="1" w:styleId="Default">
    <w:name w:val="Default"/>
    <w:rsid w:val="00237046"/>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237046"/>
    <w:rPr>
      <w:rFonts w:ascii="Arial" w:hAnsi="Arial"/>
      <w:sz w:val="18"/>
      <w:lang w:val="en-GB" w:eastAsia="en-US"/>
    </w:rPr>
  </w:style>
  <w:style w:type="character" w:customStyle="1" w:styleId="normaltextrun1">
    <w:name w:val="normaltextrun1"/>
    <w:rsid w:val="00237046"/>
  </w:style>
  <w:style w:type="character" w:customStyle="1" w:styleId="spellingerror">
    <w:name w:val="spellingerror"/>
    <w:rsid w:val="00237046"/>
  </w:style>
  <w:style w:type="character" w:customStyle="1" w:styleId="eop">
    <w:name w:val="eop"/>
    <w:rsid w:val="00237046"/>
  </w:style>
  <w:style w:type="character" w:customStyle="1" w:styleId="hljs-tag">
    <w:name w:val="hljs-tag"/>
    <w:rsid w:val="00237046"/>
  </w:style>
  <w:style w:type="character" w:customStyle="1" w:styleId="hljs-name">
    <w:name w:val="hljs-name"/>
    <w:rsid w:val="00237046"/>
  </w:style>
  <w:style w:type="character" w:customStyle="1" w:styleId="hljs-attr">
    <w:name w:val="hljs-attr"/>
    <w:rsid w:val="00237046"/>
  </w:style>
  <w:style w:type="character" w:customStyle="1" w:styleId="hljs-string">
    <w:name w:val="hljs-string"/>
    <w:rsid w:val="00237046"/>
  </w:style>
  <w:style w:type="numbering" w:customStyle="1" w:styleId="NoList1">
    <w:name w:val="No List1"/>
    <w:next w:val="NoList"/>
    <w:uiPriority w:val="99"/>
    <w:semiHidden/>
    <w:unhideWhenUsed/>
    <w:rsid w:val="00237046"/>
  </w:style>
  <w:style w:type="numbering" w:customStyle="1" w:styleId="NoList11">
    <w:name w:val="No List11"/>
    <w:next w:val="NoList"/>
    <w:uiPriority w:val="99"/>
    <w:semiHidden/>
    <w:rsid w:val="00237046"/>
  </w:style>
  <w:style w:type="character" w:customStyle="1" w:styleId="Heading3Char2">
    <w:name w:val="Heading 3 Char2"/>
    <w:aliases w:val="h3 Char2"/>
    <w:semiHidden/>
    <w:rsid w:val="00237046"/>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237046"/>
    <w:rPr>
      <w:lang w:eastAsia="en-US"/>
    </w:rPr>
  </w:style>
  <w:style w:type="character" w:customStyle="1" w:styleId="Char">
    <w:name w:val="批注主题 Char"/>
    <w:rsid w:val="00237046"/>
    <w:rPr>
      <w:rFonts w:ascii="Times New Roman" w:eastAsia="Times New Roman" w:hAnsi="Times New Roman" w:cs="Times New Roman"/>
      <w:b/>
      <w:bCs/>
      <w:kern w:val="0"/>
      <w:sz w:val="20"/>
      <w:szCs w:val="20"/>
      <w:lang w:val="en-GB" w:eastAsia="en-US"/>
    </w:rPr>
  </w:style>
  <w:style w:type="character" w:customStyle="1" w:styleId="fontstyle01">
    <w:name w:val="fontstyle01"/>
    <w:rsid w:val="00237046"/>
    <w:rPr>
      <w:rFonts w:ascii="Helvetica-Bold" w:hAnsi="Helvetica-Bold" w:hint="default"/>
      <w:b/>
      <w:bCs/>
      <w:i w:val="0"/>
      <w:iCs w:val="0"/>
      <w:color w:val="000000"/>
      <w:sz w:val="20"/>
      <w:szCs w:val="20"/>
    </w:rPr>
  </w:style>
  <w:style w:type="character" w:customStyle="1" w:styleId="ObjetducommentaireCar">
    <w:name w:val="Objet du commentaire Car"/>
    <w:rsid w:val="00237046"/>
    <w:rPr>
      <w:rFonts w:eastAsia="Times New Roman"/>
      <w:b/>
      <w:bCs/>
      <w:lang w:eastAsia="en-US"/>
    </w:rPr>
  </w:style>
  <w:style w:type="paragraph" w:customStyle="1" w:styleId="tal0">
    <w:name w:val="tal"/>
    <w:basedOn w:val="Normal"/>
    <w:rsid w:val="0023704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37046"/>
    <w:pPr>
      <w:spacing w:before="100" w:beforeAutospacing="1" w:after="100" w:afterAutospacing="1"/>
    </w:pPr>
    <w:rPr>
      <w:rFonts w:eastAsia="SimSun"/>
      <w:sz w:val="24"/>
      <w:szCs w:val="24"/>
      <w:lang w:eastAsia="de-DE"/>
    </w:rPr>
  </w:style>
  <w:style w:type="paragraph" w:customStyle="1" w:styleId="Reference">
    <w:name w:val="Reference"/>
    <w:basedOn w:val="Normal"/>
    <w:rsid w:val="00237046"/>
    <w:pPr>
      <w:tabs>
        <w:tab w:val="left" w:pos="851"/>
      </w:tabs>
      <w:ind w:left="851" w:hanging="851"/>
    </w:pPr>
    <w:rPr>
      <w:rFonts w:eastAsia="SimSun"/>
    </w:rPr>
  </w:style>
  <w:style w:type="character" w:customStyle="1" w:styleId="1Char1">
    <w:name w:val="标题 1 Char1"/>
    <w:aliases w:val="Char1 Char1"/>
    <w:rsid w:val="00237046"/>
    <w:rPr>
      <w:rFonts w:eastAsia="Times New Roman"/>
      <w:b/>
      <w:bCs/>
      <w:kern w:val="44"/>
      <w:sz w:val="44"/>
      <w:szCs w:val="44"/>
      <w:lang w:val="en-GB" w:eastAsia="en-US"/>
    </w:rPr>
  </w:style>
  <w:style w:type="paragraph" w:customStyle="1" w:styleId="H7">
    <w:name w:val="H7"/>
    <w:basedOn w:val="H6"/>
    <w:rsid w:val="00237046"/>
    <w:pPr>
      <w:overflowPunct w:val="0"/>
      <w:autoSpaceDE w:val="0"/>
      <w:autoSpaceDN w:val="0"/>
      <w:adjustRightInd w:val="0"/>
      <w:textAlignment w:val="baseline"/>
    </w:pPr>
  </w:style>
  <w:style w:type="paragraph" w:customStyle="1" w:styleId="H8">
    <w:name w:val="H8"/>
    <w:basedOn w:val="H6"/>
    <w:rsid w:val="00237046"/>
    <w:pPr>
      <w:overflowPunct w:val="0"/>
      <w:autoSpaceDE w:val="0"/>
      <w:autoSpaceDN w:val="0"/>
      <w:adjustRightInd w:val="0"/>
      <w:textAlignment w:val="baseline"/>
    </w:pPr>
    <w:rPr>
      <w:lang w:eastAsia="zh-CN"/>
    </w:rPr>
  </w:style>
  <w:style w:type="paragraph" w:customStyle="1" w:styleId="1">
    <w:name w:val="题注1"/>
    <w:basedOn w:val="Normal"/>
    <w:next w:val="Normal"/>
    <w:rsid w:val="002370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23704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237046"/>
    <w:rPr>
      <w:rFonts w:ascii="Courier New" w:eastAsia="DengXian" w:hAnsi="Courier New"/>
      <w:sz w:val="16"/>
      <w:szCs w:val="22"/>
      <w:lang w:val="en-US" w:eastAsia="en-US"/>
    </w:rPr>
  </w:style>
  <w:style w:type="character" w:styleId="SubtleEmphasis">
    <w:name w:val="Subtle Emphasis"/>
    <w:uiPriority w:val="19"/>
    <w:qFormat/>
    <w:rsid w:val="00237046"/>
    <w:rPr>
      <w:i/>
      <w:iCs/>
      <w:color w:val="808080"/>
    </w:rPr>
  </w:style>
  <w:style w:type="character" w:styleId="IntenseEmphasis">
    <w:name w:val="Intense Emphasis"/>
    <w:uiPriority w:val="21"/>
    <w:qFormat/>
    <w:rsid w:val="00237046"/>
    <w:rPr>
      <w:b/>
      <w:bCs/>
      <w:i/>
      <w:iCs/>
      <w:color w:val="4472C4"/>
    </w:rPr>
  </w:style>
  <w:style w:type="character" w:styleId="SubtleReference">
    <w:name w:val="Subtle Reference"/>
    <w:uiPriority w:val="31"/>
    <w:qFormat/>
    <w:rsid w:val="00237046"/>
    <w:rPr>
      <w:smallCaps/>
      <w:color w:val="ED7D31"/>
      <w:u w:val="single"/>
    </w:rPr>
  </w:style>
  <w:style w:type="character" w:styleId="IntenseReference">
    <w:name w:val="Intense Reference"/>
    <w:uiPriority w:val="32"/>
    <w:qFormat/>
    <w:rsid w:val="00237046"/>
    <w:rPr>
      <w:b/>
      <w:bCs/>
      <w:smallCaps/>
      <w:color w:val="ED7D31"/>
      <w:spacing w:val="5"/>
      <w:u w:val="single"/>
    </w:rPr>
  </w:style>
  <w:style w:type="character" w:styleId="BookTitle">
    <w:name w:val="Book Title"/>
    <w:uiPriority w:val="33"/>
    <w:qFormat/>
    <w:rsid w:val="00237046"/>
    <w:rPr>
      <w:b/>
      <w:bCs/>
      <w:smallCaps/>
      <w:spacing w:val="5"/>
    </w:rPr>
  </w:style>
  <w:style w:type="table" w:styleId="LightShading">
    <w:name w:val="Light Shading"/>
    <w:basedOn w:val="TableNormal"/>
    <w:uiPriority w:val="60"/>
    <w:rsid w:val="0023704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237046"/>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237046"/>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237046"/>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237046"/>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237046"/>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237046"/>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23704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Symbol"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Symbol"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Symbol"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Symbol"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Symbol"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Symbol"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237046"/>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Symbol"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Symbol"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Symbol" w:hAnsi="Calibri Light" w:cs="Times New Roman"/>
        <w:b/>
        <w:bCs/>
      </w:rPr>
    </w:tblStylePr>
    <w:tblStylePr w:type="lastCol">
      <w:rPr>
        <w:rFonts w:ascii="Calibri Light" w:eastAsia="Convection Symbol"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3704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37046"/>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Symbol"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Symbol"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Symbol"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Symbol"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Symbol"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Symbol"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237046"/>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Symbol"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237046"/>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237046"/>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237046"/>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237046"/>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237046"/>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237046"/>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237046"/>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684"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28</Pages>
  <Words>6472</Words>
  <Characters>74416</Characters>
  <Application>Microsoft Office Word</Application>
  <DocSecurity>0</DocSecurity>
  <Lines>3235</Lines>
  <Paragraphs>2995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Mark Scott</cp:lastModifiedBy>
  <cp:revision>125</cp:revision>
  <cp:lastPrinted>1900-01-01T05:00:00Z</cp:lastPrinted>
  <dcterms:created xsi:type="dcterms:W3CDTF">2020-02-03T08:32:00Z</dcterms:created>
  <dcterms:modified xsi:type="dcterms:W3CDTF">2023-08-11T19:49:00Z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